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46F9D" w14:textId="77777777" w:rsidR="00205F07" w:rsidRPr="00205F07" w:rsidRDefault="00205F07" w:rsidP="00205F07">
      <w:pPr>
        <w:tabs>
          <w:tab w:val="center" w:pos="4536"/>
          <w:tab w:val="right" w:pos="9072"/>
        </w:tabs>
        <w:rPr>
          <w:rFonts w:ascii="Arial" w:eastAsia="宋体" w:hAnsi="Arial"/>
          <w:b/>
          <w:sz w:val="24"/>
          <w:szCs w:val="22"/>
          <w:lang w:val="en-GB" w:eastAsia="zh-CN"/>
        </w:rPr>
      </w:pPr>
      <w:r w:rsidRPr="00205F07">
        <w:rPr>
          <w:rFonts w:ascii="Arial" w:eastAsia="MS Mincho" w:hAnsi="Arial"/>
          <w:b/>
          <w:sz w:val="24"/>
          <w:szCs w:val="22"/>
          <w:lang w:val="en-GB"/>
        </w:rPr>
        <w:t>3GPP TSG-RAN WG</w:t>
      </w:r>
      <w:r w:rsidRPr="00205F07">
        <w:rPr>
          <w:rFonts w:ascii="Arial" w:eastAsia="宋体" w:hAnsi="Arial" w:hint="eastAsia"/>
          <w:b/>
          <w:sz w:val="24"/>
          <w:szCs w:val="22"/>
          <w:lang w:val="en-GB" w:eastAsia="zh-CN"/>
        </w:rPr>
        <w:t>3</w:t>
      </w:r>
      <w:r w:rsidRPr="00205F07">
        <w:rPr>
          <w:rFonts w:ascii="Arial" w:eastAsia="宋体" w:hAnsi="Arial"/>
          <w:b/>
          <w:sz w:val="24"/>
          <w:szCs w:val="22"/>
          <w:lang w:val="en-GB" w:eastAsia="zh-CN"/>
        </w:rPr>
        <w:t xml:space="preserve"> Meeting #1</w:t>
      </w:r>
      <w:r w:rsidRPr="00205F07">
        <w:rPr>
          <w:rFonts w:ascii="Arial" w:eastAsia="宋体" w:hAnsi="Arial" w:hint="eastAsia"/>
          <w:b/>
          <w:sz w:val="24"/>
          <w:szCs w:val="22"/>
          <w:lang w:val="en-GB" w:eastAsia="zh-CN"/>
        </w:rPr>
        <w:t>25bis</w:t>
      </w:r>
      <w:r w:rsidRPr="00205F07">
        <w:rPr>
          <w:rFonts w:ascii="Arial" w:eastAsia="宋体" w:hAnsi="Arial" w:hint="eastAsia"/>
          <w:b/>
          <w:sz w:val="24"/>
          <w:szCs w:val="22"/>
          <w:lang w:val="en-GB" w:eastAsia="zh-CN"/>
        </w:rPr>
        <w:tab/>
      </w:r>
      <w:r w:rsidRPr="00205F07">
        <w:rPr>
          <w:rFonts w:ascii="Arial" w:eastAsia="宋体" w:hAnsi="Arial" w:hint="eastAsia"/>
          <w:b/>
          <w:sz w:val="24"/>
          <w:szCs w:val="22"/>
          <w:lang w:eastAsia="zh-CN"/>
        </w:rPr>
        <w:tab/>
      </w:r>
      <w:r w:rsidRPr="00205F07">
        <w:rPr>
          <w:rFonts w:ascii="Arial" w:eastAsia="宋体" w:hAnsi="Arial" w:hint="eastAsia"/>
          <w:b/>
          <w:sz w:val="24"/>
          <w:szCs w:val="22"/>
          <w:lang w:val="en-GB" w:eastAsia="zh-CN"/>
        </w:rPr>
        <w:t>R3-</w:t>
      </w:r>
      <w:r w:rsidR="00212572">
        <w:rPr>
          <w:rFonts w:ascii="Arial" w:eastAsia="宋体" w:hAnsi="Arial" w:hint="eastAsia"/>
          <w:b/>
          <w:sz w:val="24"/>
          <w:szCs w:val="22"/>
          <w:lang w:val="en-GB" w:eastAsia="zh-CN"/>
        </w:rPr>
        <w:t>245057</w:t>
      </w:r>
    </w:p>
    <w:p w14:paraId="7EFA94B3" w14:textId="77777777" w:rsidR="00205F07" w:rsidRPr="00205F07" w:rsidRDefault="00205F07" w:rsidP="00205F07">
      <w:pPr>
        <w:tabs>
          <w:tab w:val="center" w:pos="4536"/>
          <w:tab w:val="right" w:pos="9072"/>
        </w:tabs>
        <w:overflowPunct w:val="0"/>
        <w:autoSpaceDE w:val="0"/>
        <w:autoSpaceDN w:val="0"/>
        <w:adjustRightInd w:val="0"/>
        <w:spacing w:afterLines="50" w:after="120"/>
        <w:textAlignment w:val="baseline"/>
        <w:rPr>
          <w:rFonts w:ascii="Arial" w:eastAsia="MS Mincho" w:hAnsi="Arial" w:cs="Arial"/>
          <w:sz w:val="24"/>
          <w:szCs w:val="22"/>
          <w:lang w:val="en-GB" w:eastAsia="zh-CN"/>
        </w:rPr>
      </w:pPr>
      <w:r w:rsidRPr="00205F07">
        <w:rPr>
          <w:rFonts w:ascii="Arial" w:eastAsia="MS Mincho" w:hAnsi="Arial" w:cs="Arial"/>
          <w:b/>
          <w:sz w:val="24"/>
          <w:szCs w:val="22"/>
          <w:lang w:val="en-GB" w:eastAsia="zh-CN"/>
        </w:rPr>
        <w:t xml:space="preserve">Hefei, </w:t>
      </w:r>
      <w:r w:rsidR="00DE4035">
        <w:rPr>
          <w:rFonts w:ascii="Arial" w:eastAsiaTheme="minorEastAsia" w:hAnsi="Arial" w:cs="Arial" w:hint="eastAsia"/>
          <w:b/>
          <w:sz w:val="24"/>
          <w:szCs w:val="22"/>
          <w:lang w:val="en-GB" w:eastAsia="zh-CN"/>
        </w:rPr>
        <w:t>China</w:t>
      </w:r>
      <w:r w:rsidRPr="00205F07">
        <w:rPr>
          <w:rFonts w:ascii="Arial" w:eastAsia="MS Mincho" w:hAnsi="Arial" w:cs="Arial"/>
          <w:b/>
          <w:sz w:val="24"/>
          <w:szCs w:val="22"/>
          <w:lang w:val="en-GB" w:eastAsia="zh-CN"/>
        </w:rPr>
        <w:t>, 1</w:t>
      </w:r>
      <w:r w:rsidRPr="00205F07">
        <w:rPr>
          <w:rFonts w:ascii="Arial" w:eastAsia="宋体" w:hAnsi="Arial" w:cs="Arial" w:hint="eastAsia"/>
          <w:b/>
          <w:sz w:val="24"/>
          <w:szCs w:val="22"/>
          <w:lang w:val="en-GB" w:eastAsia="zh-CN"/>
        </w:rPr>
        <w:t>4</w:t>
      </w:r>
      <w:r w:rsidRPr="00205F07">
        <w:rPr>
          <w:rFonts w:ascii="Arial" w:eastAsia="MS Mincho" w:hAnsi="Arial" w:cs="Arial"/>
          <w:b/>
          <w:sz w:val="24"/>
          <w:szCs w:val="22"/>
          <w:vertAlign w:val="superscript"/>
          <w:lang w:val="en-GB" w:eastAsia="zh-CN"/>
        </w:rPr>
        <w:t>th</w:t>
      </w:r>
      <w:r w:rsidRPr="00205F07">
        <w:rPr>
          <w:rFonts w:ascii="Arial" w:eastAsia="宋体" w:hAnsi="Arial" w:cs="Arial" w:hint="eastAsia"/>
          <w:b/>
          <w:sz w:val="24"/>
          <w:szCs w:val="22"/>
          <w:lang w:val="en-GB" w:eastAsia="zh-CN"/>
        </w:rPr>
        <w:t xml:space="preserve"> </w:t>
      </w:r>
      <w:r w:rsidRPr="00205F07">
        <w:rPr>
          <w:rFonts w:ascii="Arial" w:eastAsia="MS Mincho" w:hAnsi="Arial" w:cs="Arial"/>
          <w:b/>
          <w:sz w:val="24"/>
          <w:szCs w:val="22"/>
          <w:lang w:val="en-GB" w:eastAsia="zh-CN"/>
        </w:rPr>
        <w:t xml:space="preserve">– </w:t>
      </w:r>
      <w:r w:rsidRPr="00205F07">
        <w:rPr>
          <w:rFonts w:ascii="Arial" w:eastAsia="宋体" w:hAnsi="Arial" w:cs="Arial" w:hint="eastAsia"/>
          <w:b/>
          <w:sz w:val="24"/>
          <w:szCs w:val="22"/>
          <w:lang w:val="en-GB" w:eastAsia="zh-CN"/>
        </w:rPr>
        <w:t>18</w:t>
      </w:r>
      <w:r w:rsidR="00212572">
        <w:rPr>
          <w:rFonts w:ascii="Arial" w:eastAsiaTheme="minorEastAsia" w:hAnsi="Arial" w:cs="Arial" w:hint="eastAsia"/>
          <w:b/>
          <w:sz w:val="24"/>
          <w:szCs w:val="22"/>
          <w:vertAlign w:val="superscript"/>
          <w:lang w:val="en-GB" w:eastAsia="zh-CN"/>
        </w:rPr>
        <w:t>th</w:t>
      </w:r>
      <w:r w:rsidR="00212572">
        <w:rPr>
          <w:rFonts w:ascii="Arial" w:eastAsia="宋体" w:hAnsi="Arial" w:cs="Arial" w:hint="eastAsia"/>
          <w:b/>
          <w:sz w:val="24"/>
          <w:szCs w:val="22"/>
          <w:lang w:val="en-GB" w:eastAsia="zh-CN"/>
        </w:rPr>
        <w:t xml:space="preserve">, </w:t>
      </w:r>
      <w:r w:rsidRPr="00205F07">
        <w:rPr>
          <w:rFonts w:ascii="Arial" w:eastAsia="宋体" w:hAnsi="Arial" w:cs="Arial" w:hint="eastAsia"/>
          <w:b/>
          <w:sz w:val="24"/>
          <w:szCs w:val="22"/>
          <w:lang w:val="en-GB" w:eastAsia="zh-CN"/>
        </w:rPr>
        <w:t xml:space="preserve">October, </w:t>
      </w:r>
      <w:r w:rsidRPr="00205F07">
        <w:rPr>
          <w:rFonts w:ascii="Arial" w:eastAsia="MS Mincho" w:hAnsi="Arial" w:cs="Arial"/>
          <w:b/>
          <w:sz w:val="24"/>
          <w:szCs w:val="22"/>
          <w:lang w:val="en-GB" w:eastAsia="zh-CN"/>
        </w:rPr>
        <w:t>2024</w:t>
      </w:r>
    </w:p>
    <w:p w14:paraId="6E279FD8" w14:textId="77777777" w:rsidR="0094766B" w:rsidRDefault="005350E4">
      <w:pPr>
        <w:pStyle w:val="af3"/>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012C1563" w14:textId="77777777" w:rsidR="0094766B" w:rsidRDefault="005350E4">
      <w:pPr>
        <w:pStyle w:val="af3"/>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133D2A72" w14:textId="77777777" w:rsidR="0094766B" w:rsidRDefault="005350E4">
      <w:pPr>
        <w:pStyle w:val="af3"/>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E2C1C">
        <w:rPr>
          <w:rFonts w:eastAsiaTheme="minorEastAsia" w:cs="Arial" w:hint="eastAsia"/>
          <w:sz w:val="22"/>
          <w:szCs w:val="22"/>
          <w:lang w:eastAsia="zh-CN"/>
        </w:rPr>
        <w:t xml:space="preserve">(TP to </w:t>
      </w:r>
      <w:r w:rsidR="00A43129">
        <w:rPr>
          <w:rFonts w:eastAsiaTheme="minorEastAsia" w:cs="Arial" w:hint="eastAsia"/>
          <w:sz w:val="22"/>
          <w:szCs w:val="22"/>
          <w:lang w:eastAsia="zh-CN"/>
        </w:rPr>
        <w:t xml:space="preserve">NTN </w:t>
      </w:r>
      <w:r w:rsidR="00AE2C1C">
        <w:rPr>
          <w:rFonts w:eastAsiaTheme="minorEastAsia" w:cs="Arial" w:hint="eastAsia"/>
          <w:sz w:val="22"/>
          <w:szCs w:val="22"/>
          <w:lang w:eastAsia="zh-CN"/>
        </w:rPr>
        <w:t>BL CRs) S</w:t>
      </w:r>
      <w:r>
        <w:rPr>
          <w:rFonts w:eastAsiaTheme="minorEastAsia" w:cs="Arial"/>
          <w:sz w:val="22"/>
          <w:szCs w:val="22"/>
          <w:lang w:eastAsia="zh-CN"/>
        </w:rPr>
        <w:t>upport of regenerative payload</w:t>
      </w:r>
    </w:p>
    <w:p w14:paraId="2C9202BA" w14:textId="77777777" w:rsidR="0094766B" w:rsidRDefault="005350E4">
      <w:pPr>
        <w:pStyle w:val="af3"/>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14.3</w:t>
      </w:r>
    </w:p>
    <w:p w14:paraId="787F5818" w14:textId="77777777" w:rsidR="0094766B" w:rsidRDefault="005350E4">
      <w:pPr>
        <w:pStyle w:val="af3"/>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486393F5" w14:textId="77777777" w:rsidR="0094766B" w:rsidRDefault="0094766B">
      <w:pPr>
        <w:pBdr>
          <w:bottom w:val="single" w:sz="4" w:space="1" w:color="auto"/>
        </w:pBdr>
        <w:tabs>
          <w:tab w:val="left" w:pos="2552"/>
        </w:tabs>
        <w:jc w:val="both"/>
      </w:pPr>
    </w:p>
    <w:p w14:paraId="2F2FEA35" w14:textId="77777777" w:rsidR="0094766B" w:rsidRDefault="005350E4">
      <w:pPr>
        <w:pStyle w:val="1"/>
        <w:tabs>
          <w:tab w:val="clear" w:pos="567"/>
          <w:tab w:val="left" w:pos="432"/>
        </w:tabs>
        <w:ind w:left="432" w:hanging="432"/>
        <w:jc w:val="both"/>
        <w:rPr>
          <w:szCs w:val="28"/>
        </w:rPr>
      </w:pPr>
      <w:r>
        <w:rPr>
          <w:szCs w:val="28"/>
        </w:rPr>
        <w:t>Introduction</w:t>
      </w:r>
    </w:p>
    <w:p w14:paraId="5C38C2AD" w14:textId="77777777" w:rsidR="0094766B" w:rsidRDefault="005350E4">
      <w:pPr>
        <w:pStyle w:val="a2"/>
        <w:spacing w:before="120"/>
        <w:rPr>
          <w:rFonts w:eastAsia="宋体"/>
          <w:lang w:val="en-GB" w:eastAsia="zh-CN"/>
        </w:rPr>
      </w:pPr>
      <w:r>
        <w:rPr>
          <w:rFonts w:eastAsia="宋体" w:hint="eastAsia"/>
          <w:lang w:val="en-GB" w:eastAsia="zh-CN"/>
        </w:rPr>
        <w:t xml:space="preserve">In Rel-19 NR NTN WID [1], Regenerative Payload with full </w:t>
      </w:r>
      <w:proofErr w:type="spellStart"/>
      <w:r>
        <w:rPr>
          <w:rFonts w:eastAsia="宋体" w:hint="eastAsia"/>
          <w:lang w:val="en-GB" w:eastAsia="zh-CN"/>
        </w:rPr>
        <w:t>gNB</w:t>
      </w:r>
      <w:proofErr w:type="spellEnd"/>
      <w:r>
        <w:rPr>
          <w:rFonts w:eastAsia="宋体" w:hint="eastAsia"/>
          <w:lang w:val="en-GB" w:eastAsia="zh-CN"/>
        </w:rPr>
        <w:t xml:space="preserve"> on board is to be supported, detail objectives could be found below:</w:t>
      </w:r>
    </w:p>
    <w:tbl>
      <w:tblPr>
        <w:tblStyle w:val="afa"/>
        <w:tblW w:w="0" w:type="auto"/>
        <w:tblInd w:w="108" w:type="dxa"/>
        <w:tblLook w:val="04A0" w:firstRow="1" w:lastRow="0" w:firstColumn="1" w:lastColumn="0" w:noHBand="0" w:noVBand="1"/>
      </w:tblPr>
      <w:tblGrid>
        <w:gridCol w:w="9178"/>
      </w:tblGrid>
      <w:tr w:rsidR="0094766B" w14:paraId="2359203B" w14:textId="77777777">
        <w:trPr>
          <w:trHeight w:val="1645"/>
        </w:trPr>
        <w:tc>
          <w:tcPr>
            <w:tcW w:w="9178" w:type="dxa"/>
          </w:tcPr>
          <w:p w14:paraId="0891555F" w14:textId="77777777" w:rsidR="0094766B" w:rsidRDefault="005350E4">
            <w:pPr>
              <w:overflowPunct w:val="0"/>
              <w:autoSpaceDE w:val="0"/>
              <w:autoSpaceDN w:val="0"/>
              <w:adjustRightInd w:val="0"/>
              <w:spacing w:after="180"/>
              <w:textAlignment w:val="baseline"/>
              <w:rPr>
                <w:rFonts w:eastAsia="Calibri"/>
                <w:szCs w:val="20"/>
                <w:lang w:eastAsia="ko-KR"/>
              </w:rPr>
            </w:pPr>
            <w:bookmarkStart w:id="3" w:name="_Hlk153358806"/>
            <w:r>
              <w:rPr>
                <w:rFonts w:eastAsia="Malgun Gothic"/>
                <w:szCs w:val="20"/>
                <w:lang w:eastAsia="ko-KR"/>
              </w:rPr>
              <w:t>Support of regenerative payload [RAN3, RAN2, RAN4]</w:t>
            </w:r>
          </w:p>
          <w:p w14:paraId="4A84CDEA" w14:textId="77777777"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Calibri"/>
                <w:szCs w:val="20"/>
                <w:lang w:eastAsia="zh-CN"/>
              </w:rPr>
            </w:pPr>
            <w:r>
              <w:rPr>
                <w:rFonts w:eastAsia="Calibri"/>
                <w:szCs w:val="20"/>
                <w:lang w:eastAsia="zh-CN"/>
              </w:rPr>
              <w:t xml:space="preserve">Specify the support of </w:t>
            </w:r>
            <w:proofErr w:type="spellStart"/>
            <w:r>
              <w:rPr>
                <w:rFonts w:eastAsia="Calibri"/>
                <w:szCs w:val="20"/>
                <w:lang w:eastAsia="zh-CN"/>
              </w:rPr>
              <w:t>gNB</w:t>
            </w:r>
            <w:proofErr w:type="spellEnd"/>
            <w:r>
              <w:rPr>
                <w:rFonts w:eastAsia="Calibri"/>
                <w:szCs w:val="20"/>
                <w:lang w:eastAsia="zh-CN"/>
              </w:rPr>
              <w:t xml:space="preserve"> on board in TS 38.300</w:t>
            </w:r>
          </w:p>
          <w:p w14:paraId="63DC70E2" w14:textId="77777777"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Calibri"/>
                <w:szCs w:val="20"/>
                <w:lang w:eastAsia="zh-CN"/>
              </w:rPr>
            </w:pPr>
            <w:r>
              <w:rPr>
                <w:rFonts w:eastAsia="Calibri"/>
                <w:szCs w:val="20"/>
                <w:lang w:eastAsia="zh-CN"/>
              </w:rPr>
              <w:t>Specify, if needed, any necessary enhancements related to the intra and inter-</w:t>
            </w:r>
            <w:proofErr w:type="spellStart"/>
            <w:r>
              <w:rPr>
                <w:rFonts w:eastAsia="Calibri"/>
                <w:szCs w:val="20"/>
                <w:lang w:eastAsia="zh-CN"/>
              </w:rPr>
              <w:t>gNB</w:t>
            </w:r>
            <w:proofErr w:type="spellEnd"/>
            <w:r>
              <w:rPr>
                <w:rFonts w:eastAsia="Calibri"/>
                <w:szCs w:val="20"/>
                <w:lang w:eastAsia="zh-CN"/>
              </w:rPr>
              <w:t xml:space="preserve"> mobility, especially for </w:t>
            </w:r>
            <w:proofErr w:type="spellStart"/>
            <w:r>
              <w:rPr>
                <w:rFonts w:eastAsia="Calibri"/>
                <w:szCs w:val="20"/>
                <w:lang w:eastAsia="zh-CN"/>
              </w:rPr>
              <w:t>Xn</w:t>
            </w:r>
            <w:proofErr w:type="spellEnd"/>
            <w:r>
              <w:rPr>
                <w:rFonts w:eastAsia="Calibri"/>
                <w:szCs w:val="20"/>
                <w:lang w:eastAsia="zh-CN"/>
              </w:rPr>
              <w:t xml:space="preserve"> interface over feeder link or over ISL. [RAN3]</w:t>
            </w:r>
          </w:p>
          <w:p w14:paraId="1AE37701" w14:textId="77777777"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Theme="minorEastAsia"/>
                <w:lang w:eastAsia="zh-CN"/>
              </w:rPr>
            </w:pPr>
            <w:r>
              <w:rPr>
                <w:rFonts w:eastAsia="Calibri"/>
                <w:szCs w:val="20"/>
                <w:lang w:eastAsia="zh-CN"/>
              </w:rPr>
              <w:t>Note: if any additional necessary stage-3 specifications impact for e.g. NGAP is identified, RAN3 will handle it.</w:t>
            </w:r>
            <w:bookmarkEnd w:id="3"/>
          </w:p>
        </w:tc>
      </w:tr>
    </w:tbl>
    <w:p w14:paraId="2D363A1F" w14:textId="77777777" w:rsidR="0094766B" w:rsidRDefault="005350E4">
      <w:pPr>
        <w:pStyle w:val="a2"/>
        <w:spacing w:before="120"/>
        <w:rPr>
          <w:rFonts w:eastAsiaTheme="minorEastAsia"/>
          <w:lang w:val="en-GB" w:eastAsia="zh-CN"/>
        </w:rPr>
      </w:pPr>
      <w:r>
        <w:rPr>
          <w:rFonts w:eastAsia="宋体" w:hint="eastAsia"/>
          <w:lang w:val="en-GB" w:eastAsia="zh-CN"/>
        </w:rPr>
        <w:t>In this contribution, we will continue discuss the potential issues on s</w:t>
      </w:r>
      <w:r>
        <w:rPr>
          <w:rFonts w:eastAsia="宋体"/>
          <w:lang w:val="en-GB" w:eastAsia="zh-CN"/>
        </w:rPr>
        <w:t>upport of regenerative payload</w:t>
      </w:r>
      <w:r>
        <w:rPr>
          <w:rFonts w:eastAsia="宋体" w:hint="eastAsia"/>
          <w:lang w:val="en-GB" w:eastAsia="zh-CN"/>
        </w:rPr>
        <w:t xml:space="preserve"> for NR NTN, our views will be provided accordingly.</w:t>
      </w:r>
    </w:p>
    <w:p w14:paraId="14608411" w14:textId="77777777" w:rsidR="0094766B" w:rsidRDefault="005350E4">
      <w:pPr>
        <w:pStyle w:val="1"/>
        <w:tabs>
          <w:tab w:val="clear" w:pos="567"/>
          <w:tab w:val="left" w:pos="432"/>
        </w:tabs>
        <w:ind w:left="432" w:hanging="432"/>
        <w:jc w:val="both"/>
      </w:pPr>
      <w:r>
        <w:rPr>
          <w:rFonts w:hint="eastAsia"/>
        </w:rPr>
        <w:t>Discussion</w:t>
      </w:r>
    </w:p>
    <w:p w14:paraId="55B73A9E" w14:textId="77777777" w:rsidR="0094766B" w:rsidRDefault="005350E4">
      <w:pPr>
        <w:pStyle w:val="22"/>
        <w:tabs>
          <w:tab w:val="clear" w:pos="-806"/>
          <w:tab w:val="left" w:pos="-1374"/>
        </w:tabs>
        <w:spacing w:line="276" w:lineRule="auto"/>
        <w:ind w:left="0" w:firstLine="0"/>
        <w:rPr>
          <w:rFonts w:eastAsiaTheme="minorEastAsia"/>
          <w:b w:val="0"/>
          <w:sz w:val="22"/>
        </w:rPr>
      </w:pPr>
      <w:bookmarkStart w:id="4" w:name="OLE_LINK24"/>
      <w:bookmarkStart w:id="5" w:name="OLE_LINK25"/>
      <w:r>
        <w:rPr>
          <w:rFonts w:eastAsiaTheme="minorEastAsia"/>
          <w:b w:val="0"/>
          <w:sz w:val="22"/>
        </w:rPr>
        <w:t>N</w:t>
      </w:r>
      <w:r>
        <w:rPr>
          <w:rFonts w:eastAsiaTheme="minorEastAsia" w:hint="eastAsia"/>
          <w:b w:val="0"/>
          <w:sz w:val="22"/>
        </w:rPr>
        <w:t>G</w:t>
      </w:r>
      <w:r>
        <w:rPr>
          <w:rFonts w:eastAsiaTheme="minorEastAsia"/>
          <w:b w:val="0"/>
          <w:sz w:val="22"/>
        </w:rPr>
        <w:t xml:space="preserve"> connection management</w:t>
      </w:r>
    </w:p>
    <w:bookmarkEnd w:id="4"/>
    <w:bookmarkEnd w:id="5"/>
    <w:p w14:paraId="7150B34F" w14:textId="77777777" w:rsidR="00212835" w:rsidRDefault="00212835" w:rsidP="00FC7211">
      <w:pPr>
        <w:pStyle w:val="a2"/>
        <w:spacing w:after="60"/>
        <w:rPr>
          <w:rFonts w:eastAsia="宋体"/>
          <w:lang w:val="en-GB" w:eastAsia="zh-CN"/>
        </w:rPr>
      </w:pPr>
      <w:r>
        <w:rPr>
          <w:rFonts w:eastAsia="宋体" w:hint="eastAsia"/>
          <w:lang w:val="en-GB" w:eastAsia="zh-CN"/>
        </w:rPr>
        <w:t xml:space="preserve">The last RAN3 meeting </w:t>
      </w:r>
      <w:r w:rsidRPr="00212835">
        <w:rPr>
          <w:rFonts w:eastAsia="宋体"/>
          <w:lang w:val="en-GB" w:eastAsia="zh-CN"/>
        </w:rPr>
        <w:t xml:space="preserve">has discussed how to manage NG connections when the on-board </w:t>
      </w:r>
      <w:proofErr w:type="spellStart"/>
      <w:r w:rsidRPr="00212835">
        <w:rPr>
          <w:rFonts w:eastAsia="宋体"/>
          <w:lang w:val="en-GB" w:eastAsia="zh-CN"/>
        </w:rPr>
        <w:t>gNB</w:t>
      </w:r>
      <w:proofErr w:type="spellEnd"/>
      <w:r w:rsidRPr="00212835">
        <w:rPr>
          <w:rFonts w:eastAsia="宋体"/>
          <w:lang w:val="en-GB" w:eastAsia="zh-CN"/>
        </w:rPr>
        <w:t xml:space="preserve"> enters or leaves the service area of the current AMF</w:t>
      </w:r>
      <w:r>
        <w:rPr>
          <w:rFonts w:eastAsia="宋体" w:hint="eastAsia"/>
          <w:lang w:val="en-GB" w:eastAsia="zh-CN"/>
        </w:rPr>
        <w:t>,</w:t>
      </w:r>
      <w:r w:rsidR="00D36B5D" w:rsidRPr="00D36B5D">
        <w:t xml:space="preserve"> </w:t>
      </w:r>
      <w:r w:rsidR="00D36B5D">
        <w:rPr>
          <w:rFonts w:eastAsia="宋体" w:hint="eastAsia"/>
          <w:lang w:val="en-GB" w:eastAsia="zh-CN"/>
        </w:rPr>
        <w:t>and t</w:t>
      </w:r>
      <w:r w:rsidR="00D36B5D" w:rsidRPr="00D36B5D">
        <w:rPr>
          <w:rFonts w:eastAsia="宋体"/>
          <w:lang w:val="en-GB" w:eastAsia="zh-CN"/>
        </w:rPr>
        <w:t>he candidates are as follows</w:t>
      </w:r>
      <w:r>
        <w:rPr>
          <w:rFonts w:eastAsia="宋体" w:hint="eastAsia"/>
          <w:lang w:val="en-GB" w:eastAsia="zh-CN"/>
        </w:rPr>
        <w:t>：</w:t>
      </w:r>
    </w:p>
    <w:p w14:paraId="3FFBDDD4" w14:textId="77777777" w:rsidR="00212835" w:rsidRDefault="00212835" w:rsidP="00FC7211">
      <w:pPr>
        <w:pStyle w:val="a2"/>
        <w:numPr>
          <w:ilvl w:val="0"/>
          <w:numId w:val="13"/>
        </w:numPr>
        <w:spacing w:after="60"/>
        <w:ind w:left="0" w:firstLineChars="200" w:firstLine="400"/>
        <w:rPr>
          <w:rFonts w:eastAsiaTheme="minorEastAsia"/>
          <w:lang w:eastAsia="zh-CN"/>
        </w:rPr>
      </w:pPr>
      <w:r>
        <w:rPr>
          <w:rFonts w:eastAsiaTheme="minorEastAsia"/>
          <w:lang w:eastAsia="zh-CN"/>
        </w:rPr>
        <w:t>O</w:t>
      </w:r>
      <w:r>
        <w:rPr>
          <w:rFonts w:eastAsiaTheme="minorEastAsia" w:hint="eastAsia"/>
          <w:lang w:eastAsia="zh-CN"/>
        </w:rPr>
        <w:t xml:space="preserve">ption 1: Legacy procedure, e.g. </w:t>
      </w:r>
      <w:r>
        <w:rPr>
          <w:rFonts w:eastAsiaTheme="minorEastAsia"/>
          <w:lang w:eastAsia="zh-CN"/>
        </w:rPr>
        <w:t>SCTP SHUTDOWN</w:t>
      </w:r>
    </w:p>
    <w:p w14:paraId="3C79D8DF" w14:textId="77777777" w:rsidR="00212835" w:rsidRDefault="00212835" w:rsidP="00FC7211">
      <w:pPr>
        <w:pStyle w:val="a2"/>
        <w:numPr>
          <w:ilvl w:val="0"/>
          <w:numId w:val="13"/>
        </w:numPr>
        <w:spacing w:after="60"/>
        <w:ind w:left="0" w:firstLineChars="200" w:firstLine="400"/>
        <w:rPr>
          <w:rFonts w:eastAsiaTheme="minorEastAsia"/>
          <w:lang w:eastAsia="zh-CN"/>
        </w:rPr>
      </w:pPr>
      <w:r w:rsidRPr="00212835">
        <w:rPr>
          <w:rFonts w:eastAsiaTheme="minorEastAsia" w:hint="eastAsia"/>
          <w:lang w:eastAsia="zh-CN"/>
        </w:rPr>
        <w:t xml:space="preserve">Option 2: </w:t>
      </w:r>
      <w:r w:rsidRPr="00212835">
        <w:rPr>
          <w:rFonts w:eastAsiaTheme="minorEastAsia"/>
          <w:lang w:eastAsia="zh-CN"/>
        </w:rPr>
        <w:t>NG Removal/Setup</w:t>
      </w:r>
    </w:p>
    <w:p w14:paraId="2981A819" w14:textId="77777777" w:rsidR="00212835" w:rsidRPr="00212835" w:rsidRDefault="00212835" w:rsidP="00FC7211">
      <w:pPr>
        <w:pStyle w:val="a2"/>
        <w:numPr>
          <w:ilvl w:val="0"/>
          <w:numId w:val="13"/>
        </w:numPr>
        <w:spacing w:after="60"/>
        <w:ind w:left="0" w:firstLineChars="200" w:firstLine="400"/>
        <w:rPr>
          <w:rFonts w:eastAsiaTheme="minorEastAsia"/>
          <w:lang w:eastAsia="zh-CN"/>
        </w:rPr>
      </w:pPr>
      <w:r w:rsidRPr="00212835">
        <w:rPr>
          <w:rFonts w:eastAsiaTheme="minorEastAsia" w:hint="eastAsia"/>
          <w:lang w:eastAsia="zh-CN"/>
        </w:rPr>
        <w:t xml:space="preserve">Option 3: </w:t>
      </w:r>
      <w:r w:rsidRPr="00212835">
        <w:rPr>
          <w:rFonts w:eastAsiaTheme="minorEastAsia"/>
          <w:lang w:eastAsia="zh-CN"/>
        </w:rPr>
        <w:t>NG suspend/resume</w:t>
      </w:r>
    </w:p>
    <w:p w14:paraId="6E1A8CB0" w14:textId="77777777" w:rsidR="00212835" w:rsidRDefault="00212835" w:rsidP="00212835">
      <w:pPr>
        <w:pStyle w:val="a2"/>
        <w:numPr>
          <w:ilvl w:val="0"/>
          <w:numId w:val="13"/>
        </w:numPr>
        <w:ind w:left="0" w:firstLineChars="200" w:firstLine="400"/>
        <w:rPr>
          <w:rFonts w:eastAsiaTheme="minorEastAsia"/>
          <w:lang w:eastAsia="zh-CN"/>
        </w:rPr>
      </w:pPr>
      <w:r>
        <w:rPr>
          <w:rFonts w:eastAsiaTheme="minorEastAsia" w:hint="eastAsia"/>
          <w:lang w:eastAsia="zh-CN"/>
        </w:rPr>
        <w:t>Option 4: Both Op2 and Op3</w:t>
      </w:r>
      <w:r>
        <w:rPr>
          <w:rFonts w:eastAsiaTheme="minorEastAsia"/>
          <w:lang w:eastAsia="zh-CN"/>
        </w:rPr>
        <w:t>.</w:t>
      </w:r>
    </w:p>
    <w:p w14:paraId="0B943254" w14:textId="77777777" w:rsidR="00212F18" w:rsidRDefault="00212F18" w:rsidP="00212835">
      <w:pPr>
        <w:pStyle w:val="a2"/>
        <w:tabs>
          <w:tab w:val="left" w:pos="7415"/>
        </w:tabs>
        <w:rPr>
          <w:rFonts w:eastAsiaTheme="minorEastAsia"/>
          <w:lang w:eastAsia="zh-CN"/>
        </w:rPr>
      </w:pPr>
      <w:r>
        <w:rPr>
          <w:rFonts w:eastAsiaTheme="minorEastAsia" w:hint="eastAsia"/>
          <w:lang w:eastAsia="zh-CN"/>
        </w:rPr>
        <w:t xml:space="preserve">According to the discussion in the last RAN3 meeting, option 1 is workable without any </w:t>
      </w:r>
      <w:r>
        <w:rPr>
          <w:rFonts w:eastAsiaTheme="minorEastAsia"/>
          <w:lang w:eastAsia="zh-CN"/>
        </w:rPr>
        <w:t>specification</w:t>
      </w:r>
      <w:r>
        <w:rPr>
          <w:rFonts w:eastAsiaTheme="minorEastAsia" w:hint="eastAsia"/>
          <w:lang w:eastAsia="zh-CN"/>
        </w:rPr>
        <w:t xml:space="preserve"> impact, however, it</w:t>
      </w:r>
      <w:r>
        <w:rPr>
          <w:rFonts w:eastAsiaTheme="minorEastAsia"/>
          <w:lang w:eastAsia="zh-CN"/>
        </w:rPr>
        <w:t>’</w:t>
      </w:r>
      <w:r>
        <w:rPr>
          <w:rFonts w:eastAsiaTheme="minorEastAsia" w:hint="eastAsia"/>
          <w:lang w:eastAsia="zh-CN"/>
        </w:rPr>
        <w:t xml:space="preserve">s not efficient. </w:t>
      </w:r>
      <w:r>
        <w:rPr>
          <w:rFonts w:eastAsiaTheme="minorEastAsia"/>
          <w:lang w:eastAsia="zh-CN"/>
        </w:rPr>
        <w:t>A</w:t>
      </w:r>
      <w:r>
        <w:rPr>
          <w:rFonts w:eastAsiaTheme="minorEastAsia" w:hint="eastAsia"/>
          <w:lang w:eastAsia="zh-CN"/>
        </w:rPr>
        <w:t xml:space="preserve">nd RAN3 has discussed and agreed to specify the option 2, i.e. introduce NG Removal procedure. </w:t>
      </w:r>
      <w:r w:rsidRPr="00212835">
        <w:rPr>
          <w:rFonts w:eastAsia="宋体"/>
          <w:lang w:eastAsia="zh-CN"/>
        </w:rPr>
        <w:t xml:space="preserve">The TPs on support of NG Removal could be found in </w:t>
      </w:r>
      <w:r w:rsidRPr="002B323A">
        <w:rPr>
          <w:rFonts w:eastAsia="宋体"/>
          <w:lang w:eastAsia="zh-CN"/>
        </w:rPr>
        <w:t>[4][5]</w:t>
      </w:r>
      <w:r>
        <w:rPr>
          <w:rFonts w:eastAsia="宋体" w:hint="eastAsia"/>
          <w:lang w:eastAsia="zh-CN"/>
        </w:rPr>
        <w:t>[6]</w:t>
      </w:r>
      <w:r w:rsidRPr="00212835">
        <w:rPr>
          <w:rFonts w:eastAsia="宋体"/>
          <w:lang w:eastAsia="zh-CN"/>
        </w:rPr>
        <w:t>, RAN3 is requested to discuss and agree the TPs.</w:t>
      </w:r>
    </w:p>
    <w:p w14:paraId="4F5B73B1" w14:textId="77777777" w:rsidR="004A1595" w:rsidRDefault="004A1595" w:rsidP="00212835">
      <w:pPr>
        <w:pStyle w:val="a2"/>
        <w:spacing w:before="120"/>
        <w:rPr>
          <w:rFonts w:eastAsia="宋体"/>
          <w:b/>
          <w:lang w:eastAsia="zh-CN"/>
        </w:rPr>
      </w:pPr>
      <w:r w:rsidRPr="002B323A">
        <w:rPr>
          <w:rFonts w:eastAsia="宋体"/>
          <w:b/>
          <w:lang w:eastAsia="zh-CN"/>
        </w:rPr>
        <w:t xml:space="preserve">Proposal </w:t>
      </w:r>
      <w:r w:rsidR="002B323A">
        <w:rPr>
          <w:rFonts w:eastAsia="宋体" w:hint="eastAsia"/>
          <w:b/>
          <w:lang w:eastAsia="zh-CN"/>
        </w:rPr>
        <w:t>1</w:t>
      </w:r>
      <w:r w:rsidRPr="002B323A">
        <w:rPr>
          <w:rFonts w:eastAsia="宋体"/>
          <w:b/>
          <w:lang w:eastAsia="zh-CN"/>
        </w:rPr>
        <w:t>: Discuss and agree the TPs [4][5][6] to reflect the agreement on supporting of NG Removal procedure for NR NTN.</w:t>
      </w:r>
    </w:p>
    <w:p w14:paraId="02722977" w14:textId="77777777" w:rsidR="00212835" w:rsidRDefault="00212835" w:rsidP="00212835">
      <w:pPr>
        <w:pStyle w:val="a2"/>
        <w:rPr>
          <w:rFonts w:eastAsiaTheme="minorEastAsia"/>
          <w:lang w:eastAsia="zh-CN"/>
        </w:rPr>
      </w:pPr>
      <w:r>
        <w:rPr>
          <w:rFonts w:eastAsiaTheme="minorEastAsia" w:hint="eastAsia"/>
          <w:lang w:eastAsia="zh-CN"/>
        </w:rPr>
        <w:t xml:space="preserve">For the option 3, </w:t>
      </w:r>
      <w:r>
        <w:rPr>
          <w:rFonts w:eastAsiaTheme="minorEastAsia"/>
          <w:lang w:eastAsia="zh-CN"/>
        </w:rPr>
        <w:t xml:space="preserve">introduce a suspend/resume </w:t>
      </w:r>
      <w:r>
        <w:rPr>
          <w:rFonts w:eastAsiaTheme="minorEastAsia" w:hint="eastAsia"/>
          <w:lang w:eastAsia="zh-CN"/>
        </w:rPr>
        <w:t>mechanism for NGAP management</w:t>
      </w:r>
      <w:r>
        <w:rPr>
          <w:rFonts w:eastAsiaTheme="minorEastAsia"/>
          <w:lang w:eastAsia="zh-CN"/>
        </w:rPr>
        <w:t xml:space="preserve">. When the on-board </w:t>
      </w:r>
      <w:proofErr w:type="spellStart"/>
      <w:r>
        <w:rPr>
          <w:rFonts w:eastAsiaTheme="minorEastAsia"/>
          <w:lang w:eastAsia="zh-CN"/>
        </w:rPr>
        <w:t>gNB</w:t>
      </w:r>
      <w:proofErr w:type="spellEnd"/>
      <w:r>
        <w:rPr>
          <w:rFonts w:eastAsiaTheme="minorEastAsia"/>
          <w:lang w:eastAsia="zh-CN"/>
        </w:rPr>
        <w:t xml:space="preserve"> coverage leaves the AMF service area, the NG connection is suspended, indicating that the current NG connection is unavailable, but the actual logical interface still exists.</w:t>
      </w:r>
      <w:r>
        <w:rPr>
          <w:rFonts w:eastAsiaTheme="minorEastAsia" w:hint="eastAsia"/>
          <w:lang w:eastAsia="zh-CN"/>
        </w:rPr>
        <w:t xml:space="preserve"> </w:t>
      </w:r>
      <w:r>
        <w:rPr>
          <w:rFonts w:eastAsiaTheme="minorEastAsia"/>
          <w:lang w:eastAsia="zh-CN"/>
        </w:rPr>
        <w:t xml:space="preserve">When the on-board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come back to</w:t>
      </w:r>
      <w:r>
        <w:rPr>
          <w:rFonts w:eastAsiaTheme="minorEastAsia"/>
          <w:lang w:eastAsia="zh-CN"/>
        </w:rPr>
        <w:t xml:space="preserve"> the AMF service area, the NG connection </w:t>
      </w:r>
      <w:r>
        <w:rPr>
          <w:rFonts w:eastAsiaTheme="minorEastAsia" w:hint="eastAsia"/>
          <w:lang w:eastAsia="zh-CN"/>
        </w:rPr>
        <w:t>could be</w:t>
      </w:r>
      <w:r>
        <w:rPr>
          <w:rFonts w:eastAsiaTheme="minorEastAsia"/>
          <w:lang w:eastAsia="zh-CN"/>
        </w:rPr>
        <w:t xml:space="preserve"> resumed</w:t>
      </w:r>
      <w:r>
        <w:rPr>
          <w:rFonts w:eastAsiaTheme="minorEastAsia" w:hint="eastAsia"/>
          <w:lang w:eastAsia="zh-CN"/>
        </w:rPr>
        <w:t xml:space="preserve"> quickly</w:t>
      </w:r>
      <w:r>
        <w:rPr>
          <w:rFonts w:eastAsiaTheme="minorEastAsia"/>
          <w:lang w:eastAsia="zh-CN"/>
        </w:rPr>
        <w:t>.</w:t>
      </w:r>
      <w:r>
        <w:rPr>
          <w:rFonts w:eastAsiaTheme="minorEastAsia" w:hint="eastAsia"/>
          <w:lang w:eastAsia="zh-CN"/>
        </w:rPr>
        <w:t xml:space="preserve"> Due to the mobility of on board </w:t>
      </w:r>
      <w:proofErr w:type="spellStart"/>
      <w:r>
        <w:rPr>
          <w:rFonts w:eastAsiaTheme="minorEastAsia" w:hint="eastAsia"/>
          <w:lang w:eastAsia="zh-CN"/>
        </w:rPr>
        <w:t>gNB</w:t>
      </w:r>
      <w:proofErr w:type="spellEnd"/>
      <w:r>
        <w:rPr>
          <w:rFonts w:eastAsiaTheme="minorEastAsia" w:hint="eastAsia"/>
          <w:lang w:eastAsia="zh-CN"/>
        </w:rPr>
        <w:t xml:space="preserve">, the TNL over the NG interface will </w:t>
      </w:r>
      <w:r>
        <w:rPr>
          <w:rFonts w:eastAsiaTheme="minorEastAsia"/>
          <w:lang w:eastAsia="zh-CN"/>
        </w:rPr>
        <w:t>frequent</w:t>
      </w:r>
      <w:r>
        <w:rPr>
          <w:rFonts w:eastAsiaTheme="minorEastAsia" w:hint="eastAsia"/>
          <w:lang w:eastAsia="zh-CN"/>
        </w:rPr>
        <w:t>ly</w:t>
      </w:r>
      <w:r>
        <w:rPr>
          <w:rFonts w:eastAsiaTheme="minorEastAsia"/>
          <w:lang w:eastAsia="zh-CN"/>
        </w:rPr>
        <w:t xml:space="preserve"> disconnect and re-connect</w:t>
      </w:r>
      <w:r>
        <w:rPr>
          <w:rFonts w:eastAsiaTheme="minorEastAsia" w:hint="eastAsia"/>
          <w:lang w:eastAsia="zh-CN"/>
        </w:rPr>
        <w:t>. Solution#2 in TS 23.700-29 mentioned that:</w:t>
      </w:r>
    </w:p>
    <w:tbl>
      <w:tblPr>
        <w:tblStyle w:val="afa"/>
        <w:tblW w:w="0" w:type="auto"/>
        <w:tblInd w:w="108" w:type="dxa"/>
        <w:tblLook w:val="04A0" w:firstRow="1" w:lastRow="0" w:firstColumn="1" w:lastColumn="0" w:noHBand="0" w:noVBand="1"/>
      </w:tblPr>
      <w:tblGrid>
        <w:gridCol w:w="9178"/>
      </w:tblGrid>
      <w:tr w:rsidR="00212835" w14:paraId="4ABDAEC1" w14:textId="77777777" w:rsidTr="004C2002">
        <w:trPr>
          <w:trHeight w:val="372"/>
        </w:trPr>
        <w:tc>
          <w:tcPr>
            <w:tcW w:w="9178" w:type="dxa"/>
          </w:tcPr>
          <w:p w14:paraId="70AD7DBD" w14:textId="77777777" w:rsidR="00212835" w:rsidRDefault="00212835" w:rsidP="004C2002">
            <w:pPr>
              <w:pStyle w:val="a2"/>
              <w:spacing w:before="120"/>
              <w:rPr>
                <w:rFonts w:eastAsiaTheme="minorEastAsia"/>
                <w:lang w:eastAsia="zh-CN"/>
              </w:rPr>
            </w:pPr>
            <w:r>
              <w:rPr>
                <w:rFonts w:eastAsiaTheme="minorEastAsia"/>
                <w:i/>
                <w:lang w:eastAsia="zh-CN"/>
              </w:rPr>
              <w:t>The solution proposes to suspend the TNL between the RAN node and the CN if the RAN node attempts to disconnect the backhaul connection towards the AMF/MME in a PLMN. When the RAN node decides that it cannot serve the current PLMN any longer, it should indicate the AMF/MME to suspend the N2/S1-AP connection and store the context for resuming the N2/S1-AP connection in the future. Both the RAN node and the AMF/MME store the RAN node context information for resuming the N2/S1-AP connection. The RAN node and the 5GC should further adjust the heartbeat timer of the SCTP over N2/S1-AP interface to avoid heartbeat time out.</w:t>
            </w:r>
          </w:p>
        </w:tc>
      </w:tr>
    </w:tbl>
    <w:p w14:paraId="69E5ECAA" w14:textId="77777777" w:rsidR="00212835" w:rsidRDefault="00212835" w:rsidP="00207333">
      <w:pPr>
        <w:pStyle w:val="a2"/>
        <w:rPr>
          <w:rFonts w:eastAsiaTheme="minorEastAsia"/>
          <w:lang w:eastAsia="zh-CN"/>
        </w:rPr>
      </w:pPr>
      <w:r>
        <w:rPr>
          <w:rFonts w:eastAsiaTheme="minorEastAsia" w:hint="eastAsia"/>
          <w:lang w:eastAsia="zh-CN"/>
        </w:rPr>
        <w:lastRenderedPageBreak/>
        <w:t xml:space="preserve">In this solution, on board </w:t>
      </w:r>
      <w:proofErr w:type="spellStart"/>
      <w:r>
        <w:rPr>
          <w:rFonts w:eastAsiaTheme="minorEastAsia" w:hint="eastAsia"/>
          <w:lang w:eastAsia="zh-CN"/>
        </w:rPr>
        <w:t>gNB</w:t>
      </w:r>
      <w:proofErr w:type="spellEnd"/>
      <w:r>
        <w:rPr>
          <w:rFonts w:eastAsiaTheme="minorEastAsia"/>
          <w:lang w:eastAsia="zh-CN"/>
        </w:rPr>
        <w:t xml:space="preserve"> </w:t>
      </w:r>
      <w:r>
        <w:rPr>
          <w:rFonts w:eastAsiaTheme="minorEastAsia" w:hint="eastAsia"/>
          <w:lang w:eastAsia="zh-CN"/>
        </w:rPr>
        <w:t>needs to</w:t>
      </w:r>
      <w:r>
        <w:rPr>
          <w:rFonts w:eastAsiaTheme="minorEastAsia"/>
          <w:lang w:eastAsia="zh-CN"/>
        </w:rPr>
        <w:t xml:space="preserve"> store the </w:t>
      </w:r>
      <w:r>
        <w:rPr>
          <w:rFonts w:eastAsiaTheme="minorEastAsia" w:hint="eastAsia"/>
          <w:lang w:eastAsia="zh-CN"/>
        </w:rPr>
        <w:t>non-UE</w:t>
      </w:r>
      <w:r>
        <w:rPr>
          <w:rFonts w:eastAsiaTheme="minorEastAsia"/>
          <w:lang w:eastAsia="zh-CN"/>
        </w:rPr>
        <w:t xml:space="preserve"> context information for resuming </w:t>
      </w:r>
      <w:r>
        <w:rPr>
          <w:rFonts w:eastAsiaTheme="minorEastAsia" w:hint="eastAsia"/>
          <w:lang w:eastAsia="zh-CN"/>
        </w:rPr>
        <w:t>NG</w:t>
      </w:r>
      <w:r>
        <w:rPr>
          <w:rFonts w:eastAsiaTheme="minorEastAsia"/>
          <w:lang w:eastAsia="zh-CN"/>
        </w:rPr>
        <w:t>AP connection.</w:t>
      </w:r>
      <w:r>
        <w:rPr>
          <w:rFonts w:eastAsiaTheme="minorEastAsia" w:hint="eastAsia"/>
          <w:lang w:eastAsia="zh-CN"/>
        </w:rPr>
        <w:t xml:space="preserve"> While some companies express concerns about limited storage space on satellites, we believe that the above </w:t>
      </w:r>
      <w:r>
        <w:rPr>
          <w:rFonts w:eastAsiaTheme="minorEastAsia"/>
          <w:lang w:eastAsia="zh-CN"/>
        </w:rPr>
        <w:t>non-UE context information</w:t>
      </w:r>
      <w:r>
        <w:rPr>
          <w:rFonts w:eastAsiaTheme="minorEastAsia" w:hint="eastAsia"/>
          <w:lang w:eastAsia="zh-CN"/>
        </w:rPr>
        <w:t xml:space="preserve"> </w:t>
      </w:r>
      <w:r>
        <w:rPr>
          <w:rFonts w:eastAsiaTheme="minorEastAsia"/>
          <w:lang w:eastAsia="zh-CN"/>
        </w:rPr>
        <w:t>is only the basic context of NGAP</w:t>
      </w:r>
      <w:r>
        <w:rPr>
          <w:rFonts w:eastAsiaTheme="minorEastAsia" w:hint="eastAsia"/>
          <w:lang w:eastAsia="zh-CN"/>
        </w:rPr>
        <w:t xml:space="preserve"> </w:t>
      </w:r>
      <w:r>
        <w:rPr>
          <w:rFonts w:eastAsiaTheme="minorEastAsia"/>
          <w:lang w:eastAsia="zh-CN"/>
        </w:rPr>
        <w:t>and the amount of data is not large</w:t>
      </w:r>
      <w:r>
        <w:rPr>
          <w:rFonts w:eastAsiaTheme="minorEastAsia" w:hint="eastAsia"/>
          <w:lang w:eastAsia="zh-CN"/>
        </w:rPr>
        <w:t xml:space="preserve">. </w:t>
      </w:r>
      <w:r>
        <w:rPr>
          <w:rFonts w:eastAsiaTheme="minorEastAsia"/>
          <w:lang w:eastAsia="zh-CN"/>
        </w:rPr>
        <w:t xml:space="preserve">For example, in TN system, </w:t>
      </w:r>
      <w:proofErr w:type="spellStart"/>
      <w:r>
        <w:rPr>
          <w:rFonts w:eastAsiaTheme="minorEastAsia"/>
          <w:lang w:eastAsia="zh-CN"/>
        </w:rPr>
        <w:t>gNB</w:t>
      </w:r>
      <w:proofErr w:type="spellEnd"/>
      <w:r>
        <w:rPr>
          <w:rFonts w:eastAsiaTheme="minorEastAsia"/>
          <w:lang w:eastAsia="zh-CN"/>
        </w:rPr>
        <w:t xml:space="preserve"> can establish NGAP connections with all AMFs in one or more AMF sets and store the corresponding context.</w:t>
      </w:r>
      <w:r>
        <w:rPr>
          <w:rFonts w:eastAsiaTheme="minorEastAsia" w:hint="eastAsia"/>
          <w:lang w:eastAsia="zh-CN"/>
        </w:rPr>
        <w:t xml:space="preserve"> Therefore,</w:t>
      </w:r>
      <w:r>
        <w:rPr>
          <w:rFonts w:eastAsiaTheme="minorEastAsia"/>
          <w:lang w:eastAsia="zh-CN"/>
        </w:rPr>
        <w:t xml:space="preserve"> </w:t>
      </w:r>
      <w:r>
        <w:rPr>
          <w:rFonts w:eastAsiaTheme="minorEastAsia" w:hint="eastAsia"/>
          <w:lang w:eastAsia="zh-CN"/>
        </w:rPr>
        <w:t>there is no</w:t>
      </w:r>
      <w:r>
        <w:rPr>
          <w:rFonts w:eastAsiaTheme="minorEastAsia"/>
          <w:lang w:eastAsia="zh-CN"/>
        </w:rPr>
        <w:t xml:space="preserve"> problem for </w:t>
      </w:r>
      <w:r>
        <w:rPr>
          <w:rFonts w:eastAsiaTheme="minorEastAsia" w:hint="eastAsia"/>
          <w:lang w:eastAsia="zh-CN"/>
        </w:rPr>
        <w:t xml:space="preserve">on board </w:t>
      </w:r>
      <w:proofErr w:type="spellStart"/>
      <w:r>
        <w:rPr>
          <w:rFonts w:eastAsiaTheme="minorEastAsia" w:hint="eastAsia"/>
          <w:lang w:eastAsia="zh-CN"/>
        </w:rPr>
        <w:t>gNB</w:t>
      </w:r>
      <w:proofErr w:type="spellEnd"/>
      <w:r>
        <w:rPr>
          <w:rFonts w:eastAsiaTheme="minorEastAsia"/>
          <w:lang w:eastAsia="zh-CN"/>
        </w:rPr>
        <w:t xml:space="preserve"> to store multiple </w:t>
      </w:r>
      <w:r>
        <w:rPr>
          <w:rFonts w:eastAsiaTheme="minorEastAsia" w:hint="eastAsia"/>
          <w:lang w:eastAsia="zh-CN"/>
        </w:rPr>
        <w:t xml:space="preserve">NGAPs </w:t>
      </w:r>
      <w:r>
        <w:rPr>
          <w:rFonts w:eastAsiaTheme="minorEastAsia"/>
          <w:lang w:eastAsia="zh-CN"/>
        </w:rPr>
        <w:t>contexts</w:t>
      </w:r>
      <w:r>
        <w:rPr>
          <w:rFonts w:eastAsiaTheme="minorEastAsia" w:hint="eastAsia"/>
          <w:lang w:eastAsia="zh-CN"/>
        </w:rPr>
        <w:t xml:space="preserve"> for NGAP suspend/resume.</w:t>
      </w:r>
    </w:p>
    <w:p w14:paraId="34B52BB2" w14:textId="77777777" w:rsidR="00212835" w:rsidRDefault="00212835" w:rsidP="00207333">
      <w:pPr>
        <w:pStyle w:val="a2"/>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5C4355">
        <w:rPr>
          <w:rFonts w:eastAsiaTheme="minorEastAsia" w:hint="eastAsia"/>
          <w:b/>
          <w:lang w:eastAsia="zh-CN"/>
        </w:rPr>
        <w:t>1</w:t>
      </w:r>
      <w:r w:rsidR="00B848A0">
        <w:rPr>
          <w:rFonts w:eastAsiaTheme="minorEastAsia" w:hint="eastAsia"/>
          <w:b/>
          <w:lang w:eastAsia="zh-CN"/>
        </w:rPr>
        <w:t xml:space="preserve">: </w:t>
      </w:r>
      <w:r>
        <w:rPr>
          <w:rFonts w:eastAsiaTheme="minorEastAsia" w:hint="eastAsia"/>
          <w:b/>
          <w:lang w:eastAsia="zh-CN"/>
        </w:rPr>
        <w:t>T</w:t>
      </w:r>
      <w:r>
        <w:rPr>
          <w:rFonts w:eastAsiaTheme="minorEastAsia"/>
          <w:b/>
          <w:lang w:eastAsia="zh-CN"/>
        </w:rPr>
        <w:t xml:space="preserve">here is no problem for on board </w:t>
      </w:r>
      <w:proofErr w:type="spellStart"/>
      <w:r>
        <w:rPr>
          <w:rFonts w:eastAsiaTheme="minorEastAsia"/>
          <w:b/>
          <w:lang w:eastAsia="zh-CN"/>
        </w:rPr>
        <w:t>gNB</w:t>
      </w:r>
      <w:proofErr w:type="spellEnd"/>
      <w:r>
        <w:rPr>
          <w:rFonts w:eastAsiaTheme="minorEastAsia"/>
          <w:b/>
          <w:lang w:eastAsia="zh-CN"/>
        </w:rPr>
        <w:t xml:space="preserve"> to store multiple NGAP contexts for NGAP suspend/resume.</w:t>
      </w:r>
    </w:p>
    <w:p w14:paraId="255A21C2" w14:textId="77777777" w:rsidR="00802A12" w:rsidRDefault="00212835" w:rsidP="00207333">
      <w:pPr>
        <w:pStyle w:val="a2"/>
        <w:rPr>
          <w:rFonts w:eastAsiaTheme="minorEastAsia"/>
          <w:lang w:eastAsia="zh-CN"/>
        </w:rPr>
      </w:pPr>
      <w:r>
        <w:rPr>
          <w:rFonts w:eastAsiaTheme="minorEastAsia"/>
          <w:lang w:eastAsia="zh-CN"/>
        </w:rPr>
        <w:t xml:space="preserve">NG </w:t>
      </w:r>
      <w:r>
        <w:rPr>
          <w:rFonts w:eastAsiaTheme="minorEastAsia" w:hint="eastAsia"/>
          <w:lang w:eastAsia="zh-CN"/>
        </w:rPr>
        <w:t>s</w:t>
      </w:r>
      <w:r>
        <w:rPr>
          <w:rFonts w:eastAsiaTheme="minorEastAsia"/>
          <w:lang w:eastAsia="zh-CN"/>
        </w:rPr>
        <w:t xml:space="preserve">uspend and resume </w:t>
      </w:r>
      <w:r>
        <w:rPr>
          <w:rFonts w:eastAsiaTheme="minorEastAsia" w:hint="eastAsia"/>
          <w:lang w:eastAsia="zh-CN"/>
        </w:rPr>
        <w:t xml:space="preserve">solution can </w:t>
      </w:r>
      <w:proofErr w:type="gramStart"/>
      <w:r>
        <w:rPr>
          <w:rFonts w:eastAsiaTheme="minorEastAsia"/>
          <w:lang w:eastAsia="zh-CN"/>
        </w:rPr>
        <w:t>provides</w:t>
      </w:r>
      <w:proofErr w:type="gramEnd"/>
      <w:r>
        <w:rPr>
          <w:rFonts w:eastAsiaTheme="minorEastAsia"/>
          <w:lang w:eastAsia="zh-CN"/>
        </w:rPr>
        <w:t xml:space="preserve"> a faster NG connection mechanism </w:t>
      </w:r>
      <w:r>
        <w:rPr>
          <w:rFonts w:eastAsiaTheme="minorEastAsia" w:hint="eastAsia"/>
          <w:lang w:eastAsia="zh-CN"/>
        </w:rPr>
        <w:t xml:space="preserve">and reduce the frequent TNL </w:t>
      </w:r>
      <w:r>
        <w:rPr>
          <w:rFonts w:eastAsiaTheme="minorEastAsia"/>
          <w:lang w:eastAsia="zh-CN"/>
        </w:rPr>
        <w:t>disconnection and re-connect</w:t>
      </w:r>
      <w:r>
        <w:rPr>
          <w:rFonts w:eastAsiaTheme="minorEastAsia" w:hint="eastAsia"/>
          <w:lang w:eastAsia="zh-CN"/>
        </w:rPr>
        <w:t xml:space="preserve">ion. </w:t>
      </w:r>
      <w:r w:rsidR="00802A12" w:rsidRPr="00802A12">
        <w:rPr>
          <w:rFonts w:eastAsiaTheme="minorEastAsia"/>
          <w:lang w:eastAsia="zh-CN"/>
        </w:rPr>
        <w:t xml:space="preserve">Therefore, we think that both option 2 and option 3 can be supported, and the two NG Removal/Setup and NG suspend/resume can be used flexibly or can be used in combination. For example, if on board </w:t>
      </w:r>
      <w:proofErr w:type="spellStart"/>
      <w:r w:rsidR="00802A12" w:rsidRPr="00802A12">
        <w:rPr>
          <w:rFonts w:eastAsiaTheme="minorEastAsia"/>
          <w:lang w:eastAsia="zh-CN"/>
        </w:rPr>
        <w:t>gNB</w:t>
      </w:r>
      <w:proofErr w:type="spellEnd"/>
      <w:r w:rsidR="00802A12" w:rsidRPr="00802A12">
        <w:rPr>
          <w:rFonts w:eastAsiaTheme="minorEastAsia"/>
          <w:lang w:eastAsia="zh-CN"/>
        </w:rPr>
        <w:t xml:space="preserve"> may not return to the service area of an AMF for a long time in the future, it can choose NG Removal procedure. If on board </w:t>
      </w:r>
      <w:proofErr w:type="spellStart"/>
      <w:r w:rsidR="00802A12" w:rsidRPr="00802A12">
        <w:rPr>
          <w:rFonts w:eastAsiaTheme="minorEastAsia"/>
          <w:lang w:eastAsia="zh-CN"/>
        </w:rPr>
        <w:t>gNB</w:t>
      </w:r>
      <w:proofErr w:type="spellEnd"/>
      <w:r w:rsidR="00802A12" w:rsidRPr="00802A12">
        <w:rPr>
          <w:rFonts w:eastAsiaTheme="minorEastAsia"/>
          <w:lang w:eastAsia="zh-CN"/>
        </w:rPr>
        <w:t xml:space="preserve"> return to the service area of an AMF in a shorter period of time, it can choose NG suspend procedure.</w:t>
      </w:r>
    </w:p>
    <w:p w14:paraId="0DCDDE01" w14:textId="77777777" w:rsidR="004C2002" w:rsidRDefault="004C2002" w:rsidP="00207333">
      <w:pPr>
        <w:pStyle w:val="a2"/>
        <w:rPr>
          <w:rFonts w:eastAsiaTheme="minorEastAsia"/>
          <w:lang w:eastAsia="zh-CN"/>
        </w:rPr>
      </w:pPr>
      <w:r>
        <w:rPr>
          <w:rFonts w:eastAsiaTheme="minorEastAsia" w:hint="eastAsia"/>
          <w:lang w:eastAsia="zh-CN"/>
        </w:rPr>
        <w:t>I</w:t>
      </w:r>
      <w:r w:rsidR="00212835">
        <w:rPr>
          <w:rFonts w:eastAsiaTheme="minorEastAsia" w:hint="eastAsia"/>
          <w:lang w:eastAsia="zh-CN"/>
        </w:rPr>
        <w:t>t</w:t>
      </w:r>
      <w:r w:rsidR="00212835">
        <w:rPr>
          <w:rFonts w:eastAsiaTheme="minorEastAsia"/>
          <w:lang w:eastAsia="zh-CN"/>
        </w:rPr>
        <w:t>’</w:t>
      </w:r>
      <w:r w:rsidR="00212835">
        <w:rPr>
          <w:rFonts w:eastAsiaTheme="minorEastAsia" w:hint="eastAsia"/>
          <w:lang w:eastAsia="zh-CN"/>
        </w:rPr>
        <w:t>s possible to reuse the RAN CONFIGURATION UPDATE procedure w</w:t>
      </w:r>
      <w:r w:rsidR="00802A12">
        <w:rPr>
          <w:rFonts w:eastAsiaTheme="minorEastAsia" w:hint="eastAsia"/>
          <w:lang w:eastAsia="zh-CN"/>
        </w:rPr>
        <w:t xml:space="preserve">ith necessary enhancement, e.g. </w:t>
      </w:r>
      <w:r w:rsidR="00212835">
        <w:rPr>
          <w:rFonts w:eastAsiaTheme="minorEastAsia" w:hint="eastAsia"/>
          <w:lang w:eastAsia="zh-CN"/>
        </w:rPr>
        <w:t xml:space="preserve">add the suspend/resume indicator. To minimize the specification impact, </w:t>
      </w:r>
      <w:r>
        <w:rPr>
          <w:rFonts w:eastAsiaTheme="minorEastAsia" w:hint="eastAsia"/>
          <w:lang w:eastAsia="zh-CN"/>
        </w:rPr>
        <w:t xml:space="preserve">it is also </w:t>
      </w:r>
      <w:r w:rsidRPr="004C2002">
        <w:rPr>
          <w:rFonts w:eastAsiaTheme="minorEastAsia"/>
          <w:lang w:eastAsia="zh-CN"/>
        </w:rPr>
        <w:t>possible to</w:t>
      </w:r>
      <w:r>
        <w:rPr>
          <w:rFonts w:eastAsiaTheme="minorEastAsia" w:hint="eastAsia"/>
          <w:lang w:eastAsia="zh-CN"/>
        </w:rPr>
        <w:t xml:space="preserve"> </w:t>
      </w:r>
      <w:r w:rsidR="00802A12" w:rsidRPr="00802A12">
        <w:rPr>
          <w:rFonts w:eastAsiaTheme="minorEastAsia"/>
          <w:lang w:eastAsia="zh-CN"/>
        </w:rPr>
        <w:t>define new procedures</w:t>
      </w:r>
      <w:r>
        <w:rPr>
          <w:rFonts w:eastAsiaTheme="minorEastAsia" w:hint="eastAsia"/>
          <w:lang w:eastAsia="zh-CN"/>
        </w:rPr>
        <w:t xml:space="preserve"> to support both NG removal and NG </w:t>
      </w:r>
      <w:r w:rsidRPr="004C2002">
        <w:rPr>
          <w:rFonts w:eastAsiaTheme="minorEastAsia"/>
          <w:lang w:eastAsia="zh-CN"/>
        </w:rPr>
        <w:t>suspend/resume</w:t>
      </w:r>
      <w:r>
        <w:rPr>
          <w:rFonts w:eastAsiaTheme="minorEastAsia" w:hint="eastAsia"/>
          <w:lang w:eastAsia="zh-CN"/>
        </w:rPr>
        <w:t xml:space="preserve"> solution, which could </w:t>
      </w:r>
      <w:proofErr w:type="gramStart"/>
      <w:r>
        <w:rPr>
          <w:rFonts w:eastAsiaTheme="minorEastAsia" w:hint="eastAsia"/>
          <w:lang w:eastAsia="zh-CN"/>
        </w:rPr>
        <w:t>using</w:t>
      </w:r>
      <w:proofErr w:type="gramEnd"/>
      <w:r>
        <w:rPr>
          <w:rFonts w:eastAsiaTheme="minorEastAsia" w:hint="eastAsia"/>
          <w:lang w:eastAsia="zh-CN"/>
        </w:rPr>
        <w:t xml:space="preserve"> different </w:t>
      </w:r>
      <w:r w:rsidRPr="004C2002">
        <w:rPr>
          <w:rFonts w:eastAsiaTheme="minorEastAsia"/>
          <w:lang w:eastAsia="zh-CN"/>
        </w:rPr>
        <w:t>code</w:t>
      </w:r>
      <w:r w:rsidR="00212F18">
        <w:rPr>
          <w:rFonts w:eastAsiaTheme="minorEastAsia" w:hint="eastAsia"/>
          <w:lang w:eastAsia="zh-CN"/>
        </w:rPr>
        <w:t>-</w:t>
      </w:r>
      <w:r w:rsidRPr="004C2002">
        <w:rPr>
          <w:rFonts w:eastAsiaTheme="minorEastAsia"/>
          <w:lang w:eastAsia="zh-CN"/>
        </w:rPr>
        <w:t>point</w:t>
      </w:r>
      <w:r>
        <w:rPr>
          <w:rFonts w:eastAsiaTheme="minorEastAsia" w:hint="eastAsia"/>
          <w:lang w:eastAsia="zh-CN"/>
        </w:rPr>
        <w:t>s to indicate</w:t>
      </w:r>
      <w:r w:rsidR="00802A12">
        <w:rPr>
          <w:rFonts w:eastAsiaTheme="minorEastAsia" w:hint="eastAsia"/>
          <w:lang w:eastAsia="zh-CN"/>
        </w:rPr>
        <w:t xml:space="preserve"> </w:t>
      </w:r>
      <w:r w:rsidR="00802A12" w:rsidRPr="00802A12">
        <w:rPr>
          <w:rFonts w:eastAsiaTheme="minorEastAsia"/>
          <w:lang w:eastAsia="zh-CN"/>
        </w:rPr>
        <w:t xml:space="preserve">NG removal </w:t>
      </w:r>
      <w:r w:rsidR="00802A12">
        <w:rPr>
          <w:rFonts w:eastAsiaTheme="minorEastAsia" w:hint="eastAsia"/>
          <w:lang w:eastAsia="zh-CN"/>
        </w:rPr>
        <w:t>or</w:t>
      </w:r>
      <w:r w:rsidR="00802A12" w:rsidRPr="00802A12">
        <w:rPr>
          <w:rFonts w:eastAsiaTheme="minorEastAsia"/>
          <w:lang w:eastAsia="zh-CN"/>
        </w:rPr>
        <w:t xml:space="preserve"> NG suspend/resume</w:t>
      </w:r>
      <w:r w:rsidR="00802A12">
        <w:rPr>
          <w:rFonts w:eastAsiaTheme="minorEastAsia" w:hint="eastAsia"/>
          <w:lang w:eastAsia="zh-CN"/>
        </w:rPr>
        <w:t>.</w:t>
      </w:r>
    </w:p>
    <w:p w14:paraId="2DCA8DA1" w14:textId="77777777" w:rsidR="004A1595" w:rsidRDefault="004A1595" w:rsidP="00207333">
      <w:pPr>
        <w:pStyle w:val="a2"/>
        <w:rPr>
          <w:rFonts w:eastAsiaTheme="minorEastAsia"/>
          <w:lang w:eastAsia="zh-CN"/>
        </w:rPr>
      </w:pPr>
      <w:r w:rsidRPr="002B323A">
        <w:rPr>
          <w:rFonts w:eastAsiaTheme="minorEastAsia"/>
          <w:lang w:eastAsia="zh-CN"/>
        </w:rPr>
        <w:t>As above, the corresponding stage 3 TP for 38.413 BL CR is provided in section 7. RAN3 is requested to discuss and agree the TP.</w:t>
      </w:r>
    </w:p>
    <w:p w14:paraId="4EA814FB" w14:textId="77777777" w:rsidR="00F07B44" w:rsidRPr="00F07B44" w:rsidRDefault="00F07B44" w:rsidP="00207333">
      <w:pPr>
        <w:pStyle w:val="a2"/>
        <w:rPr>
          <w:rFonts w:eastAsiaTheme="minorEastAsia"/>
          <w:b/>
          <w:lang w:eastAsia="zh-CN"/>
        </w:rPr>
      </w:pPr>
      <w:r w:rsidRPr="00F07B44">
        <w:rPr>
          <w:rFonts w:eastAsiaTheme="minorEastAsia"/>
          <w:b/>
          <w:lang w:eastAsia="zh-CN"/>
        </w:rPr>
        <w:t xml:space="preserve">Proposal </w:t>
      </w:r>
      <w:r w:rsidR="00407E42">
        <w:rPr>
          <w:rFonts w:eastAsiaTheme="minorEastAsia" w:hint="eastAsia"/>
          <w:b/>
          <w:lang w:eastAsia="zh-CN"/>
        </w:rPr>
        <w:t>2</w:t>
      </w:r>
      <w:r w:rsidRPr="00F07B44">
        <w:rPr>
          <w:rFonts w:eastAsiaTheme="minorEastAsia"/>
          <w:b/>
          <w:lang w:eastAsia="zh-CN"/>
        </w:rPr>
        <w:t xml:space="preserve">: Besides NG Removal/Setup, it is proposed to support NG suspend/resume for NR NTN NG management. RAN CONFIGURATION UPDATE </w:t>
      </w:r>
      <w:r w:rsidR="00996D0C">
        <w:rPr>
          <w:rFonts w:eastAsiaTheme="minorEastAsia" w:hint="eastAsia"/>
          <w:b/>
          <w:lang w:eastAsia="zh-CN"/>
        </w:rPr>
        <w:t xml:space="preserve">procedure </w:t>
      </w:r>
      <w:r w:rsidRPr="00F07B44">
        <w:rPr>
          <w:rFonts w:eastAsiaTheme="minorEastAsia"/>
          <w:b/>
          <w:lang w:eastAsia="zh-CN"/>
        </w:rPr>
        <w:t xml:space="preserve">could be reused to support NG suspend/Resume, by introducing suspend/resume indicators to avoid frequent TNL disconnection and re-connection. Corresponding TP </w:t>
      </w:r>
      <w:r w:rsidRPr="00407E42">
        <w:rPr>
          <w:rFonts w:eastAsiaTheme="minorEastAsia"/>
          <w:b/>
          <w:lang w:eastAsia="zh-CN"/>
        </w:rPr>
        <w:t xml:space="preserve">for 38.413 BL CR is provided in </w:t>
      </w:r>
      <w:r w:rsidR="00407E42">
        <w:rPr>
          <w:rFonts w:eastAsiaTheme="minorEastAsia" w:hint="eastAsia"/>
          <w:b/>
          <w:lang w:eastAsia="zh-CN"/>
        </w:rPr>
        <w:t>appendix</w:t>
      </w:r>
      <w:r w:rsidRPr="00407E42">
        <w:rPr>
          <w:rFonts w:eastAsiaTheme="minorEastAsia"/>
          <w:b/>
          <w:lang w:eastAsia="zh-CN"/>
        </w:rPr>
        <w:t xml:space="preserve"> 7.</w:t>
      </w:r>
    </w:p>
    <w:p w14:paraId="2139C391" w14:textId="77777777" w:rsidR="0094766B" w:rsidRDefault="002B323A">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t>S</w:t>
      </w:r>
      <w:r w:rsidR="005350E4">
        <w:rPr>
          <w:rFonts w:eastAsiaTheme="minorEastAsia"/>
          <w:b w:val="0"/>
          <w:sz w:val="22"/>
        </w:rPr>
        <w:t xml:space="preserve">upported TAI list of </w:t>
      </w:r>
      <w:r w:rsidR="00DD3757">
        <w:rPr>
          <w:rFonts w:eastAsiaTheme="minorEastAsia" w:hint="eastAsia"/>
          <w:b w:val="0"/>
          <w:sz w:val="22"/>
        </w:rPr>
        <w:t xml:space="preserve">the on-board </w:t>
      </w:r>
      <w:proofErr w:type="spellStart"/>
      <w:r w:rsidR="00DD3757">
        <w:rPr>
          <w:rFonts w:eastAsiaTheme="minorEastAsia" w:hint="eastAsia"/>
          <w:b w:val="0"/>
          <w:sz w:val="22"/>
        </w:rPr>
        <w:t>gNB</w:t>
      </w:r>
      <w:proofErr w:type="spellEnd"/>
    </w:p>
    <w:p w14:paraId="4010581C" w14:textId="77777777" w:rsidR="00A173AF" w:rsidRPr="00A173AF" w:rsidRDefault="005A2994">
      <w:pPr>
        <w:pStyle w:val="a2"/>
        <w:rPr>
          <w:rFonts w:eastAsiaTheme="minorEastAsia"/>
          <w:lang w:eastAsia="zh-CN"/>
        </w:rPr>
      </w:pPr>
      <w:r>
        <w:rPr>
          <w:rFonts w:eastAsiaTheme="minorEastAsia" w:hint="eastAsia"/>
          <w:lang w:eastAsia="zh-CN"/>
        </w:rPr>
        <w:t xml:space="preserve">In current NGAP specification, </w:t>
      </w:r>
      <w:proofErr w:type="spellStart"/>
      <w:r w:rsidR="005350E4">
        <w:rPr>
          <w:rFonts w:eastAsiaTheme="minorEastAsia"/>
          <w:lang w:eastAsia="zh-CN"/>
        </w:rPr>
        <w:t>gNB</w:t>
      </w:r>
      <w:proofErr w:type="spellEnd"/>
      <w:r w:rsidR="005350E4">
        <w:rPr>
          <w:rFonts w:eastAsiaTheme="minorEastAsia"/>
          <w:lang w:eastAsia="zh-CN"/>
        </w:rPr>
        <w:t xml:space="preserve"> provides the supported TA list information to the AMF</w:t>
      </w:r>
      <w:r>
        <w:rPr>
          <w:rFonts w:eastAsiaTheme="minorEastAsia" w:hint="eastAsia"/>
          <w:lang w:eastAsia="zh-CN"/>
        </w:rPr>
        <w:t>. A</w:t>
      </w:r>
      <w:r w:rsidR="005350E4">
        <w:rPr>
          <w:rFonts w:eastAsiaTheme="minorEastAsia"/>
          <w:lang w:eastAsia="zh-CN"/>
        </w:rPr>
        <w:t xml:space="preserve">nd based on the TA list of the UE registration area and the supported TA list of </w:t>
      </w:r>
      <w:proofErr w:type="spellStart"/>
      <w:r w:rsidR="005350E4">
        <w:rPr>
          <w:rFonts w:eastAsiaTheme="minorEastAsia"/>
          <w:lang w:eastAsia="zh-CN"/>
        </w:rPr>
        <w:t>gNB</w:t>
      </w:r>
      <w:proofErr w:type="spellEnd"/>
      <w:r w:rsidR="005350E4">
        <w:rPr>
          <w:rFonts w:eastAsiaTheme="minorEastAsia"/>
          <w:lang w:eastAsia="zh-CN"/>
        </w:rPr>
        <w:t xml:space="preserve">, the AMF selects the appropriate </w:t>
      </w:r>
      <w:proofErr w:type="spellStart"/>
      <w:r w:rsidR="005350E4">
        <w:rPr>
          <w:rFonts w:eastAsiaTheme="minorEastAsia"/>
          <w:lang w:eastAsia="zh-CN"/>
        </w:rPr>
        <w:t>gNB</w:t>
      </w:r>
      <w:proofErr w:type="spellEnd"/>
      <w:r w:rsidR="005350E4">
        <w:rPr>
          <w:rFonts w:eastAsiaTheme="minorEastAsia"/>
          <w:lang w:eastAsia="zh-CN"/>
        </w:rPr>
        <w:t xml:space="preserve"> to send paging messages to the UE</w:t>
      </w:r>
      <w:r w:rsidR="005350E4">
        <w:rPr>
          <w:rFonts w:eastAsiaTheme="minorEastAsia" w:hint="eastAsia"/>
          <w:lang w:eastAsia="zh-CN"/>
        </w:rPr>
        <w:t xml:space="preserve">. </w:t>
      </w:r>
      <w:r w:rsidR="005350E4">
        <w:rPr>
          <w:rFonts w:eastAsiaTheme="minorEastAsia"/>
          <w:lang w:eastAsia="zh-CN"/>
        </w:rPr>
        <w:t xml:space="preserve">For ground </w:t>
      </w:r>
      <w:proofErr w:type="spellStart"/>
      <w:r w:rsidR="005350E4">
        <w:rPr>
          <w:rFonts w:eastAsiaTheme="minorEastAsia"/>
          <w:lang w:eastAsia="zh-CN"/>
        </w:rPr>
        <w:t>gNB</w:t>
      </w:r>
      <w:proofErr w:type="spellEnd"/>
      <w:r w:rsidR="005350E4">
        <w:rPr>
          <w:rFonts w:eastAsiaTheme="minorEastAsia"/>
          <w:lang w:eastAsia="zh-CN"/>
        </w:rPr>
        <w:t xml:space="preserve">, the coverage area of the Tracking Area remains fixed. Once the </w:t>
      </w:r>
      <w:proofErr w:type="spellStart"/>
      <w:r w:rsidR="005350E4">
        <w:rPr>
          <w:rFonts w:eastAsiaTheme="minorEastAsia"/>
          <w:lang w:eastAsia="zh-CN"/>
        </w:rPr>
        <w:t>gNB</w:t>
      </w:r>
      <w:proofErr w:type="spellEnd"/>
      <w:r w:rsidR="005350E4">
        <w:rPr>
          <w:rFonts w:eastAsiaTheme="minorEastAsia"/>
          <w:lang w:eastAsia="zh-CN"/>
        </w:rPr>
        <w:t xml:space="preserve"> is deployed onto a satellite, such as MEO or LEO satellites, the mobility of the on board </w:t>
      </w:r>
      <w:proofErr w:type="spellStart"/>
      <w:r w:rsidR="005350E4">
        <w:rPr>
          <w:rFonts w:eastAsiaTheme="minorEastAsia"/>
          <w:lang w:eastAsia="zh-CN"/>
        </w:rPr>
        <w:t>gNB</w:t>
      </w:r>
      <w:proofErr w:type="spellEnd"/>
      <w:r w:rsidR="005350E4">
        <w:rPr>
          <w:rFonts w:eastAsiaTheme="minorEastAsia"/>
          <w:lang w:eastAsia="zh-CN"/>
        </w:rPr>
        <w:t xml:space="preserve"> causes the coverage of the </w:t>
      </w:r>
      <w:proofErr w:type="spellStart"/>
      <w:r w:rsidR="005350E4">
        <w:rPr>
          <w:rFonts w:eastAsiaTheme="minorEastAsia"/>
          <w:lang w:eastAsia="zh-CN"/>
        </w:rPr>
        <w:t>gNB</w:t>
      </w:r>
      <w:proofErr w:type="spellEnd"/>
      <w:r w:rsidR="005350E4">
        <w:rPr>
          <w:rFonts w:eastAsiaTheme="minorEastAsia"/>
          <w:lang w:eastAsia="zh-CN"/>
        </w:rPr>
        <w:t xml:space="preserve"> to change over time, and the supported TAIs list also changes accordingly.</w:t>
      </w:r>
      <w:bookmarkStart w:id="6" w:name="OLE_LINK2"/>
      <w:bookmarkStart w:id="7" w:name="OLE_LINK1"/>
      <w:r w:rsidR="005350E4">
        <w:rPr>
          <w:rFonts w:eastAsiaTheme="minorEastAsia" w:hint="eastAsia"/>
          <w:lang w:eastAsia="zh-CN"/>
        </w:rPr>
        <w:t xml:space="preserve"> </w:t>
      </w:r>
      <w:r w:rsidR="00FD7B14" w:rsidRPr="00FD7B14">
        <w:rPr>
          <w:rFonts w:eastAsiaTheme="minorEastAsia"/>
          <w:lang w:eastAsia="zh-CN"/>
        </w:rPr>
        <w:t xml:space="preserve">Existing </w:t>
      </w:r>
      <w:proofErr w:type="gramStart"/>
      <w:r w:rsidR="00FD7B14">
        <w:rPr>
          <w:rFonts w:eastAsiaTheme="minorEastAsia" w:hint="eastAsia"/>
          <w:lang w:eastAsia="zh-CN"/>
        </w:rPr>
        <w:t>procedure .</w:t>
      </w:r>
      <w:proofErr w:type="gramEnd"/>
      <w:r w:rsidR="00FD7B14">
        <w:rPr>
          <w:rFonts w:eastAsiaTheme="minorEastAsia" w:hint="eastAsia"/>
          <w:lang w:eastAsia="zh-CN"/>
        </w:rPr>
        <w:t>i.e.</w:t>
      </w:r>
      <w:r w:rsidR="00FD7B14" w:rsidRPr="00FD7B14">
        <w:t xml:space="preserve"> </w:t>
      </w:r>
      <w:r w:rsidR="00FD7B14" w:rsidRPr="00FD7B14">
        <w:rPr>
          <w:rFonts w:eastAsiaTheme="minorEastAsia"/>
          <w:lang w:eastAsia="zh-CN"/>
        </w:rPr>
        <w:t>RAN CONFIGURATION UPDATE</w:t>
      </w:r>
      <w:r w:rsidR="00FD7B14">
        <w:rPr>
          <w:rFonts w:eastAsiaTheme="minorEastAsia"/>
          <w:lang w:eastAsia="zh-CN"/>
        </w:rPr>
        <w:t xml:space="preserve"> can be reused</w:t>
      </w:r>
      <w:r w:rsidR="00FD7B14">
        <w:rPr>
          <w:rFonts w:eastAsiaTheme="minorEastAsia" w:hint="eastAsia"/>
          <w:lang w:eastAsia="zh-CN"/>
        </w:rPr>
        <w:t>. B</w:t>
      </w:r>
      <w:r w:rsidR="00FD7B14" w:rsidRPr="00FD7B14">
        <w:rPr>
          <w:rFonts w:eastAsiaTheme="minorEastAsia"/>
          <w:lang w:eastAsia="zh-CN"/>
        </w:rPr>
        <w:t>ut</w:t>
      </w:r>
      <w:r w:rsidR="00FD7B14">
        <w:rPr>
          <w:rFonts w:eastAsiaTheme="minorEastAsia" w:hint="eastAsia"/>
          <w:lang w:eastAsia="zh-CN"/>
        </w:rPr>
        <w:t xml:space="preserve"> f</w:t>
      </w:r>
      <w:r w:rsidR="005350E4">
        <w:rPr>
          <w:rFonts w:eastAsiaTheme="minorEastAsia"/>
          <w:lang w:eastAsia="zh-CN"/>
        </w:rPr>
        <w:t xml:space="preserve">or traditional </w:t>
      </w:r>
      <w:r w:rsidR="005350E4">
        <w:rPr>
          <w:rFonts w:eastAsiaTheme="minorEastAsia" w:hint="eastAsia"/>
          <w:lang w:eastAsia="zh-CN"/>
        </w:rPr>
        <w:t>procedure</w:t>
      </w:r>
      <w:r w:rsidR="005350E4">
        <w:rPr>
          <w:rFonts w:eastAsiaTheme="minorEastAsia"/>
          <w:lang w:eastAsia="zh-CN"/>
        </w:rPr>
        <w:t xml:space="preserve">, frequent updates of the supported TAIs list will </w:t>
      </w:r>
      <w:r w:rsidR="005350E4">
        <w:rPr>
          <w:rFonts w:eastAsiaTheme="minorEastAsia" w:hint="eastAsia"/>
          <w:lang w:eastAsia="zh-CN"/>
        </w:rPr>
        <w:t xml:space="preserve">cause </w:t>
      </w:r>
      <w:r w:rsidR="005350E4">
        <w:rPr>
          <w:rFonts w:eastAsiaTheme="minorEastAsia"/>
          <w:lang w:eastAsia="zh-CN"/>
        </w:rPr>
        <w:t>a large number of NG interface signaling interactions.</w:t>
      </w:r>
    </w:p>
    <w:p w14:paraId="4E10FA1F" w14:textId="77777777" w:rsidR="00FD7B14" w:rsidRDefault="00FD7B14">
      <w:pPr>
        <w:pStyle w:val="a2"/>
        <w:rPr>
          <w:rFonts w:eastAsiaTheme="minorEastAsia"/>
          <w:lang w:eastAsia="zh-CN"/>
        </w:rPr>
      </w:pPr>
      <w:r>
        <w:rPr>
          <w:rFonts w:eastAsiaTheme="minorEastAsia"/>
          <w:b/>
          <w:lang w:eastAsia="zh-CN"/>
        </w:rPr>
        <w:t>Observation</w:t>
      </w:r>
      <w:r>
        <w:rPr>
          <w:rFonts w:eastAsiaTheme="minorEastAsia" w:hint="eastAsia"/>
          <w:b/>
          <w:lang w:eastAsia="zh-CN"/>
        </w:rPr>
        <w:t xml:space="preserve"> </w:t>
      </w:r>
      <w:r w:rsidR="005C4355">
        <w:rPr>
          <w:rFonts w:eastAsiaTheme="minorEastAsia" w:hint="eastAsia"/>
          <w:b/>
          <w:lang w:eastAsia="zh-CN"/>
        </w:rPr>
        <w:t>2</w:t>
      </w:r>
      <w:r>
        <w:rPr>
          <w:rFonts w:eastAsiaTheme="minorEastAsia" w:hint="eastAsia"/>
          <w:b/>
          <w:lang w:eastAsia="zh-CN"/>
        </w:rPr>
        <w:t xml:space="preserve">: </w:t>
      </w:r>
      <w:r w:rsidRPr="00FD7B14">
        <w:rPr>
          <w:rFonts w:eastAsiaTheme="minorEastAsia"/>
          <w:b/>
          <w:lang w:eastAsia="zh-CN"/>
        </w:rPr>
        <w:t>Existing procedure i.e. RAN CONFIGURATION UPDATE can be reused</w:t>
      </w:r>
      <w:r w:rsidR="004A1595">
        <w:rPr>
          <w:rFonts w:eastAsiaTheme="minorEastAsia" w:hint="eastAsia"/>
          <w:b/>
          <w:lang w:eastAsia="zh-CN"/>
        </w:rPr>
        <w:t xml:space="preserve"> to provid</w:t>
      </w:r>
      <w:r w:rsidR="005A2994">
        <w:rPr>
          <w:rFonts w:eastAsiaTheme="minorEastAsia" w:hint="eastAsia"/>
          <w:b/>
          <w:lang w:eastAsia="zh-CN"/>
        </w:rPr>
        <w:t xml:space="preserve">e the supported TAI list of the on-board </w:t>
      </w:r>
      <w:proofErr w:type="spellStart"/>
      <w:r w:rsidR="004A1595">
        <w:rPr>
          <w:rFonts w:eastAsiaTheme="minorEastAsia" w:hint="eastAsia"/>
          <w:b/>
          <w:lang w:eastAsia="zh-CN"/>
        </w:rPr>
        <w:t>gNB</w:t>
      </w:r>
      <w:proofErr w:type="spellEnd"/>
      <w:r w:rsidR="004A1595">
        <w:rPr>
          <w:rFonts w:eastAsiaTheme="minorEastAsia" w:hint="eastAsia"/>
          <w:b/>
          <w:lang w:eastAsia="zh-CN"/>
        </w:rPr>
        <w:t xml:space="preserve"> to the AMF</w:t>
      </w:r>
      <w:r>
        <w:rPr>
          <w:rFonts w:eastAsiaTheme="minorEastAsia" w:hint="eastAsia"/>
          <w:b/>
          <w:lang w:eastAsia="zh-CN"/>
        </w:rPr>
        <w:t>, b</w:t>
      </w:r>
      <w:r w:rsidRPr="00FD7B14">
        <w:rPr>
          <w:rFonts w:eastAsiaTheme="minorEastAsia"/>
          <w:b/>
          <w:lang w:eastAsia="zh-CN"/>
        </w:rPr>
        <w:t xml:space="preserve">ut </w:t>
      </w:r>
      <w:r>
        <w:rPr>
          <w:rFonts w:eastAsiaTheme="minorEastAsia" w:hint="eastAsia"/>
          <w:b/>
          <w:lang w:eastAsia="zh-CN"/>
        </w:rPr>
        <w:t>it</w:t>
      </w:r>
      <w:r w:rsidRPr="00FD7B14">
        <w:rPr>
          <w:rFonts w:eastAsiaTheme="minorEastAsia"/>
          <w:b/>
          <w:lang w:eastAsia="zh-CN"/>
        </w:rPr>
        <w:t xml:space="preserve"> will cause a large number of NG interface signaling interactions</w:t>
      </w:r>
      <w:r>
        <w:rPr>
          <w:rFonts w:eastAsiaTheme="minorEastAsia" w:hint="eastAsia"/>
          <w:b/>
          <w:lang w:eastAsia="zh-CN"/>
        </w:rPr>
        <w:t xml:space="preserve">, which is </w:t>
      </w:r>
      <w:r w:rsidRPr="00FD7B14">
        <w:rPr>
          <w:rFonts w:eastAsiaTheme="minorEastAsia"/>
          <w:b/>
          <w:lang w:eastAsia="zh-CN"/>
        </w:rPr>
        <w:t>not efficient</w:t>
      </w:r>
      <w:r>
        <w:rPr>
          <w:rFonts w:eastAsiaTheme="minorEastAsia" w:hint="eastAsia"/>
          <w:b/>
          <w:lang w:eastAsia="zh-CN"/>
        </w:rPr>
        <w:t>.</w:t>
      </w:r>
    </w:p>
    <w:p w14:paraId="7C5849D4" w14:textId="77777777" w:rsidR="0094766B" w:rsidRDefault="005350E4">
      <w:pPr>
        <w:pStyle w:val="a2"/>
        <w:rPr>
          <w:rFonts w:eastAsiaTheme="minorEastAsia"/>
          <w:lang w:eastAsia="zh-CN"/>
        </w:rPr>
      </w:pPr>
      <w:r>
        <w:rPr>
          <w:rFonts w:eastAsiaTheme="minorEastAsia" w:hint="eastAsia"/>
          <w:lang w:eastAsia="zh-CN"/>
        </w:rPr>
        <w:t>SA2 has already discussed how to manage the dynamic list of supported TAIs. The solutions are as follows in current TR 23.700-29[3]:</w:t>
      </w:r>
    </w:p>
    <w:p w14:paraId="621550A9" w14:textId="77777777" w:rsidR="0094766B" w:rsidRDefault="005350E4" w:rsidP="009B71A9">
      <w:pPr>
        <w:pStyle w:val="a2"/>
        <w:numPr>
          <w:ilvl w:val="0"/>
          <w:numId w:val="21"/>
        </w:numPr>
        <w:rPr>
          <w:rFonts w:eastAsiaTheme="minorEastAsia"/>
          <w:lang w:eastAsia="zh-CN"/>
        </w:rPr>
      </w:pPr>
      <w:r>
        <w:rPr>
          <w:rFonts w:eastAsiaTheme="minorEastAsia"/>
          <w:lang w:eastAsia="zh-CN"/>
        </w:rPr>
        <w:t>TA "</w:t>
      </w:r>
      <w:proofErr w:type="gramStart"/>
      <w:r>
        <w:rPr>
          <w:rFonts w:eastAsiaTheme="minorEastAsia"/>
          <w:lang w:eastAsia="zh-CN"/>
        </w:rPr>
        <w:t>timetable“ is</w:t>
      </w:r>
      <w:proofErr w:type="gramEnd"/>
      <w:r>
        <w:rPr>
          <w:rFonts w:eastAsiaTheme="minorEastAsia"/>
          <w:lang w:eastAsia="zh-CN"/>
        </w:rPr>
        <w:t xml:space="preserve"> calculated per RAN node by AMF based on satellite ephemeris</w:t>
      </w:r>
      <w:r>
        <w:rPr>
          <w:rFonts w:eastAsiaTheme="minorEastAsia" w:hint="eastAsia"/>
          <w:lang w:eastAsia="zh-CN"/>
        </w:rPr>
        <w:t xml:space="preserve"> (Solution </w:t>
      </w:r>
      <w:r>
        <w:rPr>
          <w:rFonts w:eastAsiaTheme="minorEastAsia"/>
          <w:lang w:eastAsia="zh-CN"/>
        </w:rPr>
        <w:t>#2</w:t>
      </w:r>
      <w:r>
        <w:rPr>
          <w:rFonts w:eastAsiaTheme="minorEastAsia" w:hint="eastAsia"/>
          <w:lang w:eastAsia="zh-CN"/>
        </w:rPr>
        <w:t>)</w:t>
      </w:r>
    </w:p>
    <w:p w14:paraId="66C44CF7" w14:textId="77777777" w:rsidR="0094766B" w:rsidRDefault="005350E4" w:rsidP="009B71A9">
      <w:pPr>
        <w:pStyle w:val="a2"/>
        <w:numPr>
          <w:ilvl w:val="0"/>
          <w:numId w:val="21"/>
        </w:numPr>
        <w:rPr>
          <w:rFonts w:eastAsiaTheme="minorEastAsia"/>
          <w:lang w:eastAsia="zh-CN"/>
        </w:rPr>
      </w:pPr>
      <w:r>
        <w:rPr>
          <w:rFonts w:eastAsiaTheme="minorEastAsia"/>
          <w:lang w:eastAsia="zh-CN"/>
        </w:rPr>
        <w:t>TA "</w:t>
      </w:r>
      <w:proofErr w:type="gramStart"/>
      <w:r>
        <w:rPr>
          <w:rFonts w:eastAsiaTheme="minorEastAsia"/>
          <w:lang w:eastAsia="zh-CN"/>
        </w:rPr>
        <w:t>timetable“ is</w:t>
      </w:r>
      <w:proofErr w:type="gramEnd"/>
      <w:r>
        <w:rPr>
          <w:rFonts w:eastAsiaTheme="minorEastAsia"/>
          <w:lang w:eastAsia="zh-CN"/>
        </w:rPr>
        <w:t xml:space="preserve"> provided to AMF per RAN node ID</w:t>
      </w:r>
      <w:r>
        <w:rPr>
          <w:rFonts w:eastAsiaTheme="minorEastAsia" w:hint="eastAsia"/>
          <w:lang w:eastAsia="zh-CN"/>
        </w:rPr>
        <w:t xml:space="preserve"> (Solution </w:t>
      </w:r>
      <w:r>
        <w:rPr>
          <w:rFonts w:eastAsiaTheme="minorEastAsia"/>
          <w:lang w:eastAsia="zh-CN"/>
        </w:rPr>
        <w:t>#4</w:t>
      </w:r>
      <w:r>
        <w:rPr>
          <w:rFonts w:eastAsiaTheme="minorEastAsia" w:hint="eastAsia"/>
          <w:lang w:eastAsia="zh-CN"/>
        </w:rPr>
        <w:t>)</w:t>
      </w:r>
    </w:p>
    <w:bookmarkEnd w:id="6"/>
    <w:bookmarkEnd w:id="7"/>
    <w:p w14:paraId="13C99D50" w14:textId="77777777" w:rsidR="0094766B" w:rsidRDefault="005350E4" w:rsidP="009B71A9">
      <w:pPr>
        <w:pStyle w:val="a2"/>
        <w:rPr>
          <w:rFonts w:eastAsiaTheme="minorEastAsia"/>
          <w:b/>
          <w:lang w:eastAsia="zh-CN"/>
        </w:rPr>
      </w:pPr>
      <w:r>
        <w:rPr>
          <w:rFonts w:eastAsiaTheme="minorEastAsia"/>
          <w:b/>
          <w:lang w:eastAsia="zh-CN"/>
        </w:rPr>
        <w:t xml:space="preserve">Observation </w:t>
      </w:r>
      <w:r w:rsidR="005C4355">
        <w:rPr>
          <w:rFonts w:eastAsiaTheme="minorEastAsia" w:hint="eastAsia"/>
          <w:b/>
          <w:lang w:eastAsia="zh-CN"/>
        </w:rPr>
        <w:t>3</w:t>
      </w:r>
      <w:r>
        <w:rPr>
          <w:rFonts w:eastAsiaTheme="minorEastAsia"/>
          <w:b/>
          <w:lang w:eastAsia="zh-CN"/>
        </w:rPr>
        <w:t>:</w:t>
      </w:r>
      <w:r>
        <w:rPr>
          <w:rFonts w:eastAsiaTheme="minorEastAsia" w:hint="eastAsia"/>
          <w:b/>
          <w:lang w:eastAsia="zh-CN"/>
        </w:rPr>
        <w:t xml:space="preserve"> </w:t>
      </w:r>
      <w:r w:rsidR="009B71A9">
        <w:rPr>
          <w:rFonts w:eastAsiaTheme="minorEastAsia" w:hint="eastAsia"/>
          <w:b/>
          <w:lang w:eastAsia="zh-CN"/>
        </w:rPr>
        <w:t xml:space="preserve">In the </w:t>
      </w:r>
      <w:r>
        <w:rPr>
          <w:rFonts w:eastAsiaTheme="minorEastAsia" w:hint="eastAsia"/>
          <w:b/>
          <w:lang w:eastAsia="zh-CN"/>
        </w:rPr>
        <w:t>TR 23.700-47</w:t>
      </w:r>
      <w:r w:rsidR="009B71A9">
        <w:rPr>
          <w:rFonts w:eastAsiaTheme="minorEastAsia" w:hint="eastAsia"/>
          <w:b/>
          <w:lang w:eastAsia="zh-CN"/>
        </w:rPr>
        <w:t xml:space="preserve">, both </w:t>
      </w:r>
      <w:proofErr w:type="spellStart"/>
      <w:r>
        <w:rPr>
          <w:rFonts w:eastAsiaTheme="minorEastAsia" w:hint="eastAsia"/>
          <w:b/>
          <w:lang w:eastAsia="zh-CN"/>
        </w:rPr>
        <w:t>S</w:t>
      </w:r>
      <w:r>
        <w:rPr>
          <w:rFonts w:eastAsiaTheme="minorEastAsia"/>
          <w:b/>
          <w:lang w:eastAsia="zh-CN"/>
        </w:rPr>
        <w:t>igna</w:t>
      </w:r>
      <w:r>
        <w:rPr>
          <w:rFonts w:eastAsiaTheme="minorEastAsia" w:hint="eastAsia"/>
          <w:b/>
          <w:lang w:eastAsia="zh-CN"/>
        </w:rPr>
        <w:t>l</w:t>
      </w:r>
      <w:r>
        <w:rPr>
          <w:rFonts w:eastAsiaTheme="minorEastAsia"/>
          <w:b/>
          <w:lang w:eastAsia="zh-CN"/>
        </w:rPr>
        <w:t>ling</w:t>
      </w:r>
      <w:proofErr w:type="spellEnd"/>
      <w:r>
        <w:rPr>
          <w:rFonts w:eastAsiaTheme="minorEastAsia"/>
          <w:b/>
          <w:lang w:eastAsia="zh-CN"/>
        </w:rPr>
        <w:t xml:space="preserve"> </w:t>
      </w:r>
      <w:r>
        <w:rPr>
          <w:rFonts w:eastAsiaTheme="minorEastAsia" w:hint="eastAsia"/>
          <w:b/>
          <w:lang w:eastAsia="zh-CN"/>
        </w:rPr>
        <w:t>based solution</w:t>
      </w:r>
      <w:r w:rsidR="009B71A9">
        <w:rPr>
          <w:rFonts w:eastAsiaTheme="minorEastAsia" w:hint="eastAsia"/>
          <w:b/>
          <w:lang w:eastAsia="zh-CN"/>
        </w:rPr>
        <w:t xml:space="preserve"> and OAM based solution are captured for updating the supported TAI list of the on-board </w:t>
      </w:r>
      <w:proofErr w:type="spellStart"/>
      <w:r w:rsidR="009B71A9">
        <w:rPr>
          <w:rFonts w:eastAsiaTheme="minorEastAsia" w:hint="eastAsia"/>
          <w:b/>
          <w:lang w:eastAsia="zh-CN"/>
        </w:rPr>
        <w:t>gNB</w:t>
      </w:r>
      <w:proofErr w:type="spellEnd"/>
      <w:r w:rsidR="009B71A9">
        <w:rPr>
          <w:rFonts w:eastAsiaTheme="minorEastAsia" w:hint="eastAsia"/>
          <w:b/>
          <w:lang w:eastAsia="zh-CN"/>
        </w:rPr>
        <w:t>.</w:t>
      </w:r>
    </w:p>
    <w:p w14:paraId="38A4CA06" w14:textId="77777777" w:rsidR="0094766B" w:rsidRDefault="005350E4">
      <w:pPr>
        <w:pStyle w:val="a2"/>
        <w:rPr>
          <w:rFonts w:eastAsiaTheme="minorEastAsia"/>
          <w:lang w:eastAsia="zh-CN"/>
        </w:rPr>
      </w:pPr>
      <w:r>
        <w:rPr>
          <w:rFonts w:eastAsiaTheme="minorEastAsia" w:hint="eastAsia"/>
          <w:lang w:eastAsia="zh-CN"/>
        </w:rPr>
        <w:t>In R</w:t>
      </w:r>
      <w:r w:rsidR="009B71A9">
        <w:rPr>
          <w:rFonts w:eastAsiaTheme="minorEastAsia" w:hint="eastAsia"/>
          <w:lang w:eastAsia="zh-CN"/>
        </w:rPr>
        <w:t>17/18, we</w:t>
      </w:r>
      <w:r w:rsidR="009B71A9">
        <w:rPr>
          <w:rFonts w:eastAsiaTheme="minorEastAsia"/>
          <w:lang w:eastAsia="zh-CN"/>
        </w:rPr>
        <w:t>’</w:t>
      </w:r>
      <w:r w:rsidR="009B71A9">
        <w:rPr>
          <w:rFonts w:eastAsiaTheme="minorEastAsia" w:hint="eastAsia"/>
          <w:lang w:eastAsia="zh-CN"/>
        </w:rPr>
        <w:t xml:space="preserve">ve ever </w:t>
      </w:r>
      <w:r>
        <w:rPr>
          <w:rFonts w:eastAsiaTheme="minorEastAsia" w:hint="eastAsia"/>
          <w:lang w:eastAsia="zh-CN"/>
        </w:rPr>
        <w:t xml:space="preserve">discussed </w:t>
      </w:r>
      <w:r w:rsidR="009B71A9">
        <w:rPr>
          <w:rFonts w:eastAsiaTheme="minorEastAsia" w:hint="eastAsia"/>
          <w:lang w:eastAsia="zh-CN"/>
        </w:rPr>
        <w:t xml:space="preserve">exchange of </w:t>
      </w:r>
      <w:r>
        <w:rPr>
          <w:rFonts w:eastAsiaTheme="minorEastAsia" w:hint="eastAsia"/>
          <w:lang w:eastAsia="zh-CN"/>
        </w:rPr>
        <w:t xml:space="preserve">served cells and </w:t>
      </w:r>
      <w:r w:rsidR="00BD44CE">
        <w:rPr>
          <w:rFonts w:eastAsiaTheme="minorEastAsia"/>
          <w:lang w:eastAsia="zh-CN"/>
        </w:rPr>
        <w:t>neighbor</w:t>
      </w:r>
      <w:r>
        <w:rPr>
          <w:rFonts w:eastAsiaTheme="minorEastAsia" w:hint="eastAsia"/>
          <w:lang w:eastAsia="zh-CN"/>
        </w:rPr>
        <w:t xml:space="preserve"> </w:t>
      </w:r>
      <w:r w:rsidR="009B71A9">
        <w:rPr>
          <w:rFonts w:eastAsiaTheme="minorEastAsia" w:hint="eastAsia"/>
          <w:lang w:eastAsia="zh-CN"/>
        </w:rPr>
        <w:t xml:space="preserve">cell </w:t>
      </w:r>
      <w:r>
        <w:rPr>
          <w:rFonts w:eastAsiaTheme="minorEastAsia" w:hint="eastAsia"/>
          <w:lang w:eastAsia="zh-CN"/>
        </w:rPr>
        <w:t>relations</w:t>
      </w:r>
      <w:r w:rsidR="009B71A9">
        <w:rPr>
          <w:rFonts w:eastAsiaTheme="minorEastAsia" w:hint="eastAsia"/>
          <w:lang w:eastAsia="zh-CN"/>
        </w:rPr>
        <w:t xml:space="preserve"> between the </w:t>
      </w:r>
      <w:proofErr w:type="spellStart"/>
      <w:r w:rsidR="009B71A9">
        <w:rPr>
          <w:rFonts w:eastAsiaTheme="minorEastAsia" w:hint="eastAsia"/>
          <w:lang w:eastAsia="zh-CN"/>
        </w:rPr>
        <w:t>gNBs</w:t>
      </w:r>
      <w:proofErr w:type="spellEnd"/>
      <w:r>
        <w:rPr>
          <w:rFonts w:eastAsiaTheme="minorEastAsia" w:hint="eastAsia"/>
          <w:lang w:eastAsia="zh-CN"/>
        </w:rPr>
        <w:t xml:space="preserve">. </w:t>
      </w:r>
      <w:r w:rsidR="009B71A9">
        <w:rPr>
          <w:rFonts w:eastAsiaTheme="minorEastAsia" w:hint="eastAsia"/>
          <w:lang w:eastAsia="zh-CN"/>
        </w:rPr>
        <w:t>At that time, we concluded that t</w:t>
      </w:r>
      <w:r>
        <w:rPr>
          <w:rFonts w:eastAsiaTheme="minorEastAsia" w:hint="eastAsia"/>
          <w:lang w:eastAsia="zh-CN"/>
        </w:rPr>
        <w:t xml:space="preserve">he served cell information and its </w:t>
      </w:r>
      <w:proofErr w:type="spellStart"/>
      <w:r>
        <w:rPr>
          <w:rFonts w:eastAsiaTheme="minorEastAsia" w:hint="eastAsia"/>
          <w:lang w:eastAsia="zh-CN"/>
        </w:rPr>
        <w:t>neighbour</w:t>
      </w:r>
      <w:proofErr w:type="spellEnd"/>
      <w:r>
        <w:rPr>
          <w:rFonts w:eastAsiaTheme="minorEastAsia" w:hint="eastAsia"/>
          <w:lang w:eastAsia="zh-CN"/>
        </w:rPr>
        <w:t xml:space="preserve"> relations could be left to OAM. Similar </w:t>
      </w:r>
      <w:r w:rsidR="009B71A9">
        <w:rPr>
          <w:rFonts w:eastAsiaTheme="minorEastAsia" w:hint="eastAsia"/>
          <w:lang w:eastAsia="zh-CN"/>
        </w:rPr>
        <w:t xml:space="preserve">with the neighbor relationship issue, </w:t>
      </w:r>
      <w:r>
        <w:rPr>
          <w:rFonts w:eastAsiaTheme="minorEastAsia" w:hint="eastAsia"/>
          <w:lang w:eastAsia="zh-CN"/>
        </w:rPr>
        <w:t xml:space="preserve">we </w:t>
      </w:r>
      <w:r w:rsidR="009B71A9">
        <w:rPr>
          <w:rFonts w:eastAsiaTheme="minorEastAsia" w:hint="eastAsia"/>
          <w:lang w:eastAsia="zh-CN"/>
        </w:rPr>
        <w:t xml:space="preserve">slightly preferred to go for </w:t>
      </w:r>
      <w:r>
        <w:rPr>
          <w:rFonts w:eastAsiaTheme="minorEastAsia" w:hint="eastAsia"/>
          <w:lang w:eastAsia="zh-CN"/>
        </w:rPr>
        <w:t xml:space="preserve">OAM based solution to reduce the frequency of interactions. </w:t>
      </w:r>
      <w:r w:rsidR="009B71A9">
        <w:rPr>
          <w:rFonts w:eastAsiaTheme="minorEastAsia" w:hint="eastAsia"/>
          <w:lang w:eastAsia="zh-CN"/>
        </w:rPr>
        <w:t>Which means t</w:t>
      </w:r>
      <w:r>
        <w:rPr>
          <w:rFonts w:eastAsiaTheme="minorEastAsia" w:hint="eastAsia"/>
          <w:lang w:eastAsia="zh-CN"/>
        </w:rPr>
        <w:t xml:space="preserve">he information of </w:t>
      </w:r>
      <w:r>
        <w:rPr>
          <w:rFonts w:eastAsiaTheme="minorEastAsia"/>
          <w:lang w:eastAsia="zh-CN"/>
        </w:rPr>
        <w:t>supported TAIs</w:t>
      </w:r>
      <w:r>
        <w:rPr>
          <w:rFonts w:eastAsiaTheme="minorEastAsia" w:hint="eastAsia"/>
          <w:lang w:eastAsia="zh-CN"/>
        </w:rPr>
        <w:t xml:space="preserve"> is provided to AMF per RAN node ID by </w:t>
      </w:r>
      <w:r w:rsidR="009B71A9">
        <w:rPr>
          <w:rFonts w:eastAsiaTheme="minorEastAsia" w:hint="eastAsia"/>
          <w:lang w:eastAsia="zh-CN"/>
        </w:rPr>
        <w:t>OAM configuration</w:t>
      </w:r>
      <w:r>
        <w:rPr>
          <w:rFonts w:eastAsiaTheme="minorEastAsia" w:hint="eastAsia"/>
          <w:lang w:eastAsia="zh-CN"/>
        </w:rPr>
        <w:t xml:space="preserve">. In addition, it is proposed to send LS to SA2 and SA5 </w:t>
      </w:r>
      <w:r>
        <w:rPr>
          <w:rFonts w:eastAsiaTheme="minorEastAsia"/>
          <w:lang w:eastAsia="zh-CN"/>
        </w:rPr>
        <w:t>on OAM requirement for supported TAIs</w:t>
      </w:r>
      <w:r>
        <w:rPr>
          <w:rFonts w:eastAsiaTheme="minorEastAsia" w:hint="eastAsia"/>
          <w:lang w:eastAsia="zh-CN"/>
        </w:rPr>
        <w:t xml:space="preserve"> and the draft LS is provided in appendix 5.</w:t>
      </w:r>
    </w:p>
    <w:p w14:paraId="24E7185B" w14:textId="77777777" w:rsidR="0094766B" w:rsidRDefault="005350E4" w:rsidP="00922F88">
      <w:pPr>
        <w:pStyle w:val="a2"/>
        <w:rPr>
          <w:rFonts w:eastAsiaTheme="minorEastAsia"/>
          <w:b/>
          <w:lang w:eastAsia="zh-CN"/>
        </w:rPr>
      </w:pPr>
      <w:r>
        <w:rPr>
          <w:rFonts w:eastAsiaTheme="minorEastAsia"/>
          <w:b/>
          <w:lang w:eastAsia="zh-CN"/>
        </w:rPr>
        <w:t xml:space="preserve">Proposal </w:t>
      </w:r>
      <w:r w:rsidR="00407E42">
        <w:rPr>
          <w:rFonts w:eastAsiaTheme="minorEastAsia" w:hint="eastAsia"/>
          <w:b/>
          <w:lang w:eastAsia="zh-CN"/>
        </w:rPr>
        <w:t>3</w:t>
      </w:r>
      <w:r>
        <w:rPr>
          <w:rFonts w:eastAsiaTheme="minorEastAsia"/>
          <w:b/>
          <w:lang w:eastAsia="zh-CN"/>
        </w:rPr>
        <w:t>:</w:t>
      </w:r>
      <w:r>
        <w:rPr>
          <w:rFonts w:eastAsiaTheme="minorEastAsia" w:hint="eastAsia"/>
          <w:b/>
          <w:lang w:eastAsia="zh-CN"/>
        </w:rPr>
        <w:t xml:space="preserve"> </w:t>
      </w:r>
      <w:r w:rsidR="007D0EE1">
        <w:rPr>
          <w:rFonts w:eastAsiaTheme="minorEastAsia" w:hint="eastAsia"/>
          <w:b/>
          <w:lang w:eastAsia="zh-CN"/>
        </w:rPr>
        <w:t>T</w:t>
      </w:r>
      <w:r>
        <w:rPr>
          <w:rFonts w:eastAsiaTheme="minorEastAsia"/>
          <w:b/>
          <w:lang w:eastAsia="zh-CN"/>
        </w:rPr>
        <w:t xml:space="preserve">he supported TAIs </w:t>
      </w:r>
      <w:r w:rsidR="00687A08">
        <w:rPr>
          <w:rFonts w:eastAsiaTheme="minorEastAsia" w:hint="eastAsia"/>
          <w:b/>
          <w:lang w:eastAsia="zh-CN"/>
        </w:rPr>
        <w:t xml:space="preserve">of an on-board </w:t>
      </w:r>
      <w:proofErr w:type="spellStart"/>
      <w:r w:rsidR="00687A08">
        <w:rPr>
          <w:rFonts w:eastAsiaTheme="minorEastAsia" w:hint="eastAsia"/>
          <w:b/>
          <w:lang w:eastAsia="zh-CN"/>
        </w:rPr>
        <w:t>gNB</w:t>
      </w:r>
      <w:proofErr w:type="spellEnd"/>
      <w:r w:rsidR="00687A08">
        <w:rPr>
          <w:rFonts w:eastAsiaTheme="minorEastAsia" w:hint="eastAsia"/>
          <w:b/>
          <w:lang w:eastAsia="zh-CN"/>
        </w:rPr>
        <w:t xml:space="preserve"> </w:t>
      </w:r>
      <w:r w:rsidR="007D0EE1">
        <w:rPr>
          <w:rFonts w:eastAsiaTheme="minorEastAsia" w:hint="eastAsia"/>
          <w:b/>
          <w:lang w:eastAsia="zh-CN"/>
        </w:rPr>
        <w:t xml:space="preserve">could be </w:t>
      </w:r>
      <w:r>
        <w:rPr>
          <w:rFonts w:eastAsiaTheme="minorEastAsia"/>
          <w:b/>
          <w:lang w:eastAsia="zh-CN"/>
        </w:rPr>
        <w:t xml:space="preserve">provided to AMF by </w:t>
      </w:r>
      <w:r w:rsidR="00687A08">
        <w:rPr>
          <w:rFonts w:eastAsiaTheme="minorEastAsia" w:hint="eastAsia"/>
          <w:b/>
          <w:lang w:eastAsia="zh-CN"/>
        </w:rPr>
        <w:t>OAM/</w:t>
      </w:r>
      <w:r w:rsidR="004A1595">
        <w:rPr>
          <w:rFonts w:eastAsiaTheme="minorEastAsia" w:hint="eastAsia"/>
          <w:b/>
          <w:lang w:eastAsia="zh-CN"/>
        </w:rPr>
        <w:t>pre-</w:t>
      </w:r>
      <w:r w:rsidR="00687A08">
        <w:rPr>
          <w:rFonts w:eastAsiaTheme="minorEastAsia" w:hint="eastAsia"/>
          <w:b/>
          <w:lang w:eastAsia="zh-CN"/>
        </w:rPr>
        <w:t>configuration</w:t>
      </w:r>
      <w:r>
        <w:rPr>
          <w:rFonts w:eastAsiaTheme="minorEastAsia" w:hint="eastAsia"/>
          <w:b/>
          <w:lang w:eastAsia="zh-CN"/>
        </w:rPr>
        <w:t>.</w:t>
      </w:r>
      <w:r w:rsidR="007D0EE1">
        <w:rPr>
          <w:rFonts w:eastAsiaTheme="minorEastAsia" w:hint="eastAsia"/>
          <w:b/>
          <w:lang w:eastAsia="zh-CN"/>
        </w:rPr>
        <w:t xml:space="preserve"> </w:t>
      </w:r>
      <w:r w:rsidR="00212F18">
        <w:rPr>
          <w:rFonts w:eastAsiaTheme="minorEastAsia" w:hint="eastAsia"/>
          <w:b/>
          <w:lang w:eastAsia="zh-CN"/>
        </w:rPr>
        <w:t>It</w:t>
      </w:r>
      <w:r w:rsidR="00212F18">
        <w:rPr>
          <w:rFonts w:eastAsiaTheme="minorEastAsia"/>
          <w:b/>
          <w:lang w:eastAsia="zh-CN"/>
        </w:rPr>
        <w:t>’</w:t>
      </w:r>
      <w:r w:rsidR="00212F18">
        <w:rPr>
          <w:rFonts w:eastAsiaTheme="minorEastAsia" w:hint="eastAsia"/>
          <w:b/>
          <w:lang w:eastAsia="zh-CN"/>
        </w:rPr>
        <w:t xml:space="preserve">s proposed to </w:t>
      </w:r>
      <w:r>
        <w:rPr>
          <w:rFonts w:eastAsiaTheme="minorEastAsia" w:hint="eastAsia"/>
          <w:b/>
          <w:lang w:eastAsia="zh-CN"/>
        </w:rPr>
        <w:t xml:space="preserve">send LS to SA2 and SA5 </w:t>
      </w:r>
      <w:r w:rsidR="007D0EE1">
        <w:rPr>
          <w:rFonts w:eastAsiaTheme="minorEastAsia" w:hint="eastAsia"/>
          <w:b/>
          <w:lang w:eastAsia="zh-CN"/>
        </w:rPr>
        <w:t xml:space="preserve">about our decision, </w:t>
      </w:r>
      <w:r>
        <w:rPr>
          <w:rFonts w:eastAsiaTheme="minorEastAsia" w:hint="eastAsia"/>
          <w:b/>
          <w:lang w:eastAsia="zh-CN"/>
        </w:rPr>
        <w:t>the draft LS is provided in appendix 5.</w:t>
      </w:r>
    </w:p>
    <w:p w14:paraId="509E1C2C" w14:textId="77777777"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b w:val="0"/>
          <w:sz w:val="22"/>
        </w:rPr>
        <w:lastRenderedPageBreak/>
        <w:t>Feeder link switch</w:t>
      </w:r>
    </w:p>
    <w:p w14:paraId="5CAB97E7" w14:textId="77777777" w:rsidR="00E52670" w:rsidRDefault="002B7EFD">
      <w:pPr>
        <w:pStyle w:val="a2"/>
        <w:rPr>
          <w:rFonts w:eastAsiaTheme="minorEastAsia"/>
          <w:lang w:eastAsia="zh-CN"/>
        </w:rPr>
      </w:pPr>
      <w:r>
        <w:rPr>
          <w:rFonts w:eastAsiaTheme="minorEastAsia"/>
          <w:lang w:eastAsia="zh-CN"/>
        </w:rPr>
        <w:t>The</w:t>
      </w:r>
      <w:r>
        <w:rPr>
          <w:rFonts w:eastAsiaTheme="minorEastAsia" w:hint="eastAsia"/>
          <w:lang w:eastAsia="zh-CN"/>
        </w:rPr>
        <w:t xml:space="preserve"> last RAN3 meeting has discussed two cases of </w:t>
      </w:r>
      <w:r w:rsidRPr="002B7EFD">
        <w:rPr>
          <w:rFonts w:eastAsiaTheme="minorEastAsia"/>
          <w:lang w:eastAsia="zh-CN"/>
        </w:rPr>
        <w:t>feeder link switch</w:t>
      </w:r>
      <w:r>
        <w:rPr>
          <w:rFonts w:eastAsiaTheme="minorEastAsia" w:hint="eastAsia"/>
          <w:lang w:eastAsia="zh-CN"/>
        </w:rPr>
        <w:t>, and the conclusions are as follows:</w:t>
      </w:r>
    </w:p>
    <w:tbl>
      <w:tblPr>
        <w:tblStyle w:val="afa"/>
        <w:tblW w:w="0" w:type="auto"/>
        <w:tblInd w:w="108" w:type="dxa"/>
        <w:tblLook w:val="04A0" w:firstRow="1" w:lastRow="0" w:firstColumn="1" w:lastColumn="0" w:noHBand="0" w:noVBand="1"/>
      </w:tblPr>
      <w:tblGrid>
        <w:gridCol w:w="9178"/>
      </w:tblGrid>
      <w:tr w:rsidR="002B7EFD" w14:paraId="23CA912E" w14:textId="77777777" w:rsidTr="00413AA3">
        <w:trPr>
          <w:trHeight w:val="372"/>
        </w:trPr>
        <w:tc>
          <w:tcPr>
            <w:tcW w:w="9178" w:type="dxa"/>
          </w:tcPr>
          <w:p w14:paraId="3DEF638B" w14:textId="77777777" w:rsidR="002B7EFD" w:rsidRPr="002B7EFD" w:rsidRDefault="002B7EFD" w:rsidP="003F178B">
            <w:pPr>
              <w:overflowPunct w:val="0"/>
              <w:autoSpaceDE w:val="0"/>
              <w:autoSpaceDN w:val="0"/>
              <w:adjustRightInd w:val="0"/>
              <w:spacing w:before="180" w:after="180"/>
              <w:textAlignment w:val="baseline"/>
              <w:rPr>
                <w:rFonts w:eastAsiaTheme="minorEastAsia"/>
                <w:lang w:eastAsia="zh-CN"/>
              </w:rPr>
            </w:pPr>
            <w:r w:rsidRPr="00945621">
              <w:rPr>
                <w:rFonts w:ascii="Calibri" w:eastAsia="MS Mincho" w:hAnsi="Calibri" w:cs="Calibri"/>
                <w:b/>
                <w:bCs/>
                <w:color w:val="008000"/>
                <w:sz w:val="18"/>
                <w:lang w:eastAsia="zh-CN"/>
              </w:rPr>
              <w:t>RAN3 assumes that during the feeder link switch, AMF is not changed for the UEs. Whether there has any standard impact needs to be further checked.</w:t>
            </w:r>
          </w:p>
        </w:tc>
      </w:tr>
    </w:tbl>
    <w:p w14:paraId="2D3068B4" w14:textId="77777777" w:rsidR="0094766B" w:rsidRDefault="003F178B" w:rsidP="003F178B">
      <w:pPr>
        <w:pStyle w:val="a2"/>
        <w:spacing w:before="120"/>
        <w:rPr>
          <w:rFonts w:eastAsiaTheme="minorEastAsia"/>
          <w:lang w:eastAsia="zh-CN"/>
        </w:rPr>
      </w:pPr>
      <w:r>
        <w:rPr>
          <w:rFonts w:eastAsiaTheme="minorEastAsia" w:hint="eastAsia"/>
          <w:lang w:eastAsia="zh-CN"/>
        </w:rPr>
        <w:t>W</w:t>
      </w:r>
      <w:r w:rsidR="005350E4">
        <w:rPr>
          <w:rFonts w:eastAsiaTheme="minorEastAsia" w:hint="eastAsia"/>
          <w:lang w:eastAsia="zh-CN"/>
        </w:rPr>
        <w:t xml:space="preserve">e will focus on </w:t>
      </w:r>
      <w:r>
        <w:rPr>
          <w:rFonts w:eastAsiaTheme="minorEastAsia" w:hint="eastAsia"/>
          <w:lang w:eastAsia="zh-CN"/>
        </w:rPr>
        <w:t xml:space="preserve">the </w:t>
      </w:r>
      <w:r w:rsidR="005350E4">
        <w:rPr>
          <w:rFonts w:eastAsiaTheme="minorEastAsia" w:hint="eastAsia"/>
          <w:lang w:eastAsia="zh-CN"/>
        </w:rPr>
        <w:t>case</w:t>
      </w:r>
      <w:r>
        <w:rPr>
          <w:rFonts w:eastAsiaTheme="minorEastAsia" w:hint="eastAsia"/>
          <w:lang w:eastAsia="zh-CN"/>
        </w:rPr>
        <w:t xml:space="preserve">, which </w:t>
      </w:r>
      <w:r w:rsidR="005350E4">
        <w:rPr>
          <w:rFonts w:eastAsiaTheme="minorEastAsia" w:hint="eastAsia"/>
          <w:lang w:eastAsia="zh-CN"/>
        </w:rPr>
        <w:t>t</w:t>
      </w:r>
      <w:r w:rsidR="005350E4">
        <w:rPr>
          <w:rFonts w:eastAsiaTheme="minorEastAsia"/>
          <w:lang w:eastAsia="zh-CN"/>
        </w:rPr>
        <w:t xml:space="preserve">he AMF and the </w:t>
      </w:r>
      <w:r w:rsidR="005350E4">
        <w:rPr>
          <w:rFonts w:eastAsiaTheme="minorEastAsia" w:hint="eastAsia"/>
          <w:lang w:eastAsia="zh-CN"/>
        </w:rPr>
        <w:t>on board</w:t>
      </w:r>
      <w:r w:rsidR="005350E4">
        <w:rPr>
          <w:rFonts w:eastAsiaTheme="minorEastAsia"/>
          <w:lang w:eastAsia="zh-CN"/>
        </w:rPr>
        <w:t xml:space="preserve"> have not actually changed, only the gateway has changed, so it can be considered that the logical connection of NG has not changed</w:t>
      </w:r>
      <w:r w:rsidR="005350E4">
        <w:rPr>
          <w:rFonts w:eastAsiaTheme="minorEastAsia" w:hint="eastAsia"/>
          <w:lang w:eastAsia="zh-CN"/>
        </w:rPr>
        <w:t>.</w:t>
      </w:r>
    </w:p>
    <w:p w14:paraId="352D96CF" w14:textId="77777777" w:rsidR="0094766B" w:rsidRDefault="005350E4">
      <w:pPr>
        <w:pStyle w:val="a2"/>
        <w:rPr>
          <w:rFonts w:eastAsiaTheme="minorEastAsia"/>
          <w:b/>
          <w:lang w:eastAsia="zh-CN"/>
        </w:rPr>
      </w:pPr>
      <w:bookmarkStart w:id="8" w:name="OLE_LINK13"/>
      <w:bookmarkStart w:id="9" w:name="OLE_LINK17"/>
      <w:r>
        <w:rPr>
          <w:rFonts w:eastAsiaTheme="minorEastAsia"/>
          <w:b/>
          <w:lang w:eastAsia="zh-CN"/>
        </w:rPr>
        <w:t xml:space="preserve">Observation </w:t>
      </w:r>
      <w:r w:rsidR="005C4355">
        <w:rPr>
          <w:rFonts w:eastAsiaTheme="minorEastAsia" w:hint="eastAsia"/>
          <w:b/>
          <w:lang w:eastAsia="zh-CN"/>
        </w:rPr>
        <w:t>4</w:t>
      </w:r>
      <w:r>
        <w:rPr>
          <w:rFonts w:eastAsiaTheme="minorEastAsia" w:hint="eastAsia"/>
          <w:b/>
          <w:lang w:eastAsia="zh-CN"/>
        </w:rPr>
        <w:t xml:space="preserve">: </w:t>
      </w:r>
      <w:r>
        <w:rPr>
          <w:rFonts w:eastAsiaTheme="minorEastAsia"/>
          <w:b/>
          <w:lang w:eastAsia="zh-CN"/>
        </w:rPr>
        <w:t xml:space="preserve">For the </w:t>
      </w:r>
      <w:r w:rsidR="003F178B">
        <w:rPr>
          <w:rFonts w:eastAsiaTheme="minorEastAsia" w:hint="eastAsia"/>
          <w:b/>
          <w:lang w:eastAsia="zh-CN"/>
        </w:rPr>
        <w:t xml:space="preserve">above </w:t>
      </w:r>
      <w:r w:rsidR="003F178B">
        <w:rPr>
          <w:rFonts w:eastAsiaTheme="minorEastAsia"/>
          <w:b/>
          <w:lang w:eastAsia="zh-CN"/>
        </w:rPr>
        <w:t>case</w:t>
      </w:r>
      <w:r>
        <w:rPr>
          <w:rFonts w:eastAsiaTheme="minorEastAsia" w:hint="eastAsia"/>
          <w:b/>
          <w:lang w:eastAsia="zh-CN"/>
        </w:rPr>
        <w:t xml:space="preserve">, </w:t>
      </w:r>
      <w:r>
        <w:rPr>
          <w:rFonts w:eastAsiaTheme="minorEastAsia"/>
          <w:b/>
          <w:lang w:eastAsia="zh-CN"/>
        </w:rPr>
        <w:t>the logical connection of NG</w:t>
      </w:r>
      <w:r w:rsidR="00687A08">
        <w:rPr>
          <w:rFonts w:eastAsiaTheme="minorEastAsia" w:hint="eastAsia"/>
          <w:b/>
          <w:lang w:eastAsia="zh-CN"/>
        </w:rPr>
        <w:t xml:space="preserve"> between on-board </w:t>
      </w:r>
      <w:proofErr w:type="spellStart"/>
      <w:r w:rsidR="00687A08">
        <w:rPr>
          <w:rFonts w:eastAsiaTheme="minorEastAsia" w:hint="eastAsia"/>
          <w:b/>
          <w:lang w:eastAsia="zh-CN"/>
        </w:rPr>
        <w:t>gNB</w:t>
      </w:r>
      <w:proofErr w:type="spellEnd"/>
      <w:r w:rsidR="00687A08">
        <w:rPr>
          <w:rFonts w:eastAsiaTheme="minorEastAsia" w:hint="eastAsia"/>
          <w:b/>
          <w:lang w:eastAsia="zh-CN"/>
        </w:rPr>
        <w:t xml:space="preserve"> and the </w:t>
      </w:r>
      <w:proofErr w:type="gramStart"/>
      <w:r w:rsidR="00687A08">
        <w:rPr>
          <w:rFonts w:eastAsiaTheme="minorEastAsia" w:hint="eastAsia"/>
          <w:b/>
          <w:lang w:eastAsia="zh-CN"/>
        </w:rPr>
        <w:t>on ground</w:t>
      </w:r>
      <w:proofErr w:type="gramEnd"/>
      <w:r w:rsidR="00687A08">
        <w:rPr>
          <w:rFonts w:eastAsiaTheme="minorEastAsia" w:hint="eastAsia"/>
          <w:b/>
          <w:lang w:eastAsia="zh-CN"/>
        </w:rPr>
        <w:t xml:space="preserve"> AMF</w:t>
      </w:r>
      <w:r>
        <w:rPr>
          <w:rFonts w:eastAsiaTheme="minorEastAsia"/>
          <w:b/>
          <w:lang w:eastAsia="zh-CN"/>
        </w:rPr>
        <w:t xml:space="preserve"> </w:t>
      </w:r>
      <w:r w:rsidR="00687A08">
        <w:rPr>
          <w:rFonts w:eastAsiaTheme="minorEastAsia" w:hint="eastAsia"/>
          <w:b/>
          <w:lang w:eastAsia="zh-CN"/>
        </w:rPr>
        <w:t>is</w:t>
      </w:r>
      <w:r w:rsidR="00687A08">
        <w:rPr>
          <w:rFonts w:eastAsiaTheme="minorEastAsia"/>
          <w:b/>
          <w:lang w:eastAsia="zh-CN"/>
        </w:rPr>
        <w:t xml:space="preserve"> not changed</w:t>
      </w:r>
      <w:r w:rsidR="00687A08">
        <w:rPr>
          <w:rFonts w:eastAsiaTheme="minorEastAsia" w:hint="eastAsia"/>
          <w:b/>
          <w:lang w:eastAsia="zh-CN"/>
        </w:rPr>
        <w:t xml:space="preserve"> before and after feeder link switch.</w:t>
      </w:r>
    </w:p>
    <w:p w14:paraId="30FF5FBD" w14:textId="77777777" w:rsidR="00996D0C" w:rsidRDefault="00996D0C" w:rsidP="00996D0C">
      <w:pPr>
        <w:pStyle w:val="a2"/>
        <w:rPr>
          <w:rFonts w:eastAsiaTheme="minorEastAsia"/>
          <w:lang w:eastAsia="zh-CN"/>
        </w:rPr>
      </w:pPr>
      <w:r>
        <w:rPr>
          <w:rFonts w:eastAsiaTheme="minorEastAsia" w:hint="eastAsia"/>
          <w:lang w:eastAsia="zh-CN"/>
        </w:rPr>
        <w:t>And i</w:t>
      </w:r>
      <w:r w:rsidRPr="00641EBB">
        <w:rPr>
          <w:rFonts w:eastAsiaTheme="minorEastAsia" w:hint="eastAsia"/>
          <w:lang w:eastAsia="zh-CN"/>
        </w:rPr>
        <w:t xml:space="preserve">n the last </w:t>
      </w:r>
      <w:r>
        <w:rPr>
          <w:rFonts w:eastAsiaTheme="minorEastAsia" w:hint="eastAsia"/>
          <w:lang w:eastAsia="zh-CN"/>
        </w:rPr>
        <w:t xml:space="preserve">RAN3 meeting, some companies </w:t>
      </w:r>
      <w:r>
        <w:rPr>
          <w:rFonts w:eastAsiaTheme="minorEastAsia"/>
          <w:lang w:eastAsia="zh-CN"/>
        </w:rPr>
        <w:t xml:space="preserve">mentioned </w:t>
      </w:r>
      <w:r>
        <w:rPr>
          <w:rFonts w:eastAsiaTheme="minorEastAsia" w:hint="eastAsia"/>
          <w:lang w:eastAsia="zh-CN"/>
        </w:rPr>
        <w:t xml:space="preserve">how to </w:t>
      </w:r>
      <w:r w:rsidRPr="00DB2A9D">
        <w:rPr>
          <w:rFonts w:eastAsiaTheme="minorEastAsia"/>
          <w:lang w:eastAsia="zh-CN"/>
        </w:rPr>
        <w:t>solve the packet loss problem</w:t>
      </w:r>
      <w:r>
        <w:rPr>
          <w:rFonts w:eastAsiaTheme="minorEastAsia" w:hint="eastAsia"/>
          <w:lang w:eastAsia="zh-CN"/>
        </w:rPr>
        <w:t xml:space="preserve"> in </w:t>
      </w:r>
      <w:r w:rsidRPr="00DB2A9D">
        <w:rPr>
          <w:rFonts w:eastAsiaTheme="minorEastAsia"/>
          <w:lang w:eastAsia="zh-CN"/>
        </w:rPr>
        <w:t>hard</w:t>
      </w:r>
      <w:r>
        <w:rPr>
          <w:rFonts w:eastAsiaTheme="minorEastAsia"/>
          <w:lang w:eastAsia="zh-CN"/>
        </w:rPr>
        <w:t xml:space="preserve"> feeder link switch scenarios</w:t>
      </w:r>
      <w:r>
        <w:rPr>
          <w:rFonts w:eastAsiaTheme="minorEastAsia" w:hint="eastAsia"/>
          <w:lang w:eastAsia="zh-CN"/>
        </w:rPr>
        <w:t xml:space="preserve">. For the above problem, </w:t>
      </w:r>
      <w:r w:rsidRPr="000444C6">
        <w:rPr>
          <w:rFonts w:eastAsiaTheme="minorEastAsia"/>
          <w:lang w:eastAsia="zh-CN"/>
        </w:rPr>
        <w:t xml:space="preserve">5GC </w:t>
      </w:r>
      <w:r>
        <w:rPr>
          <w:rFonts w:eastAsiaTheme="minorEastAsia" w:hint="eastAsia"/>
          <w:lang w:eastAsia="zh-CN"/>
        </w:rPr>
        <w:t>may not</w:t>
      </w:r>
      <w:r w:rsidRPr="000444C6">
        <w:rPr>
          <w:rFonts w:eastAsiaTheme="minorEastAsia"/>
          <w:lang w:eastAsia="zh-CN"/>
        </w:rPr>
        <w:t xml:space="preserve"> know the hard feeder link switch, </w:t>
      </w:r>
      <w:r>
        <w:rPr>
          <w:rFonts w:eastAsiaTheme="minorEastAsia" w:hint="eastAsia"/>
          <w:lang w:eastAsia="zh-CN"/>
        </w:rPr>
        <w:t xml:space="preserve">and </w:t>
      </w:r>
      <w:r w:rsidRPr="000444C6">
        <w:rPr>
          <w:rFonts w:eastAsiaTheme="minorEastAsia"/>
          <w:lang w:eastAsia="zh-CN"/>
        </w:rPr>
        <w:t>the 5GC may continue sending the DL NG-C/U packet to the old NTN-GW.</w:t>
      </w:r>
      <w:r>
        <w:rPr>
          <w:rFonts w:eastAsiaTheme="minorEastAsia" w:hint="eastAsia"/>
          <w:lang w:eastAsia="zh-CN"/>
        </w:rPr>
        <w:t xml:space="preserve"> But in our </w:t>
      </w:r>
      <w:r w:rsidRPr="00DB2A9D">
        <w:rPr>
          <w:rFonts w:eastAsiaTheme="minorEastAsia"/>
          <w:lang w:eastAsia="zh-CN"/>
        </w:rPr>
        <w:t>perspective,</w:t>
      </w:r>
      <w:r>
        <w:rPr>
          <w:rFonts w:eastAsiaTheme="minorEastAsia" w:hint="eastAsia"/>
          <w:lang w:eastAsia="zh-CN"/>
        </w:rPr>
        <w:t xml:space="preserve"> RAN3 can assume that b</w:t>
      </w:r>
      <w:r w:rsidRPr="000444C6">
        <w:rPr>
          <w:rFonts w:eastAsiaTheme="minorEastAsia"/>
          <w:lang w:eastAsia="zh-CN"/>
        </w:rPr>
        <w:t xml:space="preserve">oth </w:t>
      </w:r>
      <w:r>
        <w:rPr>
          <w:rFonts w:eastAsiaTheme="minorEastAsia" w:hint="eastAsia"/>
          <w:lang w:eastAsia="zh-CN"/>
        </w:rPr>
        <w:t>NG-RAN</w:t>
      </w:r>
      <w:r w:rsidRPr="000444C6">
        <w:rPr>
          <w:rFonts w:eastAsiaTheme="minorEastAsia"/>
          <w:lang w:eastAsia="zh-CN"/>
        </w:rPr>
        <w:t xml:space="preserve"> and </w:t>
      </w:r>
      <w:r>
        <w:rPr>
          <w:rFonts w:eastAsiaTheme="minorEastAsia" w:hint="eastAsia"/>
          <w:lang w:eastAsia="zh-CN"/>
        </w:rPr>
        <w:t>CN</w:t>
      </w:r>
      <w:r w:rsidRPr="000444C6">
        <w:rPr>
          <w:rFonts w:eastAsiaTheme="minorEastAsia"/>
          <w:lang w:eastAsia="zh-CN"/>
        </w:rPr>
        <w:t xml:space="preserve"> know when the old feed</w:t>
      </w:r>
      <w:r>
        <w:rPr>
          <w:rFonts w:eastAsiaTheme="minorEastAsia" w:hint="eastAsia"/>
          <w:lang w:eastAsia="zh-CN"/>
        </w:rPr>
        <w:t xml:space="preserve">er </w:t>
      </w:r>
      <w:r>
        <w:rPr>
          <w:rFonts w:eastAsiaTheme="minorEastAsia"/>
          <w:lang w:eastAsia="zh-CN"/>
        </w:rPr>
        <w:t>link</w:t>
      </w:r>
      <w:r w:rsidRPr="000444C6">
        <w:rPr>
          <w:rFonts w:eastAsiaTheme="minorEastAsia"/>
          <w:lang w:eastAsia="zh-CN"/>
        </w:rPr>
        <w:t xml:space="preserve"> is disconnected and </w:t>
      </w:r>
      <w:r>
        <w:rPr>
          <w:rFonts w:eastAsiaTheme="minorEastAsia" w:hint="eastAsia"/>
          <w:lang w:eastAsia="zh-CN"/>
        </w:rPr>
        <w:t>the</w:t>
      </w:r>
      <w:r w:rsidRPr="000444C6">
        <w:rPr>
          <w:rFonts w:eastAsiaTheme="minorEastAsia"/>
          <w:lang w:eastAsia="zh-CN"/>
        </w:rPr>
        <w:t xml:space="preserve"> new feed</w:t>
      </w:r>
      <w:r>
        <w:rPr>
          <w:rFonts w:eastAsiaTheme="minorEastAsia" w:hint="eastAsia"/>
          <w:lang w:eastAsia="zh-CN"/>
        </w:rPr>
        <w:t>er link</w:t>
      </w:r>
      <w:r w:rsidRPr="000444C6">
        <w:rPr>
          <w:rFonts w:eastAsiaTheme="minorEastAsia"/>
          <w:lang w:eastAsia="zh-CN"/>
        </w:rPr>
        <w:t xml:space="preserve"> is established. </w:t>
      </w:r>
      <w:r w:rsidRPr="007A2F8E">
        <w:rPr>
          <w:rFonts w:eastAsiaTheme="minorEastAsia"/>
          <w:lang w:eastAsia="zh-CN"/>
        </w:rPr>
        <w:t>The activation and disconnect</w:t>
      </w:r>
      <w:r>
        <w:rPr>
          <w:rFonts w:eastAsiaTheme="minorEastAsia" w:hint="eastAsia"/>
          <w:lang w:eastAsia="zh-CN"/>
        </w:rPr>
        <w:t>ion</w:t>
      </w:r>
      <w:r w:rsidRPr="007A2F8E">
        <w:rPr>
          <w:rFonts w:eastAsiaTheme="minorEastAsia"/>
          <w:lang w:eastAsia="zh-CN"/>
        </w:rPr>
        <w:t xml:space="preserve"> of the old and new TNLA can be based on the status of the feed</w:t>
      </w:r>
      <w:r>
        <w:rPr>
          <w:rFonts w:eastAsiaTheme="minorEastAsia" w:hint="eastAsia"/>
          <w:lang w:eastAsia="zh-CN"/>
        </w:rPr>
        <w:t>er link. F</w:t>
      </w:r>
      <w:r w:rsidRPr="007A2F8E">
        <w:rPr>
          <w:rFonts w:eastAsiaTheme="minorEastAsia"/>
          <w:lang w:eastAsia="zh-CN"/>
        </w:rPr>
        <w:t>or example, CN can continue to use the old TNLA until the old feed</w:t>
      </w:r>
      <w:r>
        <w:rPr>
          <w:rFonts w:eastAsiaTheme="minorEastAsia" w:hint="eastAsia"/>
          <w:lang w:eastAsia="zh-CN"/>
        </w:rPr>
        <w:t>er link and TNLA</w:t>
      </w:r>
      <w:r w:rsidRPr="007A2F8E">
        <w:rPr>
          <w:rFonts w:eastAsiaTheme="minorEastAsia"/>
          <w:lang w:eastAsia="zh-CN"/>
        </w:rPr>
        <w:t xml:space="preserve"> is disconnected, and then use the new TNLA after the new TNLA is successfully connected.</w:t>
      </w:r>
      <w:r w:rsidR="000715C0">
        <w:rPr>
          <w:rFonts w:eastAsiaTheme="minorEastAsia"/>
          <w:lang w:eastAsia="zh-CN"/>
        </w:rPr>
        <w:t xml:space="preserve"> </w:t>
      </w:r>
    </w:p>
    <w:p w14:paraId="500895A6" w14:textId="77777777" w:rsidR="00996D0C" w:rsidRPr="00996D0C" w:rsidRDefault="00996D0C">
      <w:pPr>
        <w:pStyle w:val="a2"/>
        <w:rPr>
          <w:rFonts w:eastAsiaTheme="minorEastAsia"/>
          <w:b/>
          <w:lang w:eastAsia="zh-CN"/>
        </w:rPr>
      </w:pPr>
      <w:r>
        <w:rPr>
          <w:rFonts w:eastAsiaTheme="minorEastAsia" w:hint="eastAsia"/>
          <w:b/>
          <w:lang w:eastAsia="zh-CN"/>
        </w:rPr>
        <w:t xml:space="preserve">Observation </w:t>
      </w:r>
      <w:r w:rsidR="005C4355">
        <w:rPr>
          <w:rFonts w:eastAsiaTheme="minorEastAsia" w:hint="eastAsia"/>
          <w:b/>
          <w:lang w:eastAsia="zh-CN"/>
        </w:rPr>
        <w:t>5</w:t>
      </w:r>
      <w:r>
        <w:rPr>
          <w:rFonts w:eastAsiaTheme="minorEastAsia" w:hint="eastAsia"/>
          <w:b/>
          <w:lang w:eastAsia="zh-CN"/>
        </w:rPr>
        <w:t xml:space="preserve">: </w:t>
      </w:r>
      <w:r w:rsidRPr="00C56123">
        <w:rPr>
          <w:rFonts w:eastAsiaTheme="minorEastAsia"/>
          <w:b/>
          <w:lang w:eastAsia="zh-CN"/>
        </w:rPr>
        <w:t>RAN3 assume</w:t>
      </w:r>
      <w:r>
        <w:rPr>
          <w:rFonts w:eastAsiaTheme="minorEastAsia" w:hint="eastAsia"/>
          <w:b/>
          <w:lang w:eastAsia="zh-CN"/>
        </w:rPr>
        <w:t>s</w:t>
      </w:r>
      <w:r w:rsidRPr="00C56123">
        <w:rPr>
          <w:rFonts w:eastAsiaTheme="minorEastAsia"/>
          <w:b/>
          <w:lang w:eastAsia="zh-CN"/>
        </w:rPr>
        <w:t xml:space="preserve"> that both NG-RAN and CN know when the old feeder link is disconnected and</w:t>
      </w:r>
      <w:r>
        <w:rPr>
          <w:rFonts w:eastAsiaTheme="minorEastAsia" w:hint="eastAsia"/>
          <w:b/>
          <w:lang w:eastAsia="zh-CN"/>
        </w:rPr>
        <w:t xml:space="preserve"> </w:t>
      </w:r>
      <w:r w:rsidRPr="00C56123">
        <w:rPr>
          <w:rFonts w:eastAsiaTheme="minorEastAsia"/>
          <w:b/>
          <w:lang w:eastAsia="zh-CN"/>
        </w:rPr>
        <w:t>the new feeder link is established.</w:t>
      </w:r>
    </w:p>
    <w:p w14:paraId="7461DFC9" w14:textId="77777777" w:rsidR="003F178B" w:rsidRDefault="003F178B">
      <w:pPr>
        <w:pStyle w:val="a2"/>
        <w:rPr>
          <w:rFonts w:eastAsiaTheme="minorEastAsia"/>
          <w:lang w:eastAsia="zh-CN"/>
        </w:rPr>
      </w:pPr>
      <w:bookmarkStart w:id="10" w:name="OLE_LINK8"/>
      <w:bookmarkStart w:id="11" w:name="OLE_LINK7"/>
      <w:bookmarkEnd w:id="8"/>
      <w:bookmarkEnd w:id="9"/>
      <w:r>
        <w:rPr>
          <w:rFonts w:eastAsiaTheme="minorEastAsia" w:hint="eastAsia"/>
          <w:lang w:eastAsia="zh-CN"/>
        </w:rPr>
        <w:t>For the above case</w:t>
      </w:r>
      <w:r w:rsidR="005350E4">
        <w:rPr>
          <w:rFonts w:eastAsiaTheme="minorEastAsia" w:hint="eastAsia"/>
          <w:lang w:eastAsia="zh-CN"/>
        </w:rPr>
        <w:t>, t</w:t>
      </w:r>
      <w:r w:rsidR="005350E4">
        <w:rPr>
          <w:rFonts w:eastAsiaTheme="minorEastAsia"/>
          <w:lang w:eastAsia="zh-CN"/>
        </w:rPr>
        <w:t xml:space="preserve">he UE is connected at the </w:t>
      </w:r>
      <w:r w:rsidR="005350E4">
        <w:rPr>
          <w:rFonts w:eastAsiaTheme="minorEastAsia" w:hint="eastAsia"/>
          <w:lang w:eastAsia="zh-CN"/>
        </w:rPr>
        <w:t xml:space="preserve">old </w:t>
      </w:r>
      <w:r w:rsidR="005350E4">
        <w:rPr>
          <w:rFonts w:eastAsiaTheme="minorEastAsia"/>
          <w:lang w:eastAsia="zh-CN"/>
        </w:rPr>
        <w:t xml:space="preserve">gateway, </w:t>
      </w:r>
      <w:r w:rsidR="005350E4">
        <w:rPr>
          <w:rFonts w:eastAsiaTheme="minorEastAsia" w:hint="eastAsia"/>
          <w:lang w:eastAsia="zh-CN"/>
        </w:rPr>
        <w:t xml:space="preserve">and </w:t>
      </w:r>
      <w:r w:rsidR="005350E4">
        <w:rPr>
          <w:rFonts w:eastAsiaTheme="minorEastAsia"/>
          <w:lang w:eastAsia="zh-CN"/>
        </w:rPr>
        <w:t>TNLA</w:t>
      </w:r>
      <w:r w:rsidR="005350E4">
        <w:rPr>
          <w:rFonts w:eastAsiaTheme="minorEastAsia" w:hint="eastAsia"/>
          <w:lang w:eastAsia="zh-CN"/>
        </w:rPr>
        <w:t>(s)</w:t>
      </w:r>
      <w:r w:rsidR="005350E4">
        <w:rPr>
          <w:rFonts w:eastAsiaTheme="minorEastAsia"/>
          <w:lang w:eastAsia="zh-CN"/>
        </w:rPr>
        <w:t xml:space="preserve"> </w:t>
      </w:r>
      <w:r w:rsidR="005350E4">
        <w:rPr>
          <w:rFonts w:eastAsiaTheme="minorEastAsia" w:hint="eastAsia"/>
          <w:lang w:eastAsia="zh-CN"/>
        </w:rPr>
        <w:t>are</w:t>
      </w:r>
      <w:r w:rsidR="005350E4">
        <w:rPr>
          <w:rFonts w:eastAsiaTheme="minorEastAsia"/>
          <w:lang w:eastAsia="zh-CN"/>
        </w:rPr>
        <w:t xml:space="preserve"> established with the AMF for signaling transmission of the control plane.</w:t>
      </w:r>
      <w:r w:rsidR="005350E4">
        <w:rPr>
          <w:rFonts w:eastAsiaTheme="minorEastAsia" w:hint="eastAsia"/>
          <w:lang w:eastAsia="zh-CN"/>
        </w:rPr>
        <w:t xml:space="preserve"> </w:t>
      </w:r>
      <w:r w:rsidR="005350E4">
        <w:rPr>
          <w:rFonts w:eastAsiaTheme="minorEastAsia"/>
          <w:lang w:eastAsia="zh-CN"/>
        </w:rPr>
        <w:t xml:space="preserve">When the </w:t>
      </w:r>
      <w:r w:rsidR="005350E4">
        <w:rPr>
          <w:rFonts w:eastAsiaTheme="minorEastAsia" w:hint="eastAsia"/>
          <w:lang w:eastAsia="zh-CN"/>
        </w:rPr>
        <w:t xml:space="preserve">on board </w:t>
      </w:r>
      <w:proofErr w:type="spellStart"/>
      <w:r w:rsidR="005350E4">
        <w:rPr>
          <w:rFonts w:eastAsiaTheme="minorEastAsia" w:hint="eastAsia"/>
          <w:lang w:eastAsia="zh-CN"/>
        </w:rPr>
        <w:t>gNB</w:t>
      </w:r>
      <w:proofErr w:type="spellEnd"/>
      <w:r w:rsidR="005350E4">
        <w:rPr>
          <w:rFonts w:eastAsiaTheme="minorEastAsia"/>
          <w:lang w:eastAsia="zh-CN"/>
        </w:rPr>
        <w:t xml:space="preserve"> moves out of the connection range of </w:t>
      </w:r>
      <w:r w:rsidR="005350E4">
        <w:rPr>
          <w:rFonts w:eastAsiaTheme="minorEastAsia" w:hint="eastAsia"/>
          <w:lang w:eastAsia="zh-CN"/>
        </w:rPr>
        <w:t xml:space="preserve">the old </w:t>
      </w:r>
      <w:r w:rsidR="005350E4">
        <w:rPr>
          <w:rFonts w:eastAsiaTheme="minorEastAsia"/>
          <w:lang w:eastAsia="zh-CN"/>
        </w:rPr>
        <w:t>gateway, it will establish a feed</w:t>
      </w:r>
      <w:r w:rsidR="005350E4">
        <w:rPr>
          <w:rFonts w:eastAsiaTheme="minorEastAsia" w:hint="eastAsia"/>
          <w:lang w:eastAsia="zh-CN"/>
        </w:rPr>
        <w:t>er link</w:t>
      </w:r>
      <w:r w:rsidR="005350E4">
        <w:rPr>
          <w:rFonts w:eastAsiaTheme="minorEastAsia"/>
          <w:lang w:eastAsia="zh-CN"/>
        </w:rPr>
        <w:t xml:space="preserve"> with </w:t>
      </w:r>
      <w:r w:rsidR="005350E4">
        <w:rPr>
          <w:rFonts w:eastAsiaTheme="minorEastAsia" w:hint="eastAsia"/>
          <w:lang w:eastAsia="zh-CN"/>
        </w:rPr>
        <w:t xml:space="preserve">the new </w:t>
      </w:r>
      <w:r w:rsidR="00015946">
        <w:rPr>
          <w:rFonts w:eastAsiaTheme="minorEastAsia" w:hint="eastAsia"/>
          <w:lang w:eastAsia="zh-CN"/>
        </w:rPr>
        <w:t>NTN-GW</w:t>
      </w:r>
      <w:r w:rsidR="005350E4">
        <w:rPr>
          <w:rFonts w:eastAsiaTheme="minorEastAsia"/>
          <w:lang w:eastAsia="zh-CN"/>
        </w:rPr>
        <w:t>.</w:t>
      </w:r>
      <w:r w:rsidR="00015946">
        <w:rPr>
          <w:rFonts w:eastAsiaTheme="minorEastAsia" w:hint="eastAsia"/>
          <w:lang w:eastAsia="zh-CN"/>
        </w:rPr>
        <w:t xml:space="preserve"> </w:t>
      </w:r>
      <w:r w:rsidR="005350E4">
        <w:rPr>
          <w:rFonts w:eastAsiaTheme="minorEastAsia" w:hint="eastAsia"/>
          <w:lang w:eastAsia="zh-CN"/>
        </w:rPr>
        <w:t>In t</w:t>
      </w:r>
      <w:r w:rsidR="005350E4">
        <w:rPr>
          <w:rFonts w:eastAsiaTheme="minorEastAsia"/>
          <w:lang w:eastAsia="zh-CN"/>
        </w:rPr>
        <w:t>he legacy procedures</w:t>
      </w:r>
      <w:r w:rsidR="005350E4">
        <w:rPr>
          <w:rFonts w:eastAsiaTheme="minorEastAsia" w:hint="eastAsia"/>
          <w:lang w:eastAsia="zh-CN"/>
        </w:rPr>
        <w:t>,</w:t>
      </w:r>
      <w:r w:rsidR="005350E4">
        <w:rPr>
          <w:rFonts w:eastAsiaTheme="minorEastAsia"/>
          <w:lang w:eastAsia="zh-CN"/>
        </w:rPr>
        <w:t xml:space="preserve"> TNLA c</w:t>
      </w:r>
      <w:r w:rsidR="005350E4">
        <w:rPr>
          <w:rFonts w:eastAsiaTheme="minorEastAsia" w:hint="eastAsia"/>
          <w:lang w:eastAsia="zh-CN"/>
        </w:rPr>
        <w:t>ould</w:t>
      </w:r>
      <w:r w:rsidR="005350E4">
        <w:rPr>
          <w:rFonts w:eastAsiaTheme="minorEastAsia"/>
          <w:lang w:eastAsia="zh-CN"/>
        </w:rPr>
        <w:t xml:space="preserve"> be added, </w:t>
      </w:r>
      <w:r w:rsidR="005350E4">
        <w:rPr>
          <w:rFonts w:eastAsiaTheme="minorEastAsia" w:hint="eastAsia"/>
          <w:lang w:eastAsia="zh-CN"/>
        </w:rPr>
        <w:t>remove</w:t>
      </w:r>
      <w:r w:rsidR="005350E4">
        <w:rPr>
          <w:rFonts w:eastAsiaTheme="minorEastAsia"/>
          <w:lang w:eastAsia="zh-CN"/>
        </w:rPr>
        <w:t>d and updated.</w:t>
      </w:r>
      <w:r w:rsidR="00DB2A9D">
        <w:rPr>
          <w:rFonts w:eastAsiaTheme="minorEastAsia" w:hint="eastAsia"/>
          <w:lang w:eastAsia="zh-CN"/>
        </w:rPr>
        <w:t xml:space="preserve"> </w:t>
      </w:r>
    </w:p>
    <w:p w14:paraId="69D32418" w14:textId="77777777" w:rsidR="0094766B" w:rsidRDefault="005350E4">
      <w:pPr>
        <w:pStyle w:val="a2"/>
        <w:rPr>
          <w:rFonts w:eastAsiaTheme="minorEastAsia"/>
          <w:lang w:eastAsia="zh-CN"/>
        </w:rPr>
      </w:pPr>
      <w:r>
        <w:rPr>
          <w:rFonts w:eastAsiaTheme="minorEastAsia" w:hint="eastAsia"/>
          <w:lang w:eastAsia="zh-CN"/>
        </w:rPr>
        <w:t>Before feeder link switch, it is necessary to establish a new TNLA for th</w:t>
      </w:r>
      <w:r w:rsidR="00DB2A9D">
        <w:rPr>
          <w:rFonts w:eastAsiaTheme="minorEastAsia" w:hint="eastAsia"/>
          <w:lang w:eastAsia="zh-CN"/>
        </w:rPr>
        <w:t xml:space="preserve">e NGAP for the new feeder link. The </w:t>
      </w:r>
      <w:r w:rsidR="00DB2A9D" w:rsidRPr="00DB2A9D">
        <w:rPr>
          <w:rFonts w:eastAsiaTheme="minorEastAsia"/>
          <w:lang w:eastAsia="zh-CN"/>
        </w:rPr>
        <w:t>establish</w:t>
      </w:r>
      <w:r w:rsidR="00DB2A9D">
        <w:rPr>
          <w:rFonts w:eastAsiaTheme="minorEastAsia" w:hint="eastAsia"/>
          <w:lang w:eastAsia="zh-CN"/>
        </w:rPr>
        <w:t>ment of the</w:t>
      </w:r>
      <w:r w:rsidR="00DB2A9D" w:rsidRPr="00DB2A9D">
        <w:rPr>
          <w:rFonts w:eastAsiaTheme="minorEastAsia"/>
          <w:lang w:eastAsia="zh-CN"/>
        </w:rPr>
        <w:t xml:space="preserve"> new TNLA</w:t>
      </w:r>
      <w:r w:rsidR="00DB2A9D">
        <w:rPr>
          <w:rFonts w:eastAsiaTheme="minorEastAsia" w:hint="eastAsia"/>
          <w:lang w:eastAsia="zh-CN"/>
        </w:rPr>
        <w:t xml:space="preserve"> </w:t>
      </w:r>
      <w:r w:rsidR="00DB2A9D" w:rsidRPr="00DB2A9D">
        <w:rPr>
          <w:rFonts w:eastAsiaTheme="minorEastAsia"/>
          <w:lang w:eastAsia="zh-CN"/>
        </w:rPr>
        <w:t>for the new feeder link</w:t>
      </w:r>
      <w:r w:rsidR="00DB2A9D">
        <w:rPr>
          <w:rFonts w:eastAsiaTheme="minorEastAsia" w:hint="eastAsia"/>
          <w:lang w:eastAsia="zh-CN"/>
        </w:rPr>
        <w:t xml:space="preserve"> c</w:t>
      </w:r>
      <w:r w:rsidR="00DB2A9D" w:rsidRPr="00DB2A9D">
        <w:rPr>
          <w:rFonts w:eastAsiaTheme="minorEastAsia"/>
          <w:lang w:eastAsia="zh-CN"/>
        </w:rPr>
        <w:t>an be pre</w:t>
      </w:r>
      <w:r w:rsidR="000715C0">
        <w:rPr>
          <w:rFonts w:eastAsiaTheme="minorEastAsia" w:hint="eastAsia"/>
          <w:lang w:eastAsia="zh-CN"/>
        </w:rPr>
        <w:t>-</w:t>
      </w:r>
      <w:r w:rsidR="00DB2A9D" w:rsidRPr="00DB2A9D">
        <w:rPr>
          <w:rFonts w:eastAsiaTheme="minorEastAsia"/>
          <w:lang w:eastAsia="zh-CN"/>
        </w:rPr>
        <w:t>configur</w:t>
      </w:r>
      <w:r w:rsidR="000715C0">
        <w:rPr>
          <w:rFonts w:eastAsiaTheme="minorEastAsia" w:hint="eastAsia"/>
          <w:lang w:eastAsia="zh-CN"/>
        </w:rPr>
        <w:t>ed</w:t>
      </w:r>
      <w:r w:rsidR="00DB2A9D">
        <w:rPr>
          <w:rFonts w:eastAsiaTheme="minorEastAsia" w:hint="eastAsia"/>
          <w:lang w:eastAsia="zh-CN"/>
        </w:rPr>
        <w:t>. But i</w:t>
      </w:r>
      <w:r w:rsidR="00DB2A9D" w:rsidRPr="00DB2A9D">
        <w:rPr>
          <w:rFonts w:eastAsiaTheme="minorEastAsia"/>
          <w:lang w:eastAsia="zh-CN"/>
        </w:rPr>
        <w:t>n our perspective,</w:t>
      </w:r>
      <w:r w:rsidR="00DB2A9D">
        <w:rPr>
          <w:rFonts w:eastAsiaTheme="minorEastAsia" w:hint="eastAsia"/>
          <w:lang w:eastAsia="zh-CN"/>
        </w:rPr>
        <w:t xml:space="preserve"> it</w:t>
      </w:r>
      <w:r>
        <w:rPr>
          <w:rFonts w:eastAsiaTheme="minorEastAsia" w:hint="eastAsia"/>
          <w:lang w:eastAsia="zh-CN"/>
        </w:rPr>
        <w:t xml:space="preserve"> may be </w:t>
      </w:r>
      <w:proofErr w:type="gramStart"/>
      <w:r>
        <w:rPr>
          <w:rFonts w:eastAsiaTheme="minorEastAsia" w:hint="eastAsia"/>
          <w:lang w:eastAsia="zh-CN"/>
        </w:rPr>
        <w:t>need</w:t>
      </w:r>
      <w:proofErr w:type="gramEnd"/>
      <w:r>
        <w:rPr>
          <w:rFonts w:eastAsiaTheme="minorEastAsia" w:hint="eastAsia"/>
          <w:lang w:eastAsia="zh-CN"/>
        </w:rPr>
        <w:t xml:space="preserve"> some e</w:t>
      </w:r>
      <w:r>
        <w:rPr>
          <w:rFonts w:hint="eastAsia"/>
          <w:lang w:eastAsia="zh-CN"/>
        </w:rPr>
        <w:t xml:space="preserve">nhancements </w:t>
      </w:r>
      <w:r>
        <w:rPr>
          <w:rFonts w:eastAsiaTheme="minorEastAsia" w:hint="eastAsia"/>
          <w:lang w:eastAsia="zh-CN"/>
        </w:rPr>
        <w:t>for</w:t>
      </w:r>
      <w:r>
        <w:rPr>
          <w:rFonts w:hint="eastAsia"/>
          <w:lang w:eastAsia="zh-CN"/>
        </w:rPr>
        <w:t xml:space="preserve"> the NGAP signaling</w:t>
      </w:r>
      <w:r>
        <w:rPr>
          <w:rFonts w:eastAsiaTheme="minorEastAsia" w:hint="eastAsia"/>
          <w:lang w:eastAsia="zh-CN"/>
        </w:rPr>
        <w:t xml:space="preserve">. </w:t>
      </w:r>
      <w:r w:rsidR="002C537E">
        <w:rPr>
          <w:rFonts w:eastAsiaTheme="minorEastAsia" w:hint="eastAsia"/>
          <w:lang w:eastAsia="zh-CN"/>
        </w:rPr>
        <w:t>I</w:t>
      </w:r>
      <w:r>
        <w:rPr>
          <w:rFonts w:eastAsiaTheme="minorEastAsia" w:hint="eastAsia"/>
          <w:lang w:eastAsia="zh-CN"/>
        </w:rPr>
        <w:t xml:space="preserve">t is necessary </w:t>
      </w:r>
      <w:r w:rsidR="002C537E">
        <w:rPr>
          <w:rFonts w:eastAsiaTheme="minorEastAsia" w:hint="eastAsia"/>
          <w:lang w:eastAsia="zh-CN"/>
        </w:rPr>
        <w:t xml:space="preserve">for AMF </w:t>
      </w:r>
      <w:r>
        <w:rPr>
          <w:rFonts w:eastAsiaTheme="minorEastAsia" w:hint="eastAsia"/>
          <w:lang w:eastAsia="zh-CN"/>
        </w:rPr>
        <w:t xml:space="preserve">to indicate the usage of the TNLA, indicating that the TNLA is used for new feed link or feeder link switch. </w:t>
      </w:r>
    </w:p>
    <w:bookmarkEnd w:id="10"/>
    <w:bookmarkEnd w:id="11"/>
    <w:p w14:paraId="641C9325" w14:textId="77777777" w:rsidR="005D0C9E" w:rsidRDefault="00413187" w:rsidP="009039A4">
      <w:pPr>
        <w:pStyle w:val="a2"/>
        <w:rPr>
          <w:rFonts w:eastAsiaTheme="minorEastAsia"/>
          <w:b/>
          <w:lang w:eastAsia="zh-CN"/>
        </w:rPr>
      </w:pPr>
      <w:r>
        <w:rPr>
          <w:rFonts w:eastAsiaTheme="minorEastAsia" w:hint="eastAsia"/>
          <w:b/>
          <w:lang w:eastAsia="zh-CN"/>
        </w:rPr>
        <w:t xml:space="preserve">Proposal </w:t>
      </w:r>
      <w:r w:rsidR="00407E42">
        <w:rPr>
          <w:rFonts w:eastAsiaTheme="minorEastAsia" w:hint="eastAsia"/>
          <w:b/>
          <w:lang w:eastAsia="zh-CN"/>
        </w:rPr>
        <w:t>4</w:t>
      </w:r>
      <w:r>
        <w:rPr>
          <w:rFonts w:eastAsiaTheme="minorEastAsia" w:hint="eastAsia"/>
          <w:b/>
          <w:lang w:eastAsia="zh-CN"/>
        </w:rPr>
        <w:t xml:space="preserve">: </w:t>
      </w:r>
      <w:r w:rsidR="00407E42">
        <w:rPr>
          <w:rFonts w:eastAsiaTheme="minorEastAsia" w:hint="eastAsia"/>
          <w:b/>
          <w:lang w:eastAsia="zh-CN"/>
        </w:rPr>
        <w:t>A</w:t>
      </w:r>
      <w:r>
        <w:rPr>
          <w:rFonts w:eastAsiaTheme="minorEastAsia" w:hint="eastAsia"/>
          <w:b/>
          <w:lang w:eastAsia="zh-CN"/>
        </w:rPr>
        <w:t xml:space="preserve"> new TNLA </w:t>
      </w:r>
      <w:r w:rsidR="00014679">
        <w:rPr>
          <w:rFonts w:eastAsiaTheme="minorEastAsia" w:hint="eastAsia"/>
          <w:b/>
          <w:lang w:eastAsia="zh-CN"/>
        </w:rPr>
        <w:t xml:space="preserve">is needed for the new feeder link </w:t>
      </w:r>
      <w:r>
        <w:rPr>
          <w:rFonts w:eastAsiaTheme="minorEastAsia" w:hint="eastAsia"/>
          <w:b/>
          <w:lang w:eastAsia="zh-CN"/>
        </w:rPr>
        <w:t>between on</w:t>
      </w:r>
      <w:r w:rsidR="00014679">
        <w:rPr>
          <w:rFonts w:eastAsiaTheme="minorEastAsia" w:hint="eastAsia"/>
          <w:b/>
          <w:lang w:eastAsia="zh-CN"/>
        </w:rPr>
        <w:t>-</w:t>
      </w:r>
      <w:r>
        <w:rPr>
          <w:rFonts w:eastAsiaTheme="minorEastAsia" w:hint="eastAsia"/>
          <w:b/>
          <w:lang w:eastAsia="zh-CN"/>
        </w:rPr>
        <w:t xml:space="preserve">board </w:t>
      </w:r>
      <w:proofErr w:type="spellStart"/>
      <w:r>
        <w:rPr>
          <w:rFonts w:eastAsiaTheme="minorEastAsia" w:hint="eastAsia"/>
          <w:b/>
          <w:lang w:eastAsia="zh-CN"/>
        </w:rPr>
        <w:t>gNB</w:t>
      </w:r>
      <w:proofErr w:type="spellEnd"/>
      <w:r>
        <w:rPr>
          <w:rFonts w:eastAsiaTheme="minorEastAsia" w:hint="eastAsia"/>
          <w:b/>
          <w:lang w:eastAsia="zh-CN"/>
        </w:rPr>
        <w:t xml:space="preserve"> and AMF, </w:t>
      </w:r>
      <w:r w:rsidR="00014679">
        <w:rPr>
          <w:rFonts w:eastAsiaTheme="minorEastAsia" w:hint="eastAsia"/>
          <w:b/>
          <w:lang w:eastAsia="zh-CN"/>
        </w:rPr>
        <w:t xml:space="preserve">the </w:t>
      </w:r>
      <w:r>
        <w:rPr>
          <w:rFonts w:eastAsiaTheme="minorEastAsia" w:hint="eastAsia"/>
          <w:b/>
          <w:lang w:eastAsia="zh-CN"/>
        </w:rPr>
        <w:t xml:space="preserve">AMF </w:t>
      </w:r>
      <w:r w:rsidR="009039A4">
        <w:rPr>
          <w:rFonts w:eastAsiaTheme="minorEastAsia" w:hint="eastAsia"/>
          <w:b/>
          <w:lang w:eastAsia="zh-CN"/>
        </w:rPr>
        <w:t>should</w:t>
      </w:r>
      <w:r>
        <w:rPr>
          <w:rFonts w:eastAsiaTheme="minorEastAsia" w:hint="eastAsia"/>
          <w:b/>
          <w:lang w:eastAsia="zh-CN"/>
        </w:rPr>
        <w:t xml:space="preserve"> indicate </w:t>
      </w:r>
      <w:r w:rsidR="00014679">
        <w:rPr>
          <w:rFonts w:eastAsiaTheme="minorEastAsia" w:hint="eastAsia"/>
          <w:b/>
          <w:lang w:eastAsia="zh-CN"/>
        </w:rPr>
        <w:t xml:space="preserve">on-board </w:t>
      </w:r>
      <w:proofErr w:type="spellStart"/>
      <w:r w:rsidR="00014679">
        <w:rPr>
          <w:rFonts w:eastAsiaTheme="minorEastAsia" w:hint="eastAsia"/>
          <w:b/>
          <w:lang w:eastAsia="zh-CN"/>
        </w:rPr>
        <w:t>gNB</w:t>
      </w:r>
      <w:proofErr w:type="spellEnd"/>
      <w:r w:rsidR="00014679">
        <w:rPr>
          <w:rFonts w:eastAsiaTheme="minorEastAsia" w:hint="eastAsia"/>
          <w:b/>
          <w:lang w:eastAsia="zh-CN"/>
        </w:rPr>
        <w:t xml:space="preserve"> </w:t>
      </w:r>
      <w:r>
        <w:rPr>
          <w:rFonts w:eastAsiaTheme="minorEastAsia" w:hint="eastAsia"/>
          <w:b/>
          <w:lang w:eastAsia="zh-CN"/>
        </w:rPr>
        <w:t xml:space="preserve">when the new TNLA is applied, </w:t>
      </w:r>
      <w:r w:rsidR="009039A4">
        <w:rPr>
          <w:rFonts w:eastAsiaTheme="minorEastAsia" w:hint="eastAsia"/>
          <w:b/>
          <w:lang w:eastAsia="zh-CN"/>
        </w:rPr>
        <w:t xml:space="preserve">e.g. </w:t>
      </w:r>
      <w:r w:rsidR="00014679">
        <w:rPr>
          <w:rFonts w:eastAsiaTheme="minorEastAsia" w:hint="eastAsia"/>
          <w:b/>
          <w:lang w:eastAsia="zh-CN"/>
        </w:rPr>
        <w:t xml:space="preserve">indicate </w:t>
      </w:r>
      <w:proofErr w:type="spellStart"/>
      <w:r w:rsidR="00014679">
        <w:rPr>
          <w:rFonts w:eastAsiaTheme="minorEastAsia" w:hint="eastAsia"/>
          <w:b/>
          <w:lang w:eastAsia="zh-CN"/>
        </w:rPr>
        <w:t>gNB</w:t>
      </w:r>
      <w:proofErr w:type="spellEnd"/>
      <w:r w:rsidR="009039A4">
        <w:rPr>
          <w:rFonts w:eastAsiaTheme="minorEastAsia" w:hint="eastAsia"/>
          <w:b/>
          <w:lang w:eastAsia="zh-CN"/>
        </w:rPr>
        <w:t xml:space="preserve"> the usage of a TNLA</w:t>
      </w:r>
      <w:r w:rsidR="00014679">
        <w:rPr>
          <w:rFonts w:eastAsiaTheme="minorEastAsia" w:hint="eastAsia"/>
          <w:b/>
          <w:lang w:eastAsia="zh-CN"/>
        </w:rPr>
        <w:t xml:space="preserve"> is for new feeder link</w:t>
      </w:r>
      <w:r w:rsidR="009039A4">
        <w:rPr>
          <w:rFonts w:eastAsiaTheme="minorEastAsia" w:hint="eastAsia"/>
          <w:b/>
          <w:lang w:eastAsia="zh-CN"/>
        </w:rPr>
        <w:t xml:space="preserve">. </w:t>
      </w:r>
    </w:p>
    <w:p w14:paraId="3745D7E5" w14:textId="77777777"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t>Intra cell Inter AMF mobility</w:t>
      </w:r>
    </w:p>
    <w:p w14:paraId="0D7843C9" w14:textId="77777777" w:rsidR="0094766B" w:rsidRDefault="005350E4">
      <w:pPr>
        <w:pStyle w:val="a2"/>
        <w:rPr>
          <w:rFonts w:eastAsiaTheme="minorEastAsia"/>
          <w:lang w:eastAsia="zh-CN"/>
        </w:rPr>
      </w:pPr>
      <w:r>
        <w:rPr>
          <w:rFonts w:eastAsiaTheme="minorEastAsia" w:hint="eastAsia"/>
          <w:lang w:eastAsia="zh-CN"/>
        </w:rPr>
        <w:t xml:space="preserve">In </w:t>
      </w:r>
      <w:r w:rsidR="005D50B9">
        <w:rPr>
          <w:rFonts w:eastAsiaTheme="minorEastAsia" w:hint="eastAsia"/>
          <w:lang w:eastAsia="zh-CN"/>
        </w:rPr>
        <w:t>previous</w:t>
      </w:r>
      <w:r>
        <w:rPr>
          <w:rFonts w:eastAsiaTheme="minorEastAsia" w:hint="eastAsia"/>
          <w:lang w:eastAsia="zh-CN"/>
        </w:rPr>
        <w:t xml:space="preserve"> RAN3 meeting, some companies mentioned that how </w:t>
      </w:r>
      <w:r>
        <w:rPr>
          <w:rFonts w:eastAsiaTheme="minorEastAsia"/>
          <w:lang w:eastAsia="zh-CN"/>
        </w:rPr>
        <w:t>satellite</w:t>
      </w:r>
      <w:r>
        <w:rPr>
          <w:rFonts w:eastAsiaTheme="minorEastAsia" w:hint="eastAsia"/>
          <w:lang w:eastAsia="zh-CN"/>
        </w:rPr>
        <w:t xml:space="preserve"> provides the continuous service link to the UE when inter-AMF mobility occurred due to the movement of a UE. Some companies proposed that the logical </w:t>
      </w:r>
      <w:proofErr w:type="spellStart"/>
      <w:r>
        <w:rPr>
          <w:rFonts w:eastAsiaTheme="minorEastAsia" w:hint="eastAsia"/>
          <w:lang w:eastAsia="zh-CN"/>
        </w:rPr>
        <w:t>gNB</w:t>
      </w:r>
      <w:proofErr w:type="spellEnd"/>
      <w:r>
        <w:rPr>
          <w:rFonts w:eastAsiaTheme="minorEastAsia" w:hint="eastAsia"/>
          <w:lang w:eastAsia="zh-CN"/>
        </w:rPr>
        <w:t xml:space="preserve"> on board the satellite providing the service link to UE is changed i.e. the same physical </w:t>
      </w:r>
      <w:proofErr w:type="spellStart"/>
      <w:r>
        <w:rPr>
          <w:rFonts w:eastAsiaTheme="minorEastAsia" w:hint="eastAsia"/>
          <w:lang w:eastAsia="zh-CN"/>
        </w:rPr>
        <w:t>gNB</w:t>
      </w:r>
      <w:proofErr w:type="spellEnd"/>
      <w:r>
        <w:rPr>
          <w:rFonts w:eastAsiaTheme="minorEastAsia" w:hint="eastAsia"/>
          <w:lang w:eastAsia="zh-CN"/>
        </w:rPr>
        <w:t xml:space="preserve"> implements two logical </w:t>
      </w:r>
      <w:proofErr w:type="spellStart"/>
      <w:r>
        <w:rPr>
          <w:rFonts w:eastAsiaTheme="minorEastAsia" w:hint="eastAsia"/>
          <w:lang w:eastAsia="zh-CN"/>
        </w:rPr>
        <w:t>gNBs</w:t>
      </w:r>
      <w:proofErr w:type="spellEnd"/>
      <w:r>
        <w:rPr>
          <w:rFonts w:eastAsiaTheme="minorEastAsia" w:hint="eastAsia"/>
          <w:lang w:eastAsia="zh-CN"/>
        </w:rPr>
        <w:t xml:space="preserve">. In our opinion, it is not necessary to use two logical </w:t>
      </w:r>
      <w:proofErr w:type="spellStart"/>
      <w:r>
        <w:rPr>
          <w:rFonts w:eastAsiaTheme="minorEastAsia" w:hint="eastAsia"/>
          <w:lang w:eastAsia="zh-CN"/>
        </w:rPr>
        <w:t>gNBs</w:t>
      </w:r>
      <w:proofErr w:type="spellEnd"/>
      <w:r>
        <w:rPr>
          <w:rFonts w:eastAsiaTheme="minorEastAsia" w:hint="eastAsia"/>
          <w:lang w:eastAsia="zh-CN"/>
        </w:rPr>
        <w:t xml:space="preserve"> and we propose to use </w:t>
      </w:r>
      <w:r>
        <w:rPr>
          <w:rFonts w:eastAsiaTheme="minorEastAsia"/>
          <w:lang w:eastAsia="zh-CN"/>
        </w:rPr>
        <w:t xml:space="preserve">the legacy </w:t>
      </w:r>
      <w:proofErr w:type="gramStart"/>
      <w:r>
        <w:rPr>
          <w:rFonts w:eastAsiaTheme="minorEastAsia" w:hint="eastAsia"/>
          <w:lang w:eastAsia="zh-CN"/>
        </w:rPr>
        <w:t>procedure</w:t>
      </w:r>
      <w:r>
        <w:rPr>
          <w:rFonts w:eastAsiaTheme="minorEastAsia"/>
          <w:lang w:eastAsia="zh-CN"/>
        </w:rPr>
        <w:t xml:space="preserve"> .</w:t>
      </w:r>
      <w:proofErr w:type="gramEnd"/>
      <w:r>
        <w:rPr>
          <w:rFonts w:eastAsiaTheme="minorEastAsia"/>
          <w:lang w:eastAsia="zh-CN"/>
        </w:rPr>
        <w:t xml:space="preserve">i.e. NG based HO </w:t>
      </w:r>
      <w:r>
        <w:rPr>
          <w:rFonts w:eastAsiaTheme="minorEastAsia" w:hint="eastAsia"/>
          <w:lang w:eastAsia="zh-CN"/>
        </w:rPr>
        <w:t xml:space="preserve">to </w:t>
      </w:r>
      <w:r>
        <w:rPr>
          <w:rFonts w:eastAsiaTheme="minorEastAsia"/>
          <w:lang w:eastAsia="zh-CN"/>
        </w:rPr>
        <w:t>support it.</w:t>
      </w:r>
    </w:p>
    <w:p w14:paraId="59CD3675" w14:textId="77777777" w:rsidR="0094766B" w:rsidRPr="005D50B9" w:rsidRDefault="005350E4" w:rsidP="005D50B9">
      <w:pPr>
        <w:pStyle w:val="a2"/>
        <w:rPr>
          <w:rFonts w:eastAsiaTheme="minorEastAsia"/>
          <w:lang w:eastAsia="zh-CN"/>
        </w:rPr>
      </w:pPr>
      <w:r>
        <w:rPr>
          <w:rFonts w:eastAsiaTheme="minorEastAsia" w:hint="eastAsia"/>
          <w:lang w:eastAsia="zh-CN"/>
        </w:rPr>
        <w:t>We assumed that AMF service consists with a list of TAC</w:t>
      </w:r>
      <w:r>
        <w:rPr>
          <w:rFonts w:hint="eastAsia"/>
          <w:lang w:eastAsia="zh-CN"/>
        </w:rPr>
        <w:t xml:space="preserve"> and the coverage of each TAC is clear to </w:t>
      </w:r>
      <w:proofErr w:type="spellStart"/>
      <w:r>
        <w:rPr>
          <w:rFonts w:hint="eastAsia"/>
          <w:lang w:eastAsia="zh-CN"/>
        </w:rPr>
        <w:t>gNB</w:t>
      </w:r>
      <w:proofErr w:type="spellEnd"/>
      <w:r>
        <w:rPr>
          <w:rFonts w:hint="eastAsia"/>
          <w:lang w:eastAsia="zh-CN"/>
        </w:rPr>
        <w:t xml:space="preserve">. A single NTN cell may cover multiple TACs, especially those in different AMFs. </w:t>
      </w:r>
      <w:r>
        <w:rPr>
          <w:lang w:eastAsia="zh-CN"/>
        </w:rPr>
        <w:t xml:space="preserve">When UE moves in intra cell, </w:t>
      </w:r>
      <w:proofErr w:type="spellStart"/>
      <w:r>
        <w:rPr>
          <w:rFonts w:hint="eastAsia"/>
          <w:lang w:eastAsia="zh-CN"/>
        </w:rPr>
        <w:t>gNB</w:t>
      </w:r>
      <w:proofErr w:type="spellEnd"/>
      <w:r>
        <w:rPr>
          <w:lang w:eastAsia="zh-CN"/>
        </w:rPr>
        <w:t xml:space="preserve"> can recognize the change of TAC according to the coarse location of UE and the change of AMF according to TAC, and then initiate the NG HO </w:t>
      </w:r>
      <w:r>
        <w:rPr>
          <w:rFonts w:hint="eastAsia"/>
          <w:lang w:eastAsia="zh-CN"/>
        </w:rPr>
        <w:t>procedure. GNB sends Target ID set as the new TAC information to the sou</w:t>
      </w:r>
      <w:r w:rsidR="00B86B77">
        <w:rPr>
          <w:rFonts w:eastAsiaTheme="minorEastAsia" w:hint="eastAsia"/>
          <w:lang w:eastAsia="zh-CN"/>
        </w:rPr>
        <w:t>r</w:t>
      </w:r>
      <w:r>
        <w:rPr>
          <w:rFonts w:hint="eastAsia"/>
          <w:lang w:eastAsia="zh-CN"/>
        </w:rPr>
        <w:t xml:space="preserve">ce AMF via </w:t>
      </w:r>
      <w:r>
        <w:t>HANDOVER REQUIRED</w:t>
      </w:r>
      <w:r>
        <w:rPr>
          <w:rFonts w:eastAsia="宋体" w:hint="eastAsia"/>
          <w:lang w:eastAsia="zh-CN"/>
        </w:rPr>
        <w:t xml:space="preserve"> message, </w:t>
      </w:r>
      <w:r>
        <w:rPr>
          <w:rFonts w:hint="eastAsia"/>
          <w:lang w:eastAsia="zh-CN"/>
        </w:rPr>
        <w:t>so that the source AMF can correctly route to the target AMF according to the TAC.</w:t>
      </w:r>
    </w:p>
    <w:p w14:paraId="30AF0870" w14:textId="77777777" w:rsidR="0094766B" w:rsidRDefault="00200ADC">
      <w:pPr>
        <w:pStyle w:val="a2"/>
        <w:rPr>
          <w:rFonts w:eastAsiaTheme="minorEastAsia"/>
          <w:lang w:eastAsia="zh-CN"/>
        </w:rPr>
      </w:pPr>
      <w:r>
        <w:rPr>
          <w:rFonts w:eastAsiaTheme="minorEastAsia" w:hint="eastAsia"/>
          <w:b/>
          <w:lang w:eastAsia="zh-CN"/>
        </w:rPr>
        <w:t xml:space="preserve">Observation </w:t>
      </w:r>
      <w:r w:rsidR="005C4355">
        <w:rPr>
          <w:rFonts w:eastAsiaTheme="minorEastAsia" w:hint="eastAsia"/>
          <w:b/>
          <w:lang w:eastAsia="zh-CN"/>
        </w:rPr>
        <w:t>6</w:t>
      </w:r>
      <w:r w:rsidR="005350E4">
        <w:rPr>
          <w:rFonts w:eastAsiaTheme="minorEastAsia" w:hint="eastAsia"/>
          <w:b/>
          <w:lang w:eastAsia="zh-CN"/>
        </w:rPr>
        <w:t xml:space="preserve">: Existing NGAP HO procedure could be reused to support intra cell inter AMF HO, with the assumption that the </w:t>
      </w:r>
      <w:proofErr w:type="spellStart"/>
      <w:r w:rsidR="005350E4">
        <w:rPr>
          <w:rFonts w:eastAsiaTheme="minorEastAsia" w:hint="eastAsia"/>
          <w:b/>
          <w:lang w:eastAsia="zh-CN"/>
        </w:rPr>
        <w:t>gNB</w:t>
      </w:r>
      <w:proofErr w:type="spellEnd"/>
      <w:r w:rsidR="005350E4">
        <w:rPr>
          <w:rFonts w:eastAsiaTheme="minorEastAsia" w:hint="eastAsia"/>
          <w:b/>
          <w:lang w:eastAsia="zh-CN"/>
        </w:rPr>
        <w:t xml:space="preserve"> could deduce the mapping between TACs and AMFs.</w:t>
      </w:r>
    </w:p>
    <w:p w14:paraId="45E373AC" w14:textId="77777777" w:rsidR="0094766B" w:rsidRDefault="005350E4">
      <w:pPr>
        <w:pStyle w:val="a2"/>
        <w:rPr>
          <w:rFonts w:eastAsiaTheme="minorEastAsia"/>
          <w:lang w:eastAsia="zh-CN"/>
        </w:rPr>
      </w:pPr>
      <w:r>
        <w:rPr>
          <w:rFonts w:eastAsiaTheme="minorEastAsia" w:hint="eastAsia"/>
          <w:lang w:eastAsia="zh-CN"/>
        </w:rPr>
        <w:t>However, in current specification, it</w:t>
      </w:r>
      <w:r>
        <w:rPr>
          <w:rFonts w:eastAsiaTheme="minorEastAsia"/>
          <w:lang w:eastAsia="zh-CN"/>
        </w:rPr>
        <w:t>’</w:t>
      </w:r>
      <w:r>
        <w:rPr>
          <w:rFonts w:eastAsiaTheme="minorEastAsia" w:hint="eastAsia"/>
          <w:lang w:eastAsia="zh-CN"/>
        </w:rPr>
        <w:t xml:space="preserve">s not clear whether </w:t>
      </w:r>
      <w:proofErr w:type="spellStart"/>
      <w:r>
        <w:rPr>
          <w:rFonts w:eastAsiaTheme="minorEastAsia" w:hint="eastAsia"/>
          <w:lang w:eastAsia="zh-CN"/>
        </w:rPr>
        <w:t>gNB</w:t>
      </w:r>
      <w:proofErr w:type="spellEnd"/>
      <w:r w:rsidR="00B86B77">
        <w:rPr>
          <w:rFonts w:eastAsiaTheme="minorEastAsia" w:hint="eastAsia"/>
          <w:lang w:eastAsia="zh-CN"/>
        </w:rPr>
        <w:t xml:space="preserve"> </w:t>
      </w:r>
      <w:r>
        <w:rPr>
          <w:rFonts w:eastAsiaTheme="minorEastAsia"/>
          <w:lang w:eastAsia="zh-CN"/>
        </w:rPr>
        <w:t>know</w:t>
      </w:r>
      <w:r>
        <w:rPr>
          <w:rFonts w:eastAsiaTheme="minorEastAsia" w:hint="eastAsia"/>
          <w:lang w:eastAsia="zh-CN"/>
        </w:rPr>
        <w:t>s</w:t>
      </w:r>
      <w:r>
        <w:rPr>
          <w:rFonts w:eastAsiaTheme="minorEastAsia"/>
          <w:lang w:eastAsia="zh-CN"/>
        </w:rPr>
        <w:t xml:space="preserve"> the AMF service area.</w:t>
      </w:r>
      <w:r>
        <w:rPr>
          <w:rFonts w:eastAsiaTheme="minorEastAsia" w:hint="eastAsia"/>
          <w:lang w:eastAsia="zh-CN"/>
        </w:rPr>
        <w:t xml:space="preserve"> We </w:t>
      </w:r>
      <w:r w:rsidR="00B86B77">
        <w:rPr>
          <w:rFonts w:eastAsiaTheme="minorEastAsia"/>
          <w:lang w:eastAsia="zh-CN"/>
        </w:rPr>
        <w:t>understand</w:t>
      </w:r>
      <w:r>
        <w:rPr>
          <w:rFonts w:eastAsiaTheme="minorEastAsia" w:hint="eastAsia"/>
          <w:lang w:eastAsia="zh-CN"/>
        </w:rPr>
        <w:t xml:space="preserve"> that the mapping between </w:t>
      </w:r>
      <w:r>
        <w:rPr>
          <w:rFonts w:eastAsiaTheme="minorEastAsia"/>
          <w:lang w:eastAsia="zh-CN"/>
        </w:rPr>
        <w:t>TAC</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and AMFs service area </w:t>
      </w:r>
      <w:r>
        <w:rPr>
          <w:rFonts w:eastAsiaTheme="minorEastAsia"/>
          <w:lang w:eastAsia="zh-CN"/>
        </w:rPr>
        <w:t xml:space="preserve">can be pre-configured to </w:t>
      </w:r>
      <w:proofErr w:type="spellStart"/>
      <w:r>
        <w:rPr>
          <w:rFonts w:eastAsiaTheme="minorEastAsia" w:hint="eastAsia"/>
          <w:lang w:eastAsia="zh-CN"/>
        </w:rPr>
        <w:t>gNB</w:t>
      </w:r>
      <w:proofErr w:type="spellEnd"/>
      <w:r>
        <w:rPr>
          <w:rFonts w:eastAsiaTheme="minorEastAsia" w:hint="eastAsia"/>
          <w:lang w:eastAsia="zh-CN"/>
        </w:rPr>
        <w:t xml:space="preserve"> and AMF</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propose</w:t>
      </w:r>
      <w:r>
        <w:rPr>
          <w:rFonts w:eastAsiaTheme="minorEastAsia" w:hint="eastAsia"/>
          <w:lang w:eastAsia="zh-CN"/>
        </w:rPr>
        <w:t xml:space="preserve"> to send the LS to confirm our assumptions with SA2 and SA5. Accordingly, we provide a simple TP to</w:t>
      </w:r>
      <w:r>
        <w:rPr>
          <w:rFonts w:eastAsiaTheme="minorEastAsia"/>
          <w:lang w:eastAsia="zh-CN"/>
        </w:rPr>
        <w:t xml:space="preserve"> BLCR </w:t>
      </w:r>
      <w:r>
        <w:rPr>
          <w:rFonts w:eastAsiaTheme="minorEastAsia" w:hint="eastAsia"/>
          <w:lang w:eastAsia="zh-CN"/>
        </w:rPr>
        <w:t>for</w:t>
      </w:r>
      <w:r>
        <w:rPr>
          <w:rFonts w:eastAsiaTheme="minorEastAsia"/>
          <w:lang w:eastAsia="zh-CN"/>
        </w:rPr>
        <w:t xml:space="preserve"> TS 38.300</w:t>
      </w:r>
      <w:r>
        <w:rPr>
          <w:rFonts w:eastAsiaTheme="minorEastAsia" w:hint="eastAsia"/>
          <w:lang w:eastAsia="zh-CN"/>
        </w:rPr>
        <w:t xml:space="preserve"> on NTN OAM requirements.</w:t>
      </w:r>
    </w:p>
    <w:p w14:paraId="41D97629" w14:textId="77777777" w:rsidR="00200ADC" w:rsidRDefault="005350E4">
      <w:pPr>
        <w:pStyle w:val="a2"/>
        <w:rPr>
          <w:rFonts w:eastAsiaTheme="minorEastAsia"/>
          <w:b/>
          <w:lang w:eastAsia="zh-CN"/>
        </w:rPr>
      </w:pPr>
      <w:r>
        <w:rPr>
          <w:rFonts w:eastAsiaTheme="minorEastAsia"/>
          <w:b/>
          <w:lang w:eastAsia="zh-CN"/>
        </w:rPr>
        <w:t xml:space="preserve">Proposal </w:t>
      </w:r>
      <w:r w:rsidR="00407E42">
        <w:rPr>
          <w:rFonts w:eastAsiaTheme="minorEastAsia" w:hint="eastAsia"/>
          <w:b/>
          <w:lang w:eastAsia="zh-CN"/>
        </w:rPr>
        <w:t>5</w:t>
      </w:r>
      <w:r>
        <w:rPr>
          <w:rFonts w:eastAsiaTheme="minorEastAsia" w:hint="eastAsia"/>
          <w:b/>
          <w:lang w:eastAsia="zh-CN"/>
        </w:rPr>
        <w:t xml:space="preserve">: </w:t>
      </w:r>
      <w:r w:rsidR="00200ADC">
        <w:rPr>
          <w:rFonts w:eastAsiaTheme="minorEastAsia" w:hint="eastAsia"/>
          <w:b/>
          <w:lang w:eastAsia="zh-CN"/>
        </w:rPr>
        <w:t xml:space="preserve">The </w:t>
      </w:r>
      <w:r w:rsidR="00200ADC">
        <w:rPr>
          <w:rFonts w:eastAsiaTheme="minorEastAsia"/>
          <w:b/>
          <w:lang w:eastAsia="zh-CN"/>
        </w:rPr>
        <w:t>mapping between TAC</w:t>
      </w:r>
      <w:r w:rsidR="00200ADC">
        <w:rPr>
          <w:rFonts w:eastAsiaTheme="minorEastAsia" w:hint="eastAsia"/>
          <w:b/>
          <w:lang w:eastAsia="zh-CN"/>
        </w:rPr>
        <w:t>s</w:t>
      </w:r>
      <w:r w:rsidR="00200ADC">
        <w:rPr>
          <w:rFonts w:eastAsiaTheme="minorEastAsia"/>
          <w:b/>
          <w:lang w:eastAsia="zh-CN"/>
        </w:rPr>
        <w:t xml:space="preserve"> and AMF </w:t>
      </w:r>
      <w:r w:rsidR="00407E42">
        <w:rPr>
          <w:rFonts w:eastAsiaTheme="minorEastAsia" w:hint="eastAsia"/>
          <w:b/>
          <w:lang w:eastAsia="zh-CN"/>
        </w:rPr>
        <w:t>could</w:t>
      </w:r>
      <w:r w:rsidR="00200ADC">
        <w:rPr>
          <w:rFonts w:eastAsiaTheme="minorEastAsia"/>
          <w:b/>
          <w:lang w:eastAsia="zh-CN"/>
        </w:rPr>
        <w:t xml:space="preserve"> be pre-configured to </w:t>
      </w:r>
      <w:proofErr w:type="spellStart"/>
      <w:r w:rsidR="00200ADC">
        <w:rPr>
          <w:rFonts w:eastAsiaTheme="minorEastAsia"/>
          <w:b/>
          <w:lang w:eastAsia="zh-CN"/>
        </w:rPr>
        <w:t>gNB</w:t>
      </w:r>
      <w:proofErr w:type="spellEnd"/>
      <w:r w:rsidR="00200ADC">
        <w:rPr>
          <w:rFonts w:eastAsiaTheme="minorEastAsia" w:hint="eastAsia"/>
          <w:b/>
          <w:lang w:eastAsia="zh-CN"/>
        </w:rPr>
        <w:t xml:space="preserve"> and AMF. </w:t>
      </w:r>
    </w:p>
    <w:p w14:paraId="4E96D338" w14:textId="77777777" w:rsidR="0094766B" w:rsidRDefault="009039A4">
      <w:pPr>
        <w:pStyle w:val="a2"/>
        <w:rPr>
          <w:rFonts w:eastAsiaTheme="minorEastAsia"/>
          <w:b/>
          <w:lang w:eastAsia="zh-CN"/>
        </w:rPr>
      </w:pPr>
      <w:r>
        <w:rPr>
          <w:rFonts w:eastAsiaTheme="minorEastAsia"/>
          <w:b/>
          <w:lang w:eastAsia="zh-CN"/>
        </w:rPr>
        <w:t xml:space="preserve">Proposal </w:t>
      </w:r>
      <w:r w:rsidR="00407E42">
        <w:rPr>
          <w:rFonts w:eastAsiaTheme="minorEastAsia" w:hint="eastAsia"/>
          <w:b/>
          <w:lang w:eastAsia="zh-CN"/>
        </w:rPr>
        <w:t>6</w:t>
      </w:r>
      <w:r>
        <w:rPr>
          <w:rFonts w:eastAsiaTheme="minorEastAsia" w:hint="eastAsia"/>
          <w:b/>
          <w:lang w:eastAsia="zh-CN"/>
        </w:rPr>
        <w:t xml:space="preserve">: </w:t>
      </w:r>
      <w:r w:rsidR="00200ADC">
        <w:rPr>
          <w:rFonts w:eastAsiaTheme="minorEastAsia" w:hint="eastAsia"/>
          <w:b/>
          <w:lang w:eastAsia="zh-CN"/>
        </w:rPr>
        <w:t>Discuss and</w:t>
      </w:r>
      <w:r>
        <w:rPr>
          <w:rFonts w:eastAsiaTheme="minorEastAsia" w:hint="eastAsia"/>
          <w:b/>
          <w:lang w:eastAsia="zh-CN"/>
        </w:rPr>
        <w:t xml:space="preserve"> agree the</w:t>
      </w:r>
      <w:r>
        <w:rPr>
          <w:rFonts w:eastAsiaTheme="minorEastAsia"/>
          <w:b/>
          <w:lang w:eastAsia="zh-CN"/>
        </w:rPr>
        <w:t xml:space="preserve"> TP for BLCR on TS 38.300</w:t>
      </w:r>
      <w:r>
        <w:rPr>
          <w:rFonts w:eastAsiaTheme="minorEastAsia" w:hint="eastAsia"/>
          <w:b/>
          <w:lang w:eastAsia="zh-CN"/>
        </w:rPr>
        <w:t xml:space="preserve"> </w:t>
      </w:r>
      <w:r>
        <w:rPr>
          <w:rFonts w:eastAsiaTheme="minorEastAsia"/>
          <w:b/>
          <w:lang w:eastAsia="zh-CN"/>
        </w:rPr>
        <w:t xml:space="preserve">in appendix </w:t>
      </w:r>
      <w:r>
        <w:rPr>
          <w:rFonts w:eastAsiaTheme="minorEastAsia" w:hint="eastAsia"/>
          <w:b/>
          <w:lang w:eastAsia="zh-CN"/>
        </w:rPr>
        <w:t>6, and</w:t>
      </w:r>
      <w:r w:rsidR="005350E4">
        <w:rPr>
          <w:rFonts w:eastAsiaTheme="minorEastAsia"/>
          <w:b/>
          <w:lang w:eastAsia="zh-CN"/>
        </w:rPr>
        <w:t xml:space="preserve"> </w:t>
      </w:r>
      <w:r w:rsidR="005350E4">
        <w:rPr>
          <w:rFonts w:eastAsiaTheme="minorEastAsia" w:hint="eastAsia"/>
          <w:b/>
          <w:lang w:eastAsia="zh-CN"/>
        </w:rPr>
        <w:t xml:space="preserve">send LS to SA2 and SA5 </w:t>
      </w:r>
      <w:r w:rsidR="00200ADC">
        <w:rPr>
          <w:rFonts w:eastAsiaTheme="minorEastAsia" w:hint="eastAsia"/>
          <w:b/>
          <w:lang w:eastAsia="zh-CN"/>
        </w:rPr>
        <w:t xml:space="preserve">about the </w:t>
      </w:r>
      <w:r w:rsidR="005350E4">
        <w:rPr>
          <w:rFonts w:eastAsiaTheme="minorEastAsia" w:hint="eastAsia"/>
          <w:b/>
          <w:lang w:eastAsia="zh-CN"/>
        </w:rPr>
        <w:t>OAM requirement</w:t>
      </w:r>
      <w:r>
        <w:rPr>
          <w:rFonts w:eastAsiaTheme="minorEastAsia" w:hint="eastAsia"/>
          <w:b/>
          <w:lang w:eastAsia="zh-CN"/>
        </w:rPr>
        <w:t xml:space="preserve"> (draft LS in Ap</w:t>
      </w:r>
      <w:r w:rsidR="00407E42">
        <w:rPr>
          <w:rFonts w:eastAsiaTheme="minorEastAsia" w:hint="eastAsia"/>
          <w:b/>
          <w:lang w:eastAsia="zh-CN"/>
        </w:rPr>
        <w:t>p</w:t>
      </w:r>
      <w:r>
        <w:rPr>
          <w:rFonts w:eastAsiaTheme="minorEastAsia" w:hint="eastAsia"/>
          <w:b/>
          <w:lang w:eastAsia="zh-CN"/>
        </w:rPr>
        <w:t>endix 5)</w:t>
      </w:r>
      <w:r w:rsidR="005350E4">
        <w:rPr>
          <w:rFonts w:eastAsiaTheme="minorEastAsia" w:hint="eastAsia"/>
          <w:b/>
          <w:lang w:eastAsia="zh-CN"/>
        </w:rPr>
        <w:t>.</w:t>
      </w:r>
    </w:p>
    <w:p w14:paraId="0B31DA66" w14:textId="77777777"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lastRenderedPageBreak/>
        <w:t>Other</w:t>
      </w:r>
      <w:r>
        <w:rPr>
          <w:rFonts w:eastAsiaTheme="minorEastAsia"/>
          <w:b w:val="0"/>
          <w:sz w:val="22"/>
        </w:rPr>
        <w:t xml:space="preserve"> mobility</w:t>
      </w:r>
      <w:r>
        <w:rPr>
          <w:rFonts w:eastAsiaTheme="minorEastAsia" w:hint="eastAsia"/>
          <w:b w:val="0"/>
          <w:sz w:val="22"/>
        </w:rPr>
        <w:t xml:space="preserve"> aspects</w:t>
      </w:r>
    </w:p>
    <w:p w14:paraId="1294205F" w14:textId="77777777" w:rsidR="005D50B9" w:rsidRPr="00DD3757" w:rsidRDefault="00DD3757" w:rsidP="00DD3757">
      <w:pPr>
        <w:pStyle w:val="30"/>
        <w:rPr>
          <w:b w:val="0"/>
        </w:rPr>
      </w:pPr>
      <w:r w:rsidRPr="00DD3757">
        <w:rPr>
          <w:rFonts w:hint="eastAsia"/>
          <w:b w:val="0"/>
        </w:rPr>
        <w:t>2.5.1 S</w:t>
      </w:r>
      <w:r w:rsidR="003F76EC" w:rsidRPr="00DD3757">
        <w:rPr>
          <w:b w:val="0"/>
        </w:rPr>
        <w:t xml:space="preserve">upport of </w:t>
      </w:r>
      <w:r w:rsidR="00B848A0" w:rsidRPr="00DD3757">
        <w:rPr>
          <w:b w:val="0"/>
        </w:rPr>
        <w:t>RRC_INACTIVE UE</w:t>
      </w:r>
    </w:p>
    <w:p w14:paraId="57AAA185" w14:textId="77777777" w:rsidR="005D50B9" w:rsidRPr="005D50B9" w:rsidRDefault="005D50B9" w:rsidP="00B848A0">
      <w:pPr>
        <w:pStyle w:val="a2"/>
        <w:rPr>
          <w:rFonts w:eastAsiaTheme="minorEastAsia"/>
          <w:lang w:eastAsia="zh-CN"/>
        </w:rPr>
      </w:pPr>
      <w:r>
        <w:rPr>
          <w:rFonts w:eastAsiaTheme="minorEastAsia" w:hint="eastAsia"/>
          <w:lang w:eastAsia="zh-CN"/>
        </w:rPr>
        <w:t>In last RAN3 meeting, some companies mentioned that</w:t>
      </w:r>
      <w:r w:rsidR="00B848A0">
        <w:rPr>
          <w:rFonts w:eastAsiaTheme="minorEastAsia" w:hint="eastAsia"/>
          <w:lang w:eastAsia="zh-CN"/>
        </w:rPr>
        <w:t xml:space="preserve"> RAN3 needs to discuss how to </w:t>
      </w:r>
      <w:r w:rsidR="00B848A0" w:rsidRPr="00B848A0">
        <w:rPr>
          <w:rFonts w:eastAsiaTheme="minorEastAsia"/>
          <w:lang w:eastAsia="zh-CN"/>
        </w:rPr>
        <w:t>support RRC_INACTIVE UE in NTN regenerative payload</w:t>
      </w:r>
      <w:r w:rsidR="00B848A0">
        <w:rPr>
          <w:rFonts w:eastAsiaTheme="minorEastAsia" w:hint="eastAsia"/>
          <w:lang w:eastAsia="zh-CN"/>
        </w:rPr>
        <w:t xml:space="preserve">. </w:t>
      </w:r>
      <w:r w:rsidR="00B848A0" w:rsidRPr="00B848A0">
        <w:rPr>
          <w:rFonts w:eastAsiaTheme="minorEastAsia"/>
          <w:lang w:eastAsia="zh-CN"/>
        </w:rPr>
        <w:t>The last meeting concluded as follows:</w:t>
      </w:r>
    </w:p>
    <w:tbl>
      <w:tblPr>
        <w:tblStyle w:val="afa"/>
        <w:tblW w:w="0" w:type="auto"/>
        <w:tblInd w:w="108" w:type="dxa"/>
        <w:tblLook w:val="04A0" w:firstRow="1" w:lastRow="0" w:firstColumn="1" w:lastColumn="0" w:noHBand="0" w:noVBand="1"/>
      </w:tblPr>
      <w:tblGrid>
        <w:gridCol w:w="9178"/>
      </w:tblGrid>
      <w:tr w:rsidR="005D50B9" w14:paraId="422D2DEF" w14:textId="77777777" w:rsidTr="00413AA3">
        <w:trPr>
          <w:trHeight w:val="372"/>
        </w:trPr>
        <w:tc>
          <w:tcPr>
            <w:tcW w:w="9178" w:type="dxa"/>
          </w:tcPr>
          <w:p w14:paraId="48035052" w14:textId="77777777" w:rsidR="005D50B9" w:rsidRDefault="005D50B9" w:rsidP="003F178B">
            <w:pPr>
              <w:overflowPunct w:val="0"/>
              <w:autoSpaceDE w:val="0"/>
              <w:autoSpaceDN w:val="0"/>
              <w:adjustRightInd w:val="0"/>
              <w:spacing w:before="180" w:after="180"/>
              <w:textAlignment w:val="baseline"/>
              <w:rPr>
                <w:rFonts w:eastAsiaTheme="minorEastAsia"/>
                <w:lang w:eastAsia="zh-CN"/>
              </w:rPr>
            </w:pPr>
            <w:r w:rsidRPr="005D50B9">
              <w:rPr>
                <w:rFonts w:ascii="Calibri" w:eastAsia="MS Mincho" w:hAnsi="Calibri" w:cs="Calibri"/>
                <w:b/>
                <w:bCs/>
                <w:color w:val="008000"/>
                <w:sz w:val="18"/>
                <w:lang w:eastAsia="zh-CN"/>
              </w:rPr>
              <w:t>WA: RAN3 assumes that current mechanisms to support UEs performing RRC connection resume and RRC connection re-establishment may be reused in regenerative payload architecture, subject to implementation and deployment.</w:t>
            </w:r>
          </w:p>
        </w:tc>
      </w:tr>
    </w:tbl>
    <w:p w14:paraId="5A4802FD" w14:textId="77777777" w:rsidR="005D50B9" w:rsidRPr="00B848A0" w:rsidRDefault="003C0E9B" w:rsidP="003C0E9B">
      <w:pPr>
        <w:pStyle w:val="a2"/>
        <w:spacing w:before="120"/>
        <w:rPr>
          <w:rFonts w:eastAsiaTheme="minorEastAsia"/>
          <w:lang w:eastAsia="zh-CN"/>
        </w:rPr>
      </w:pPr>
      <w:r>
        <w:rPr>
          <w:rFonts w:eastAsiaTheme="minorEastAsia" w:hint="eastAsia"/>
          <w:lang w:eastAsia="zh-CN"/>
        </w:rPr>
        <w:t xml:space="preserve">According to WA, </w:t>
      </w:r>
      <w:r w:rsidRPr="003C0E9B">
        <w:rPr>
          <w:rFonts w:eastAsiaTheme="minorEastAsia"/>
          <w:lang w:eastAsia="zh-CN"/>
        </w:rPr>
        <w:t>current mechanisms</w:t>
      </w:r>
      <w:r>
        <w:rPr>
          <w:rFonts w:eastAsiaTheme="minorEastAsia" w:hint="eastAsia"/>
          <w:lang w:eastAsia="zh-CN"/>
        </w:rPr>
        <w:t xml:space="preserve"> can be reused to support </w:t>
      </w:r>
      <w:r w:rsidRPr="003C0E9B">
        <w:rPr>
          <w:rFonts w:eastAsiaTheme="minorEastAsia"/>
          <w:lang w:eastAsia="zh-CN"/>
        </w:rPr>
        <w:t>RRC_INACTIVE UE</w:t>
      </w:r>
      <w:r>
        <w:rPr>
          <w:rFonts w:eastAsiaTheme="minorEastAsia" w:hint="eastAsia"/>
          <w:lang w:eastAsia="zh-CN"/>
        </w:rPr>
        <w:t xml:space="preserve">, </w:t>
      </w:r>
      <w:r w:rsidRPr="003C0E9B">
        <w:rPr>
          <w:rFonts w:eastAsiaTheme="minorEastAsia"/>
          <w:lang w:eastAsia="zh-CN"/>
        </w:rPr>
        <w:t>depending on</w:t>
      </w:r>
      <w:r>
        <w:rPr>
          <w:rFonts w:eastAsiaTheme="minorEastAsia" w:hint="eastAsia"/>
          <w:lang w:eastAsia="zh-CN"/>
        </w:rPr>
        <w:t xml:space="preserve"> </w:t>
      </w:r>
      <w:r w:rsidRPr="003C0E9B">
        <w:rPr>
          <w:rFonts w:eastAsiaTheme="minorEastAsia"/>
          <w:lang w:eastAsia="zh-CN"/>
        </w:rPr>
        <w:t>implementation and deployment</w:t>
      </w:r>
      <w:r>
        <w:rPr>
          <w:rFonts w:eastAsiaTheme="minorEastAsia" w:hint="eastAsia"/>
          <w:lang w:eastAsia="zh-CN"/>
        </w:rPr>
        <w:t>. R</w:t>
      </w:r>
      <w:r w:rsidRPr="003C0E9B">
        <w:rPr>
          <w:rFonts w:eastAsiaTheme="minorEastAsia"/>
          <w:lang w:eastAsia="zh-CN"/>
        </w:rPr>
        <w:t>AN3 does not expect enhancements to support RRC_INACTIVE UE</w:t>
      </w:r>
      <w:r>
        <w:rPr>
          <w:rFonts w:eastAsiaTheme="minorEastAsia" w:hint="eastAsia"/>
          <w:lang w:eastAsia="zh-CN"/>
        </w:rPr>
        <w:t xml:space="preserve"> and it is proposed to </w:t>
      </w:r>
      <w:r w:rsidRPr="003C0E9B">
        <w:rPr>
          <w:rFonts w:eastAsiaTheme="minorEastAsia"/>
          <w:lang w:eastAsia="zh-CN"/>
        </w:rPr>
        <w:t>turn WA into agreement</w:t>
      </w:r>
      <w:r>
        <w:rPr>
          <w:rFonts w:eastAsiaTheme="minorEastAsia" w:hint="eastAsia"/>
          <w:lang w:eastAsia="zh-CN"/>
        </w:rPr>
        <w:t>.</w:t>
      </w:r>
    </w:p>
    <w:p w14:paraId="17A78399" w14:textId="77777777" w:rsidR="00B0028B" w:rsidRDefault="00B0028B" w:rsidP="00B0028B">
      <w:pPr>
        <w:pStyle w:val="a2"/>
        <w:rPr>
          <w:rFonts w:eastAsiaTheme="minorEastAsia"/>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On support of </w:t>
      </w:r>
      <w:r w:rsidRPr="00B848A0">
        <w:rPr>
          <w:rFonts w:eastAsiaTheme="minorEastAsia"/>
          <w:b/>
          <w:lang w:eastAsia="zh-CN"/>
        </w:rPr>
        <w:t>RRC_INACTIVE</w:t>
      </w:r>
      <w:r>
        <w:rPr>
          <w:rFonts w:eastAsiaTheme="minorEastAsia" w:hint="eastAsia"/>
          <w:b/>
          <w:lang w:eastAsia="zh-CN"/>
        </w:rPr>
        <w:t>, it</w:t>
      </w:r>
      <w:r>
        <w:rPr>
          <w:rFonts w:eastAsiaTheme="minorEastAsia"/>
          <w:b/>
          <w:lang w:eastAsia="zh-CN"/>
        </w:rPr>
        <w:t>’</w:t>
      </w:r>
      <w:r>
        <w:rPr>
          <w:rFonts w:eastAsiaTheme="minorEastAsia" w:hint="eastAsia"/>
          <w:b/>
          <w:lang w:eastAsia="zh-CN"/>
        </w:rPr>
        <w:t>s proposed to turn WA into agreement, no specification impact is expected from RAN3 perspective.</w:t>
      </w:r>
    </w:p>
    <w:p w14:paraId="10703656" w14:textId="77777777" w:rsidR="005D50B9" w:rsidRPr="00B0028B" w:rsidRDefault="005D50B9" w:rsidP="005D50B9">
      <w:pPr>
        <w:pStyle w:val="a2"/>
        <w:rPr>
          <w:rFonts w:eastAsiaTheme="minorEastAsia"/>
          <w:lang w:eastAsia="zh-CN"/>
        </w:rPr>
      </w:pPr>
    </w:p>
    <w:p w14:paraId="3BE14C19" w14:textId="77777777" w:rsidR="005D50B9" w:rsidRPr="00DD3757" w:rsidRDefault="00DD3757" w:rsidP="00DD3757">
      <w:pPr>
        <w:pStyle w:val="30"/>
        <w:rPr>
          <w:b w:val="0"/>
        </w:rPr>
      </w:pPr>
      <w:r>
        <w:rPr>
          <w:rFonts w:hint="eastAsia"/>
          <w:b w:val="0"/>
        </w:rPr>
        <w:t xml:space="preserve">2.5.2 </w:t>
      </w:r>
      <w:r w:rsidR="005D50B9" w:rsidRPr="00DD3757">
        <w:rPr>
          <w:b w:val="0"/>
        </w:rPr>
        <w:t xml:space="preserve">Location based HO over </w:t>
      </w:r>
      <w:proofErr w:type="spellStart"/>
      <w:r w:rsidR="005D50B9" w:rsidRPr="00DD3757">
        <w:rPr>
          <w:b w:val="0"/>
        </w:rPr>
        <w:t>XnAP</w:t>
      </w:r>
      <w:proofErr w:type="spellEnd"/>
      <w:r w:rsidR="005D50B9" w:rsidRPr="00DD3757">
        <w:rPr>
          <w:b w:val="0"/>
        </w:rPr>
        <w:t>/NGAP</w:t>
      </w:r>
    </w:p>
    <w:p w14:paraId="4D31202A" w14:textId="77777777" w:rsidR="0094766B" w:rsidRDefault="005350E4">
      <w:pPr>
        <w:pStyle w:val="a2"/>
        <w:rPr>
          <w:rFonts w:eastAsiaTheme="minorEastAsia"/>
          <w:lang w:eastAsia="zh-CN"/>
        </w:rPr>
      </w:pPr>
      <w:r>
        <w:rPr>
          <w:rFonts w:eastAsiaTheme="minorEastAsia" w:hint="eastAsia"/>
          <w:lang w:eastAsia="zh-CN"/>
        </w:rPr>
        <w:t xml:space="preserve">R18 has already </w:t>
      </w:r>
      <w:r>
        <w:rPr>
          <w:rFonts w:eastAsiaTheme="minorEastAsia"/>
          <w:lang w:eastAsia="zh-CN"/>
        </w:rPr>
        <w:t xml:space="preserve">enhanced the </w:t>
      </w:r>
      <w:proofErr w:type="spellStart"/>
      <w:r>
        <w:rPr>
          <w:rFonts w:eastAsiaTheme="minorEastAsia"/>
          <w:lang w:eastAsia="zh-CN"/>
        </w:rPr>
        <w:t>Xn</w:t>
      </w:r>
      <w:proofErr w:type="spellEnd"/>
      <w:r>
        <w:rPr>
          <w:rFonts w:eastAsiaTheme="minorEastAsia"/>
          <w:lang w:eastAsia="zh-CN"/>
        </w:rPr>
        <w:t xml:space="preserve"> interface to support Time based CHO.</w:t>
      </w:r>
      <w:r>
        <w:rPr>
          <w:rFonts w:eastAsiaTheme="minorEastAsia" w:hint="eastAsia"/>
          <w:lang w:eastAsia="zh-CN"/>
        </w:rPr>
        <w:t xml:space="preserve"> </w:t>
      </w:r>
      <w:r>
        <w:rPr>
          <w:rFonts w:eastAsiaTheme="minorEastAsia"/>
          <w:lang w:eastAsia="zh-CN"/>
        </w:rPr>
        <w:t>Handover with Time-based trigger condition and Location-based trigger condition are specified in Stage-2 TS 38.300.</w:t>
      </w:r>
      <w:r>
        <w:rPr>
          <w:rFonts w:eastAsiaTheme="minorEastAsia" w:hint="eastAsia"/>
          <w:lang w:eastAsia="zh-CN"/>
        </w:rPr>
        <w:t xml:space="preserve"> In the previous RAN3 meeting, some companies proposed to enhance </w:t>
      </w:r>
      <w:proofErr w:type="gramStart"/>
      <w:r>
        <w:rPr>
          <w:rFonts w:eastAsiaTheme="minorEastAsia" w:hint="eastAsia"/>
          <w:lang w:eastAsia="zh-CN"/>
        </w:rPr>
        <w:t>location based</w:t>
      </w:r>
      <w:proofErr w:type="gramEnd"/>
      <w:r>
        <w:rPr>
          <w:rFonts w:eastAsiaTheme="minorEastAsia" w:hint="eastAsia"/>
          <w:lang w:eastAsia="zh-CN"/>
        </w:rPr>
        <w:t xml:space="preserve"> HO. </w:t>
      </w:r>
      <w:r>
        <w:rPr>
          <w:rFonts w:eastAsiaTheme="minorEastAsia"/>
          <w:lang w:eastAsia="zh-CN"/>
        </w:rPr>
        <w:t>For inter-</w:t>
      </w:r>
      <w:proofErr w:type="spellStart"/>
      <w:r>
        <w:rPr>
          <w:rFonts w:eastAsiaTheme="minorEastAsia"/>
          <w:lang w:eastAsia="zh-CN"/>
        </w:rPr>
        <w:t>gNB</w:t>
      </w:r>
      <w:proofErr w:type="spellEnd"/>
      <w:r>
        <w:rPr>
          <w:rFonts w:eastAsiaTheme="minorEastAsia"/>
          <w:lang w:eastAsia="zh-CN"/>
        </w:rPr>
        <w:t xml:space="preserve"> mobility</w:t>
      </w:r>
      <w:r>
        <w:rPr>
          <w:rFonts w:eastAsiaTheme="minorEastAsia" w:hint="eastAsia"/>
          <w:lang w:eastAsia="zh-CN"/>
        </w:rPr>
        <w:t xml:space="preserve"> </w:t>
      </w:r>
      <w:r>
        <w:rPr>
          <w:rFonts w:eastAsiaTheme="minorEastAsia"/>
          <w:lang w:eastAsia="zh-CN"/>
        </w:rPr>
        <w:t xml:space="preserve">(between on board </w:t>
      </w:r>
      <w:proofErr w:type="spellStart"/>
      <w:r>
        <w:rPr>
          <w:rFonts w:eastAsiaTheme="minorEastAsia"/>
          <w:lang w:eastAsia="zh-CN"/>
        </w:rPr>
        <w:t>gNBs</w:t>
      </w:r>
      <w:proofErr w:type="spellEnd"/>
      <w:r>
        <w:rPr>
          <w:rFonts w:eastAsiaTheme="minorEastAsia"/>
          <w:lang w:eastAsia="zh-CN"/>
        </w:rPr>
        <w:t xml:space="preserve">), it is proposed that RAN3 consider whether and how to better support </w:t>
      </w:r>
      <w:proofErr w:type="gramStart"/>
      <w:r>
        <w:rPr>
          <w:rFonts w:eastAsiaTheme="minorEastAsia"/>
          <w:lang w:eastAsia="zh-CN"/>
        </w:rPr>
        <w:t>location based</w:t>
      </w:r>
      <w:proofErr w:type="gramEnd"/>
      <w:r>
        <w:rPr>
          <w:rFonts w:eastAsiaTheme="minorEastAsia"/>
          <w:lang w:eastAsia="zh-CN"/>
        </w:rPr>
        <w:t xml:space="preserve"> HO via the </w:t>
      </w:r>
      <w:proofErr w:type="spellStart"/>
      <w:r>
        <w:rPr>
          <w:rFonts w:eastAsiaTheme="minorEastAsia"/>
          <w:lang w:eastAsia="zh-CN"/>
        </w:rPr>
        <w:t>Xn</w:t>
      </w:r>
      <w:proofErr w:type="spellEnd"/>
      <w:r>
        <w:rPr>
          <w:rFonts w:eastAsiaTheme="minorEastAsia"/>
          <w:lang w:eastAsia="zh-CN"/>
        </w:rPr>
        <w:t xml:space="preserve"> interface.</w:t>
      </w:r>
      <w:r>
        <w:rPr>
          <w:rFonts w:eastAsiaTheme="minorEastAsia" w:hint="eastAsia"/>
          <w:lang w:eastAsia="zh-CN"/>
        </w:rPr>
        <w:t xml:space="preserve"> For example, source NG-RAN can transfer the coarse UE location information or the condition of </w:t>
      </w:r>
      <w:proofErr w:type="gramStart"/>
      <w:r>
        <w:rPr>
          <w:rFonts w:eastAsiaTheme="minorEastAsia" w:hint="eastAsia"/>
          <w:lang w:eastAsia="zh-CN"/>
        </w:rPr>
        <w:t>location based</w:t>
      </w:r>
      <w:proofErr w:type="gramEnd"/>
      <w:r>
        <w:rPr>
          <w:rFonts w:eastAsiaTheme="minorEastAsia" w:hint="eastAsia"/>
          <w:lang w:eastAsia="zh-CN"/>
        </w:rPr>
        <w:t xml:space="preserve"> CHO to </w:t>
      </w:r>
      <w:r>
        <w:rPr>
          <w:rFonts w:eastAsiaTheme="minorEastAsia"/>
          <w:lang w:eastAsia="zh-CN"/>
        </w:rPr>
        <w:t>target NG-RAN</w:t>
      </w:r>
      <w:r>
        <w:rPr>
          <w:rFonts w:eastAsiaTheme="minorEastAsia" w:hint="eastAsia"/>
          <w:lang w:eastAsia="zh-CN"/>
        </w:rPr>
        <w:t xml:space="preserve"> in the Handover Request. </w:t>
      </w:r>
      <w:proofErr w:type="gramStart"/>
      <w:r>
        <w:rPr>
          <w:rFonts w:eastAsiaTheme="minorEastAsia" w:hint="eastAsia"/>
          <w:lang w:eastAsia="zh-CN"/>
        </w:rPr>
        <w:t>Thus</w:t>
      </w:r>
      <w:proofErr w:type="gramEnd"/>
      <w:r>
        <w:rPr>
          <w:rFonts w:eastAsiaTheme="minorEastAsia" w:hint="eastAsia"/>
          <w:lang w:eastAsia="zh-CN"/>
        </w:rPr>
        <w:t xml:space="preserve"> t</w:t>
      </w:r>
      <w:r>
        <w:rPr>
          <w:rFonts w:eastAsiaTheme="minorEastAsia"/>
          <w:lang w:eastAsia="zh-CN"/>
        </w:rPr>
        <w:t xml:space="preserve">he target NG-RAN can </w:t>
      </w:r>
      <w:r>
        <w:rPr>
          <w:rFonts w:eastAsiaTheme="minorEastAsia" w:hint="eastAsia"/>
          <w:lang w:eastAsia="zh-CN"/>
        </w:rPr>
        <w:t xml:space="preserve">decide when to </w:t>
      </w:r>
      <w:r>
        <w:rPr>
          <w:rFonts w:eastAsiaTheme="minorEastAsia"/>
          <w:lang w:eastAsia="zh-CN"/>
        </w:rPr>
        <w:t>reserve resources based on this information.</w:t>
      </w:r>
      <w:r>
        <w:rPr>
          <w:rFonts w:eastAsiaTheme="minorEastAsia" w:hint="eastAsia"/>
          <w:lang w:eastAsia="zh-CN"/>
        </w:rPr>
        <w:t xml:space="preserve"> </w:t>
      </w:r>
    </w:p>
    <w:p w14:paraId="70ABD73A" w14:textId="77777777" w:rsidR="0094766B" w:rsidRDefault="005350E4">
      <w:pPr>
        <w:pStyle w:val="a2"/>
        <w:rPr>
          <w:rFonts w:eastAsiaTheme="minorEastAsia"/>
          <w:lang w:eastAsia="zh-CN"/>
        </w:rPr>
      </w:pPr>
      <w:r>
        <w:rPr>
          <w:rFonts w:eastAsiaTheme="minorEastAsia" w:hint="eastAsia"/>
          <w:lang w:eastAsia="zh-CN"/>
        </w:rPr>
        <w:t xml:space="preserve">We can focus on </w:t>
      </w:r>
      <w:proofErr w:type="spellStart"/>
      <w:r>
        <w:rPr>
          <w:rFonts w:eastAsiaTheme="minorEastAsia" w:hint="eastAsia"/>
          <w:lang w:eastAsia="zh-CN"/>
        </w:rPr>
        <w:t>XnAP</w:t>
      </w:r>
      <w:proofErr w:type="spellEnd"/>
      <w:r>
        <w:rPr>
          <w:rFonts w:eastAsiaTheme="minorEastAsia" w:hint="eastAsia"/>
          <w:lang w:eastAsia="zh-CN"/>
        </w:rPr>
        <w:t xml:space="preserve"> first, and </w:t>
      </w:r>
      <w:r>
        <w:rPr>
          <w:rFonts w:eastAsiaTheme="minorEastAsia"/>
          <w:lang w:eastAsia="zh-CN"/>
        </w:rPr>
        <w:t>adopt</w:t>
      </w:r>
      <w:r>
        <w:rPr>
          <w:rFonts w:eastAsiaTheme="minorEastAsia" w:hint="eastAsia"/>
          <w:lang w:eastAsia="zh-CN"/>
        </w:rPr>
        <w:t xml:space="preserve"> it to NG if needed.</w:t>
      </w:r>
    </w:p>
    <w:p w14:paraId="0B6CC276" w14:textId="77777777" w:rsidR="00B86B77" w:rsidRDefault="00B86B77" w:rsidP="00B86B77">
      <w:pPr>
        <w:pStyle w:val="a2"/>
        <w:rPr>
          <w:rFonts w:eastAsiaTheme="minorEastAsia"/>
          <w:b/>
          <w:lang w:eastAsia="zh-CN"/>
        </w:rPr>
      </w:pPr>
      <w:r>
        <w:rPr>
          <w:rFonts w:eastAsiaTheme="minorEastAsia"/>
          <w:b/>
          <w:lang w:eastAsia="zh-CN"/>
        </w:rPr>
        <w:t xml:space="preserve">Proposal </w:t>
      </w:r>
      <w:r w:rsidR="00407E42">
        <w:rPr>
          <w:rFonts w:eastAsiaTheme="minorEastAsia" w:hint="eastAsia"/>
          <w:b/>
          <w:lang w:eastAsia="zh-CN"/>
        </w:rPr>
        <w:t>8</w:t>
      </w:r>
      <w:r>
        <w:rPr>
          <w:rFonts w:eastAsiaTheme="minorEastAsia"/>
          <w:b/>
          <w:lang w:eastAsia="zh-CN"/>
        </w:rPr>
        <w:t xml:space="preserve">: </w:t>
      </w:r>
      <w:r w:rsidR="00702036">
        <w:rPr>
          <w:rFonts w:eastAsiaTheme="minorEastAsia" w:hint="eastAsia"/>
          <w:b/>
          <w:lang w:eastAsia="zh-CN"/>
        </w:rPr>
        <w:t xml:space="preserve">For </w:t>
      </w:r>
      <w:proofErr w:type="gramStart"/>
      <w:r w:rsidR="00702036">
        <w:rPr>
          <w:rFonts w:eastAsiaTheme="minorEastAsia" w:hint="eastAsia"/>
          <w:b/>
          <w:lang w:eastAsia="zh-CN"/>
        </w:rPr>
        <w:t>location based</w:t>
      </w:r>
      <w:proofErr w:type="gramEnd"/>
      <w:r w:rsidR="00702036">
        <w:rPr>
          <w:rFonts w:eastAsiaTheme="minorEastAsia" w:hint="eastAsia"/>
          <w:b/>
          <w:lang w:eastAsia="zh-CN"/>
        </w:rPr>
        <w:t xml:space="preserve"> CHO, i</w:t>
      </w:r>
      <w:r>
        <w:rPr>
          <w:rFonts w:eastAsiaTheme="minorEastAsia"/>
          <w:b/>
          <w:lang w:eastAsia="zh-CN"/>
        </w:rPr>
        <w:t>t is proposed</w:t>
      </w:r>
      <w:r w:rsidR="00702036">
        <w:rPr>
          <w:rFonts w:eastAsiaTheme="minorEastAsia" w:hint="eastAsia"/>
          <w:b/>
          <w:lang w:eastAsia="zh-CN"/>
        </w:rPr>
        <w:t xml:space="preserve"> to </w:t>
      </w:r>
      <w:r>
        <w:rPr>
          <w:rFonts w:eastAsiaTheme="minorEastAsia"/>
          <w:b/>
          <w:lang w:eastAsia="zh-CN"/>
        </w:rPr>
        <w:t>transfer some information from the source NG-RAN node towards the target NG-RAN node</w:t>
      </w:r>
      <w:r w:rsidR="00702036">
        <w:rPr>
          <w:rFonts w:eastAsiaTheme="minorEastAsia" w:hint="eastAsia"/>
          <w:b/>
          <w:lang w:eastAsia="zh-CN"/>
        </w:rPr>
        <w:t>, e.g. the coarse location of the UE, for better resource handling</w:t>
      </w:r>
      <w:r>
        <w:rPr>
          <w:rFonts w:eastAsiaTheme="minorEastAsia"/>
          <w:b/>
          <w:lang w:eastAsia="zh-CN"/>
        </w:rPr>
        <w:t>.</w:t>
      </w:r>
    </w:p>
    <w:p w14:paraId="666CDC0B" w14:textId="77777777" w:rsidR="00404D13" w:rsidRDefault="00404D13" w:rsidP="00B86B77">
      <w:pPr>
        <w:pStyle w:val="a2"/>
        <w:rPr>
          <w:rFonts w:eastAsiaTheme="minorEastAsia"/>
          <w:b/>
          <w:lang w:eastAsia="zh-CN"/>
        </w:rPr>
      </w:pPr>
    </w:p>
    <w:p w14:paraId="79426E28" w14:textId="77777777" w:rsidR="0094766B" w:rsidRDefault="005350E4">
      <w:pPr>
        <w:pStyle w:val="1"/>
        <w:tabs>
          <w:tab w:val="clear" w:pos="567"/>
          <w:tab w:val="left" w:pos="432"/>
        </w:tabs>
        <w:ind w:left="432" w:hanging="432"/>
        <w:jc w:val="both"/>
      </w:pPr>
      <w:r>
        <w:t>Conclusion</w:t>
      </w:r>
    </w:p>
    <w:p w14:paraId="0488DE69" w14:textId="77777777" w:rsidR="0094766B" w:rsidRDefault="005350E4">
      <w:pPr>
        <w:pStyle w:val="a2"/>
        <w:spacing w:beforeLines="50" w:before="120"/>
        <w:rPr>
          <w:rFonts w:eastAsia="宋体"/>
          <w:lang w:val="en-GB" w:eastAsia="zh-CN"/>
        </w:rPr>
      </w:pPr>
      <w:bookmarkStart w:id="12" w:name="OLE_LINK59"/>
      <w:bookmarkStart w:id="13" w:name="OLE_LINK60"/>
      <w:bookmarkStart w:id="14" w:name="OLE_LINK58"/>
      <w:bookmarkStart w:id="15" w:name="OLE_LINK47"/>
      <w:bookmarkStart w:id="16" w:name="OLE_LINK48"/>
      <w:r>
        <w:rPr>
          <w:rFonts w:eastAsia="宋体"/>
          <w:lang w:val="en-GB" w:eastAsia="zh-CN"/>
        </w:rPr>
        <w:t xml:space="preserve">Based on the discussion in section 2, we have the following </w:t>
      </w:r>
      <w:r>
        <w:rPr>
          <w:rFonts w:eastAsia="宋体" w:hint="eastAsia"/>
          <w:lang w:val="en-GB" w:eastAsia="zh-CN"/>
        </w:rPr>
        <w:t xml:space="preserve">observations and </w:t>
      </w:r>
      <w:r>
        <w:rPr>
          <w:rFonts w:eastAsia="宋体"/>
          <w:lang w:val="en-GB" w:eastAsia="zh-CN"/>
        </w:rPr>
        <w:t>proposals</w:t>
      </w:r>
      <w:r>
        <w:rPr>
          <w:rFonts w:eastAsia="宋体" w:hint="eastAsia"/>
          <w:lang w:val="en-GB" w:eastAsia="zh-CN"/>
        </w:rPr>
        <w:t>:</w:t>
      </w:r>
    </w:p>
    <w:bookmarkEnd w:id="12"/>
    <w:bookmarkEnd w:id="13"/>
    <w:bookmarkEnd w:id="14"/>
    <w:p w14:paraId="11C90896" w14:textId="77777777" w:rsidR="0094766B" w:rsidRPr="005F66E7" w:rsidRDefault="005350E4" w:rsidP="005F66E7">
      <w:pPr>
        <w:pStyle w:val="a2"/>
        <w:rPr>
          <w:rFonts w:eastAsiaTheme="minorEastAsia"/>
          <w:b/>
          <w:u w:val="single"/>
          <w:lang w:eastAsia="zh-CN"/>
        </w:rPr>
      </w:pPr>
      <w:r w:rsidRPr="005F66E7">
        <w:rPr>
          <w:rFonts w:eastAsiaTheme="minorEastAsia"/>
          <w:b/>
          <w:u w:val="single"/>
          <w:lang w:eastAsia="zh-CN"/>
        </w:rPr>
        <w:t>NG connection management</w:t>
      </w:r>
    </w:p>
    <w:p w14:paraId="685B1CEF" w14:textId="77777777" w:rsidR="00404D13" w:rsidRDefault="00404D13" w:rsidP="00404D13">
      <w:pPr>
        <w:pStyle w:val="a2"/>
        <w:spacing w:before="120"/>
        <w:rPr>
          <w:rFonts w:eastAsia="宋体"/>
          <w:b/>
          <w:lang w:eastAsia="zh-CN"/>
        </w:rPr>
      </w:pPr>
      <w:r w:rsidRPr="002B323A">
        <w:rPr>
          <w:rFonts w:eastAsia="宋体"/>
          <w:b/>
          <w:lang w:eastAsia="zh-CN"/>
        </w:rPr>
        <w:t xml:space="preserve">Proposal </w:t>
      </w:r>
      <w:r>
        <w:rPr>
          <w:rFonts w:eastAsia="宋体" w:hint="eastAsia"/>
          <w:b/>
          <w:lang w:eastAsia="zh-CN"/>
        </w:rPr>
        <w:t>1</w:t>
      </w:r>
      <w:r w:rsidRPr="002B323A">
        <w:rPr>
          <w:rFonts w:eastAsia="宋体"/>
          <w:b/>
          <w:lang w:eastAsia="zh-CN"/>
        </w:rPr>
        <w:t>: Discuss and agree the TPs [4][5][6] to reflect the agreement on supporting of NG Removal procedure for NR NTN.</w:t>
      </w:r>
    </w:p>
    <w:p w14:paraId="0A71F0BE" w14:textId="77777777" w:rsidR="00404D13" w:rsidRDefault="00404D13" w:rsidP="00404D13">
      <w:pPr>
        <w:pStyle w:val="a2"/>
        <w:rPr>
          <w:rFonts w:eastAsiaTheme="minorEastAsia"/>
          <w:b/>
          <w:lang w:eastAsia="zh-CN"/>
        </w:rPr>
      </w:pPr>
      <w:r>
        <w:rPr>
          <w:rFonts w:eastAsiaTheme="minorEastAsia"/>
          <w:b/>
          <w:lang w:eastAsia="zh-CN"/>
        </w:rPr>
        <w:t>Observation</w:t>
      </w:r>
      <w:r>
        <w:rPr>
          <w:rFonts w:eastAsiaTheme="minorEastAsia" w:hint="eastAsia"/>
          <w:b/>
          <w:lang w:eastAsia="zh-CN"/>
        </w:rPr>
        <w:t xml:space="preserve"> 1: T</w:t>
      </w:r>
      <w:r>
        <w:rPr>
          <w:rFonts w:eastAsiaTheme="minorEastAsia"/>
          <w:b/>
          <w:lang w:eastAsia="zh-CN"/>
        </w:rPr>
        <w:t xml:space="preserve">here is no problem for on board </w:t>
      </w:r>
      <w:proofErr w:type="spellStart"/>
      <w:r>
        <w:rPr>
          <w:rFonts w:eastAsiaTheme="minorEastAsia"/>
          <w:b/>
          <w:lang w:eastAsia="zh-CN"/>
        </w:rPr>
        <w:t>gNB</w:t>
      </w:r>
      <w:proofErr w:type="spellEnd"/>
      <w:r>
        <w:rPr>
          <w:rFonts w:eastAsiaTheme="minorEastAsia"/>
          <w:b/>
          <w:lang w:eastAsia="zh-CN"/>
        </w:rPr>
        <w:t xml:space="preserve"> to store multiple NGAP contexts for NGAP suspend/resume.</w:t>
      </w:r>
    </w:p>
    <w:p w14:paraId="502D5C6C" w14:textId="77777777" w:rsidR="00404D13" w:rsidRPr="00F07B44" w:rsidRDefault="00404D13" w:rsidP="00404D13">
      <w:pPr>
        <w:pStyle w:val="a2"/>
        <w:rPr>
          <w:rFonts w:eastAsiaTheme="minorEastAsia"/>
          <w:b/>
          <w:lang w:eastAsia="zh-CN"/>
        </w:rPr>
      </w:pPr>
      <w:r w:rsidRPr="00F07B44">
        <w:rPr>
          <w:rFonts w:eastAsiaTheme="minorEastAsia"/>
          <w:b/>
          <w:lang w:eastAsia="zh-CN"/>
        </w:rPr>
        <w:t xml:space="preserve">Proposal </w:t>
      </w:r>
      <w:r>
        <w:rPr>
          <w:rFonts w:eastAsiaTheme="minorEastAsia" w:hint="eastAsia"/>
          <w:b/>
          <w:lang w:eastAsia="zh-CN"/>
        </w:rPr>
        <w:t>2</w:t>
      </w:r>
      <w:r w:rsidRPr="00F07B44">
        <w:rPr>
          <w:rFonts w:eastAsiaTheme="minorEastAsia"/>
          <w:b/>
          <w:lang w:eastAsia="zh-CN"/>
        </w:rPr>
        <w:t xml:space="preserve">: Besides NG Removal/Setup, it is proposed to support NG suspend/resume for NR NTN NG management. RAN CONFIGURATION UPDATE </w:t>
      </w:r>
      <w:r>
        <w:rPr>
          <w:rFonts w:eastAsiaTheme="minorEastAsia" w:hint="eastAsia"/>
          <w:b/>
          <w:lang w:eastAsia="zh-CN"/>
        </w:rPr>
        <w:t xml:space="preserve">procedure </w:t>
      </w:r>
      <w:r w:rsidRPr="00F07B44">
        <w:rPr>
          <w:rFonts w:eastAsiaTheme="minorEastAsia"/>
          <w:b/>
          <w:lang w:eastAsia="zh-CN"/>
        </w:rPr>
        <w:t xml:space="preserve">could be reused to support NG suspend/Resume, by introducing suspend/resume indicators to avoid frequent TNL disconnection and re-connection. Corresponding TP </w:t>
      </w:r>
      <w:r w:rsidRPr="00407E42">
        <w:rPr>
          <w:rFonts w:eastAsiaTheme="minorEastAsia"/>
          <w:b/>
          <w:lang w:eastAsia="zh-CN"/>
        </w:rPr>
        <w:t xml:space="preserve">for 38.413 BL CR is provided in </w:t>
      </w:r>
      <w:r>
        <w:rPr>
          <w:rFonts w:eastAsiaTheme="minorEastAsia" w:hint="eastAsia"/>
          <w:b/>
          <w:lang w:eastAsia="zh-CN"/>
        </w:rPr>
        <w:t>appendix</w:t>
      </w:r>
      <w:r w:rsidRPr="00407E42">
        <w:rPr>
          <w:rFonts w:eastAsiaTheme="minorEastAsia"/>
          <w:b/>
          <w:lang w:eastAsia="zh-CN"/>
        </w:rPr>
        <w:t xml:space="preserve"> 7.</w:t>
      </w:r>
    </w:p>
    <w:p w14:paraId="773F8C4C" w14:textId="77777777" w:rsidR="001471C9" w:rsidRDefault="001471C9" w:rsidP="002B323A">
      <w:pPr>
        <w:pStyle w:val="a2"/>
        <w:rPr>
          <w:rFonts w:eastAsiaTheme="minorEastAsia"/>
          <w:b/>
          <w:lang w:eastAsia="zh-CN"/>
        </w:rPr>
      </w:pPr>
    </w:p>
    <w:p w14:paraId="5BF6437B" w14:textId="77777777" w:rsidR="0094766B" w:rsidRPr="005F66E7" w:rsidRDefault="005350E4" w:rsidP="005F66E7">
      <w:pPr>
        <w:pStyle w:val="a2"/>
        <w:rPr>
          <w:rFonts w:eastAsiaTheme="minorEastAsia"/>
          <w:b/>
          <w:u w:val="single"/>
          <w:lang w:eastAsia="zh-CN"/>
        </w:rPr>
      </w:pPr>
      <w:r w:rsidRPr="005F66E7">
        <w:rPr>
          <w:rFonts w:eastAsiaTheme="minorEastAsia"/>
          <w:b/>
          <w:u w:val="single"/>
          <w:lang w:eastAsia="zh-CN"/>
        </w:rPr>
        <w:t xml:space="preserve">OAM requirement for supported TAI list of a </w:t>
      </w:r>
      <w:proofErr w:type="spellStart"/>
      <w:r w:rsidRPr="005F66E7">
        <w:rPr>
          <w:rFonts w:eastAsiaTheme="minorEastAsia"/>
          <w:b/>
          <w:u w:val="single"/>
          <w:lang w:eastAsia="zh-CN"/>
        </w:rPr>
        <w:t>gNB</w:t>
      </w:r>
      <w:proofErr w:type="spellEnd"/>
      <w:r w:rsidRPr="005F66E7">
        <w:rPr>
          <w:rFonts w:eastAsiaTheme="minorEastAsia"/>
          <w:b/>
          <w:u w:val="single"/>
          <w:lang w:eastAsia="zh-CN"/>
        </w:rPr>
        <w:t xml:space="preserve"> on board</w:t>
      </w:r>
    </w:p>
    <w:p w14:paraId="1187B9E7" w14:textId="77777777" w:rsidR="00404D13" w:rsidRDefault="00404D13" w:rsidP="00404D13">
      <w:pPr>
        <w:pStyle w:val="a2"/>
        <w:rPr>
          <w:rFonts w:eastAsiaTheme="minorEastAsia"/>
          <w:lang w:eastAsia="zh-CN"/>
        </w:rPr>
      </w:pPr>
      <w:r>
        <w:rPr>
          <w:rFonts w:eastAsiaTheme="minorEastAsia"/>
          <w:b/>
          <w:lang w:eastAsia="zh-CN"/>
        </w:rPr>
        <w:t>Observation</w:t>
      </w:r>
      <w:r>
        <w:rPr>
          <w:rFonts w:eastAsiaTheme="minorEastAsia" w:hint="eastAsia"/>
          <w:b/>
          <w:lang w:eastAsia="zh-CN"/>
        </w:rPr>
        <w:t xml:space="preserve"> 2: </w:t>
      </w:r>
      <w:r w:rsidRPr="00FD7B14">
        <w:rPr>
          <w:rFonts w:eastAsiaTheme="minorEastAsia"/>
          <w:b/>
          <w:lang w:eastAsia="zh-CN"/>
        </w:rPr>
        <w:t>Existing procedure i.e. RAN CONFIGURATION UPDATE can be reused</w:t>
      </w:r>
      <w:r>
        <w:rPr>
          <w:rFonts w:eastAsiaTheme="minorEastAsia" w:hint="eastAsia"/>
          <w:b/>
          <w:lang w:eastAsia="zh-CN"/>
        </w:rPr>
        <w:t xml:space="preserve"> to provide the supported TAI list of the on-board </w:t>
      </w:r>
      <w:proofErr w:type="spellStart"/>
      <w:r>
        <w:rPr>
          <w:rFonts w:eastAsiaTheme="minorEastAsia" w:hint="eastAsia"/>
          <w:b/>
          <w:lang w:eastAsia="zh-CN"/>
        </w:rPr>
        <w:t>gNB</w:t>
      </w:r>
      <w:proofErr w:type="spellEnd"/>
      <w:r>
        <w:rPr>
          <w:rFonts w:eastAsiaTheme="minorEastAsia" w:hint="eastAsia"/>
          <w:b/>
          <w:lang w:eastAsia="zh-CN"/>
        </w:rPr>
        <w:t xml:space="preserve"> to the AMF, b</w:t>
      </w:r>
      <w:r w:rsidRPr="00FD7B14">
        <w:rPr>
          <w:rFonts w:eastAsiaTheme="minorEastAsia"/>
          <w:b/>
          <w:lang w:eastAsia="zh-CN"/>
        </w:rPr>
        <w:t xml:space="preserve">ut </w:t>
      </w:r>
      <w:r>
        <w:rPr>
          <w:rFonts w:eastAsiaTheme="minorEastAsia" w:hint="eastAsia"/>
          <w:b/>
          <w:lang w:eastAsia="zh-CN"/>
        </w:rPr>
        <w:t>it</w:t>
      </w:r>
      <w:r w:rsidRPr="00FD7B14">
        <w:rPr>
          <w:rFonts w:eastAsiaTheme="minorEastAsia"/>
          <w:b/>
          <w:lang w:eastAsia="zh-CN"/>
        </w:rPr>
        <w:t xml:space="preserve"> will cause a large number of NG interface signaling interactions</w:t>
      </w:r>
      <w:r>
        <w:rPr>
          <w:rFonts w:eastAsiaTheme="minorEastAsia" w:hint="eastAsia"/>
          <w:b/>
          <w:lang w:eastAsia="zh-CN"/>
        </w:rPr>
        <w:t xml:space="preserve">, which is </w:t>
      </w:r>
      <w:r w:rsidRPr="00FD7B14">
        <w:rPr>
          <w:rFonts w:eastAsiaTheme="minorEastAsia"/>
          <w:b/>
          <w:lang w:eastAsia="zh-CN"/>
        </w:rPr>
        <w:t>not efficient</w:t>
      </w:r>
      <w:r>
        <w:rPr>
          <w:rFonts w:eastAsiaTheme="minorEastAsia" w:hint="eastAsia"/>
          <w:b/>
          <w:lang w:eastAsia="zh-CN"/>
        </w:rPr>
        <w:t>.</w:t>
      </w:r>
    </w:p>
    <w:p w14:paraId="1EF37BD5" w14:textId="77777777" w:rsidR="00A22BC7" w:rsidRDefault="00A22BC7" w:rsidP="00A22BC7">
      <w:pPr>
        <w:pStyle w:val="a2"/>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w:t>
      </w:r>
      <w:r>
        <w:rPr>
          <w:rFonts w:eastAsiaTheme="minorEastAsia" w:hint="eastAsia"/>
          <w:b/>
          <w:lang w:eastAsia="zh-CN"/>
        </w:rPr>
        <w:t xml:space="preserve"> In the TR 23.700-47, both </w:t>
      </w:r>
      <w:proofErr w:type="spellStart"/>
      <w:r>
        <w:rPr>
          <w:rFonts w:eastAsiaTheme="minorEastAsia" w:hint="eastAsia"/>
          <w:b/>
          <w:lang w:eastAsia="zh-CN"/>
        </w:rPr>
        <w:t>S</w:t>
      </w:r>
      <w:r>
        <w:rPr>
          <w:rFonts w:eastAsiaTheme="minorEastAsia"/>
          <w:b/>
          <w:lang w:eastAsia="zh-CN"/>
        </w:rPr>
        <w:t>igna</w:t>
      </w:r>
      <w:r>
        <w:rPr>
          <w:rFonts w:eastAsiaTheme="minorEastAsia" w:hint="eastAsia"/>
          <w:b/>
          <w:lang w:eastAsia="zh-CN"/>
        </w:rPr>
        <w:t>l</w:t>
      </w:r>
      <w:r>
        <w:rPr>
          <w:rFonts w:eastAsiaTheme="minorEastAsia"/>
          <w:b/>
          <w:lang w:eastAsia="zh-CN"/>
        </w:rPr>
        <w:t>ling</w:t>
      </w:r>
      <w:proofErr w:type="spellEnd"/>
      <w:r>
        <w:rPr>
          <w:rFonts w:eastAsiaTheme="minorEastAsia"/>
          <w:b/>
          <w:lang w:eastAsia="zh-CN"/>
        </w:rPr>
        <w:t xml:space="preserve"> </w:t>
      </w:r>
      <w:r>
        <w:rPr>
          <w:rFonts w:eastAsiaTheme="minorEastAsia" w:hint="eastAsia"/>
          <w:b/>
          <w:lang w:eastAsia="zh-CN"/>
        </w:rPr>
        <w:t xml:space="preserve">based solution and OAM based solution are captured for updating the supported TAI list of the on-board </w:t>
      </w:r>
      <w:proofErr w:type="spellStart"/>
      <w:r>
        <w:rPr>
          <w:rFonts w:eastAsiaTheme="minorEastAsia" w:hint="eastAsia"/>
          <w:b/>
          <w:lang w:eastAsia="zh-CN"/>
        </w:rPr>
        <w:t>gNB</w:t>
      </w:r>
      <w:proofErr w:type="spellEnd"/>
      <w:r>
        <w:rPr>
          <w:rFonts w:eastAsiaTheme="minorEastAsia" w:hint="eastAsia"/>
          <w:b/>
          <w:lang w:eastAsia="zh-CN"/>
        </w:rPr>
        <w:t>.</w:t>
      </w:r>
    </w:p>
    <w:p w14:paraId="7DE25498" w14:textId="77777777" w:rsidR="00404D13" w:rsidRDefault="00404D13" w:rsidP="00404D13">
      <w:pPr>
        <w:pStyle w:val="a2"/>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3</w:t>
      </w:r>
      <w:r>
        <w:rPr>
          <w:rFonts w:eastAsiaTheme="minorEastAsia"/>
          <w:b/>
          <w:lang w:eastAsia="zh-CN"/>
        </w:rPr>
        <w:t>:</w:t>
      </w:r>
      <w:r>
        <w:rPr>
          <w:rFonts w:eastAsiaTheme="minorEastAsia" w:hint="eastAsia"/>
          <w:b/>
          <w:lang w:eastAsia="zh-CN"/>
        </w:rPr>
        <w:t xml:space="preserve"> T</w:t>
      </w:r>
      <w:r>
        <w:rPr>
          <w:rFonts w:eastAsiaTheme="minorEastAsia"/>
          <w:b/>
          <w:lang w:eastAsia="zh-CN"/>
        </w:rPr>
        <w:t xml:space="preserve">he supported TAIs </w:t>
      </w:r>
      <w:r>
        <w:rPr>
          <w:rFonts w:eastAsiaTheme="minorEastAsia" w:hint="eastAsia"/>
          <w:b/>
          <w:lang w:eastAsia="zh-CN"/>
        </w:rPr>
        <w:t xml:space="preserve">of an on-board </w:t>
      </w:r>
      <w:proofErr w:type="spellStart"/>
      <w:r>
        <w:rPr>
          <w:rFonts w:eastAsiaTheme="minorEastAsia" w:hint="eastAsia"/>
          <w:b/>
          <w:lang w:eastAsia="zh-CN"/>
        </w:rPr>
        <w:t>gNB</w:t>
      </w:r>
      <w:proofErr w:type="spellEnd"/>
      <w:r>
        <w:rPr>
          <w:rFonts w:eastAsiaTheme="minorEastAsia" w:hint="eastAsia"/>
          <w:b/>
          <w:lang w:eastAsia="zh-CN"/>
        </w:rPr>
        <w:t xml:space="preserve"> could be </w:t>
      </w:r>
      <w:r>
        <w:rPr>
          <w:rFonts w:eastAsiaTheme="minorEastAsia"/>
          <w:b/>
          <w:lang w:eastAsia="zh-CN"/>
        </w:rPr>
        <w:t xml:space="preserve">provided to AMF by </w:t>
      </w:r>
      <w:r>
        <w:rPr>
          <w:rFonts w:eastAsiaTheme="minorEastAsia" w:hint="eastAsia"/>
          <w:b/>
          <w:lang w:eastAsia="zh-CN"/>
        </w:rPr>
        <w:t>OAM/pre-configuration. It</w:t>
      </w:r>
      <w:r>
        <w:rPr>
          <w:rFonts w:eastAsiaTheme="minorEastAsia"/>
          <w:b/>
          <w:lang w:eastAsia="zh-CN"/>
        </w:rPr>
        <w:t>’</w:t>
      </w:r>
      <w:r>
        <w:rPr>
          <w:rFonts w:eastAsiaTheme="minorEastAsia" w:hint="eastAsia"/>
          <w:b/>
          <w:lang w:eastAsia="zh-CN"/>
        </w:rPr>
        <w:t>s proposed to send LS to SA2 and SA5 about our decision, the draft LS is provided in appendix 5.</w:t>
      </w:r>
    </w:p>
    <w:p w14:paraId="6ED45097" w14:textId="77777777" w:rsidR="00407E42" w:rsidRPr="00404D13" w:rsidRDefault="00407E42" w:rsidP="00407E42">
      <w:pPr>
        <w:pStyle w:val="a2"/>
        <w:rPr>
          <w:rFonts w:eastAsiaTheme="minorEastAsia"/>
          <w:b/>
          <w:lang w:eastAsia="zh-CN"/>
        </w:rPr>
      </w:pPr>
    </w:p>
    <w:p w14:paraId="622496FB" w14:textId="77777777" w:rsidR="0094766B" w:rsidRPr="005F66E7" w:rsidRDefault="005350E4" w:rsidP="00FA1D5B">
      <w:pPr>
        <w:pStyle w:val="a2"/>
        <w:rPr>
          <w:rFonts w:eastAsiaTheme="minorEastAsia"/>
          <w:b/>
          <w:u w:val="single"/>
          <w:lang w:eastAsia="zh-CN"/>
        </w:rPr>
      </w:pPr>
      <w:r w:rsidRPr="005F66E7">
        <w:rPr>
          <w:rFonts w:eastAsiaTheme="minorEastAsia"/>
          <w:b/>
          <w:u w:val="single"/>
          <w:lang w:eastAsia="zh-CN"/>
        </w:rPr>
        <w:t>Feeder link switch</w:t>
      </w:r>
    </w:p>
    <w:p w14:paraId="30C10B34" w14:textId="77777777" w:rsidR="00404D13" w:rsidRDefault="00404D13" w:rsidP="00FA1D5B">
      <w:pPr>
        <w:pStyle w:val="a2"/>
        <w:rPr>
          <w:rFonts w:eastAsiaTheme="minorEastAsia"/>
          <w:b/>
          <w:lang w:eastAsia="zh-CN"/>
        </w:rPr>
      </w:pPr>
      <w:r>
        <w:rPr>
          <w:rFonts w:eastAsiaTheme="minorEastAsia"/>
          <w:b/>
          <w:lang w:eastAsia="zh-CN"/>
        </w:rPr>
        <w:t xml:space="preserve">Observation </w:t>
      </w:r>
      <w:r>
        <w:rPr>
          <w:rFonts w:eastAsiaTheme="minorEastAsia" w:hint="eastAsia"/>
          <w:b/>
          <w:lang w:eastAsia="zh-CN"/>
        </w:rPr>
        <w:t xml:space="preserve">4: </w:t>
      </w:r>
      <w:r>
        <w:rPr>
          <w:rFonts w:eastAsiaTheme="minorEastAsia"/>
          <w:b/>
          <w:lang w:eastAsia="zh-CN"/>
        </w:rPr>
        <w:t xml:space="preserve">For the </w:t>
      </w:r>
      <w:r>
        <w:rPr>
          <w:rFonts w:eastAsiaTheme="minorEastAsia" w:hint="eastAsia"/>
          <w:b/>
          <w:lang w:eastAsia="zh-CN"/>
        </w:rPr>
        <w:t xml:space="preserve">above </w:t>
      </w:r>
      <w:r>
        <w:rPr>
          <w:rFonts w:eastAsiaTheme="minorEastAsia"/>
          <w:b/>
          <w:lang w:eastAsia="zh-CN"/>
        </w:rPr>
        <w:t>case</w:t>
      </w:r>
      <w:r>
        <w:rPr>
          <w:rFonts w:eastAsiaTheme="minorEastAsia" w:hint="eastAsia"/>
          <w:b/>
          <w:lang w:eastAsia="zh-CN"/>
        </w:rPr>
        <w:t xml:space="preserve">, </w:t>
      </w:r>
      <w:r>
        <w:rPr>
          <w:rFonts w:eastAsiaTheme="minorEastAsia"/>
          <w:b/>
          <w:lang w:eastAsia="zh-CN"/>
        </w:rPr>
        <w:t>the logical connection of NG</w:t>
      </w:r>
      <w:r>
        <w:rPr>
          <w:rFonts w:eastAsiaTheme="minorEastAsia" w:hint="eastAsia"/>
          <w:b/>
          <w:lang w:eastAsia="zh-CN"/>
        </w:rPr>
        <w:t xml:space="preserve"> between on-board </w:t>
      </w:r>
      <w:proofErr w:type="spellStart"/>
      <w:r>
        <w:rPr>
          <w:rFonts w:eastAsiaTheme="minorEastAsia" w:hint="eastAsia"/>
          <w:b/>
          <w:lang w:eastAsia="zh-CN"/>
        </w:rPr>
        <w:t>gNB</w:t>
      </w:r>
      <w:proofErr w:type="spellEnd"/>
      <w:r>
        <w:rPr>
          <w:rFonts w:eastAsiaTheme="minorEastAsia" w:hint="eastAsia"/>
          <w:b/>
          <w:lang w:eastAsia="zh-CN"/>
        </w:rPr>
        <w:t xml:space="preserve"> and the </w:t>
      </w:r>
      <w:proofErr w:type="gramStart"/>
      <w:r>
        <w:rPr>
          <w:rFonts w:eastAsiaTheme="minorEastAsia" w:hint="eastAsia"/>
          <w:b/>
          <w:lang w:eastAsia="zh-CN"/>
        </w:rPr>
        <w:t>on ground</w:t>
      </w:r>
      <w:proofErr w:type="gramEnd"/>
      <w:r>
        <w:rPr>
          <w:rFonts w:eastAsiaTheme="minorEastAsia" w:hint="eastAsia"/>
          <w:b/>
          <w:lang w:eastAsia="zh-CN"/>
        </w:rPr>
        <w:t xml:space="preserve"> AMF</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not changed</w:t>
      </w:r>
      <w:r>
        <w:rPr>
          <w:rFonts w:eastAsiaTheme="minorEastAsia" w:hint="eastAsia"/>
          <w:b/>
          <w:lang w:eastAsia="zh-CN"/>
        </w:rPr>
        <w:t xml:space="preserve"> before and after feeder link switch.</w:t>
      </w:r>
    </w:p>
    <w:p w14:paraId="78D79291" w14:textId="77777777" w:rsidR="00404D13" w:rsidRPr="00996D0C" w:rsidRDefault="00404D13" w:rsidP="00FA1D5B">
      <w:pPr>
        <w:pStyle w:val="a2"/>
        <w:rPr>
          <w:rFonts w:eastAsiaTheme="minorEastAsia"/>
          <w:b/>
          <w:lang w:eastAsia="zh-CN"/>
        </w:rPr>
      </w:pPr>
      <w:r>
        <w:rPr>
          <w:rFonts w:eastAsiaTheme="minorEastAsia" w:hint="eastAsia"/>
          <w:b/>
          <w:lang w:eastAsia="zh-CN"/>
        </w:rPr>
        <w:t xml:space="preserve">Observation 5: </w:t>
      </w:r>
      <w:r w:rsidRPr="00C56123">
        <w:rPr>
          <w:rFonts w:eastAsiaTheme="minorEastAsia"/>
          <w:b/>
          <w:lang w:eastAsia="zh-CN"/>
        </w:rPr>
        <w:t>RAN3 assume</w:t>
      </w:r>
      <w:r>
        <w:rPr>
          <w:rFonts w:eastAsiaTheme="minorEastAsia" w:hint="eastAsia"/>
          <w:b/>
          <w:lang w:eastAsia="zh-CN"/>
        </w:rPr>
        <w:t>s</w:t>
      </w:r>
      <w:r w:rsidRPr="00C56123">
        <w:rPr>
          <w:rFonts w:eastAsiaTheme="minorEastAsia"/>
          <w:b/>
          <w:lang w:eastAsia="zh-CN"/>
        </w:rPr>
        <w:t xml:space="preserve"> that both NG-RAN and CN know when the old feeder link is disconnected and</w:t>
      </w:r>
      <w:r>
        <w:rPr>
          <w:rFonts w:eastAsiaTheme="minorEastAsia" w:hint="eastAsia"/>
          <w:b/>
          <w:lang w:eastAsia="zh-CN"/>
        </w:rPr>
        <w:t xml:space="preserve"> </w:t>
      </w:r>
      <w:r w:rsidRPr="00C56123">
        <w:rPr>
          <w:rFonts w:eastAsiaTheme="minorEastAsia"/>
          <w:b/>
          <w:lang w:eastAsia="zh-CN"/>
        </w:rPr>
        <w:t>the new feeder link is established.</w:t>
      </w:r>
    </w:p>
    <w:p w14:paraId="011ECC3A" w14:textId="77777777" w:rsidR="00014679" w:rsidRDefault="00014679" w:rsidP="00FA1D5B">
      <w:pPr>
        <w:pStyle w:val="a2"/>
        <w:rPr>
          <w:rFonts w:eastAsiaTheme="minorEastAsia"/>
          <w:b/>
          <w:lang w:eastAsia="zh-CN"/>
        </w:rPr>
      </w:pPr>
      <w:r>
        <w:rPr>
          <w:rFonts w:eastAsiaTheme="minorEastAsia" w:hint="eastAsia"/>
          <w:b/>
          <w:lang w:eastAsia="zh-CN"/>
        </w:rPr>
        <w:t xml:space="preserve">Proposal 4: A new TNLA is needed for the new feeder link between on-board </w:t>
      </w:r>
      <w:proofErr w:type="spellStart"/>
      <w:r>
        <w:rPr>
          <w:rFonts w:eastAsiaTheme="minorEastAsia" w:hint="eastAsia"/>
          <w:b/>
          <w:lang w:eastAsia="zh-CN"/>
        </w:rPr>
        <w:t>gNB</w:t>
      </w:r>
      <w:proofErr w:type="spellEnd"/>
      <w:r>
        <w:rPr>
          <w:rFonts w:eastAsiaTheme="minorEastAsia" w:hint="eastAsia"/>
          <w:b/>
          <w:lang w:eastAsia="zh-CN"/>
        </w:rPr>
        <w:t xml:space="preserve"> and AMF, the AMF should indicate on-board </w:t>
      </w:r>
      <w:proofErr w:type="spellStart"/>
      <w:r>
        <w:rPr>
          <w:rFonts w:eastAsiaTheme="minorEastAsia" w:hint="eastAsia"/>
          <w:b/>
          <w:lang w:eastAsia="zh-CN"/>
        </w:rPr>
        <w:t>gNB</w:t>
      </w:r>
      <w:proofErr w:type="spellEnd"/>
      <w:r>
        <w:rPr>
          <w:rFonts w:eastAsiaTheme="minorEastAsia" w:hint="eastAsia"/>
          <w:b/>
          <w:lang w:eastAsia="zh-CN"/>
        </w:rPr>
        <w:t xml:space="preserve"> when the new TNLA is applied, e.g. indicate </w:t>
      </w:r>
      <w:proofErr w:type="spellStart"/>
      <w:r>
        <w:rPr>
          <w:rFonts w:eastAsiaTheme="minorEastAsia" w:hint="eastAsia"/>
          <w:b/>
          <w:lang w:eastAsia="zh-CN"/>
        </w:rPr>
        <w:t>gNB</w:t>
      </w:r>
      <w:proofErr w:type="spellEnd"/>
      <w:r>
        <w:rPr>
          <w:rFonts w:eastAsiaTheme="minorEastAsia" w:hint="eastAsia"/>
          <w:b/>
          <w:lang w:eastAsia="zh-CN"/>
        </w:rPr>
        <w:t xml:space="preserve"> the usage of a TNLA is for new feeder link. </w:t>
      </w:r>
    </w:p>
    <w:p w14:paraId="158D70D0" w14:textId="77777777" w:rsidR="001471C9" w:rsidRPr="00014679" w:rsidRDefault="001471C9" w:rsidP="00FA1D5B">
      <w:pPr>
        <w:pStyle w:val="a2"/>
        <w:rPr>
          <w:rFonts w:eastAsiaTheme="minorEastAsia"/>
          <w:b/>
          <w:lang w:eastAsia="zh-CN"/>
        </w:rPr>
      </w:pPr>
    </w:p>
    <w:p w14:paraId="6E2DA7B0" w14:textId="77777777" w:rsidR="0094766B" w:rsidRPr="005F66E7" w:rsidRDefault="005350E4" w:rsidP="00FA1D5B">
      <w:pPr>
        <w:pStyle w:val="a2"/>
        <w:rPr>
          <w:rFonts w:eastAsiaTheme="minorEastAsia"/>
          <w:b/>
          <w:lang w:eastAsia="zh-CN"/>
        </w:rPr>
      </w:pPr>
      <w:r w:rsidRPr="005F66E7">
        <w:rPr>
          <w:rFonts w:eastAsiaTheme="minorEastAsia"/>
          <w:b/>
          <w:u w:val="single"/>
          <w:lang w:eastAsia="zh-CN"/>
        </w:rPr>
        <w:t>Intra cell Inter AMF mobility</w:t>
      </w:r>
    </w:p>
    <w:p w14:paraId="68870541" w14:textId="77777777" w:rsidR="001C52EF" w:rsidRDefault="001C52EF" w:rsidP="00FA1D5B">
      <w:pPr>
        <w:pStyle w:val="a2"/>
        <w:rPr>
          <w:rFonts w:eastAsiaTheme="minorEastAsia"/>
          <w:lang w:eastAsia="zh-CN"/>
        </w:rPr>
      </w:pPr>
      <w:r>
        <w:rPr>
          <w:rFonts w:eastAsiaTheme="minorEastAsia" w:hint="eastAsia"/>
          <w:b/>
          <w:lang w:eastAsia="zh-CN"/>
        </w:rPr>
        <w:t xml:space="preserve">Observation 6: Existing NGAP HO procedure could be reused to support intra cell inter AMF HO, with the assumption that the </w:t>
      </w:r>
      <w:proofErr w:type="spellStart"/>
      <w:r>
        <w:rPr>
          <w:rFonts w:eastAsiaTheme="minorEastAsia" w:hint="eastAsia"/>
          <w:b/>
          <w:lang w:eastAsia="zh-CN"/>
        </w:rPr>
        <w:t>gNB</w:t>
      </w:r>
      <w:proofErr w:type="spellEnd"/>
      <w:r>
        <w:rPr>
          <w:rFonts w:eastAsiaTheme="minorEastAsia" w:hint="eastAsia"/>
          <w:b/>
          <w:lang w:eastAsia="zh-CN"/>
        </w:rPr>
        <w:t xml:space="preserve"> could deduce the mapping between TACs and AMFs.</w:t>
      </w:r>
    </w:p>
    <w:p w14:paraId="1EE19004" w14:textId="77777777" w:rsidR="001C52EF" w:rsidRDefault="001C52EF" w:rsidP="00FA1D5B">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5: The </w:t>
      </w:r>
      <w:r>
        <w:rPr>
          <w:rFonts w:eastAsiaTheme="minorEastAsia"/>
          <w:b/>
          <w:lang w:eastAsia="zh-CN"/>
        </w:rPr>
        <w:t>mapping between TAC</w:t>
      </w:r>
      <w:r>
        <w:rPr>
          <w:rFonts w:eastAsiaTheme="minorEastAsia" w:hint="eastAsia"/>
          <w:b/>
          <w:lang w:eastAsia="zh-CN"/>
        </w:rPr>
        <w:t>s</w:t>
      </w:r>
      <w:r>
        <w:rPr>
          <w:rFonts w:eastAsiaTheme="minorEastAsia"/>
          <w:b/>
          <w:lang w:eastAsia="zh-CN"/>
        </w:rPr>
        <w:t xml:space="preserve"> and AMF </w:t>
      </w:r>
      <w:r>
        <w:rPr>
          <w:rFonts w:eastAsiaTheme="minorEastAsia" w:hint="eastAsia"/>
          <w:b/>
          <w:lang w:eastAsia="zh-CN"/>
        </w:rPr>
        <w:t>could</w:t>
      </w:r>
      <w:r>
        <w:rPr>
          <w:rFonts w:eastAsiaTheme="minorEastAsia"/>
          <w:b/>
          <w:lang w:eastAsia="zh-CN"/>
        </w:rPr>
        <w:t xml:space="preserve"> be pre-configured to </w:t>
      </w:r>
      <w:proofErr w:type="spellStart"/>
      <w:r>
        <w:rPr>
          <w:rFonts w:eastAsiaTheme="minorEastAsia"/>
          <w:b/>
          <w:lang w:eastAsia="zh-CN"/>
        </w:rPr>
        <w:t>gNB</w:t>
      </w:r>
      <w:proofErr w:type="spellEnd"/>
      <w:r>
        <w:rPr>
          <w:rFonts w:eastAsiaTheme="minorEastAsia" w:hint="eastAsia"/>
          <w:b/>
          <w:lang w:eastAsia="zh-CN"/>
        </w:rPr>
        <w:t xml:space="preserve"> and AMF. </w:t>
      </w:r>
    </w:p>
    <w:p w14:paraId="4E5EB787" w14:textId="77777777" w:rsidR="001C52EF" w:rsidRDefault="001C52EF" w:rsidP="00FA1D5B">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6: Discuss and agree the</w:t>
      </w:r>
      <w:r>
        <w:rPr>
          <w:rFonts w:eastAsiaTheme="minorEastAsia"/>
          <w:b/>
          <w:lang w:eastAsia="zh-CN"/>
        </w:rPr>
        <w:t xml:space="preserve"> TP for BLCR on TS 38.300</w:t>
      </w:r>
      <w:r>
        <w:rPr>
          <w:rFonts w:eastAsiaTheme="minorEastAsia" w:hint="eastAsia"/>
          <w:b/>
          <w:lang w:eastAsia="zh-CN"/>
        </w:rPr>
        <w:t xml:space="preserve"> </w:t>
      </w:r>
      <w:r>
        <w:rPr>
          <w:rFonts w:eastAsiaTheme="minorEastAsia"/>
          <w:b/>
          <w:lang w:eastAsia="zh-CN"/>
        </w:rPr>
        <w:t xml:space="preserve">in appendix </w:t>
      </w:r>
      <w:r>
        <w:rPr>
          <w:rFonts w:eastAsiaTheme="minorEastAsia" w:hint="eastAsia"/>
          <w:b/>
          <w:lang w:eastAsia="zh-CN"/>
        </w:rPr>
        <w:t>6, and</w:t>
      </w:r>
      <w:r>
        <w:rPr>
          <w:rFonts w:eastAsiaTheme="minorEastAsia"/>
          <w:b/>
          <w:lang w:eastAsia="zh-CN"/>
        </w:rPr>
        <w:t xml:space="preserve"> </w:t>
      </w:r>
      <w:r>
        <w:rPr>
          <w:rFonts w:eastAsiaTheme="minorEastAsia" w:hint="eastAsia"/>
          <w:b/>
          <w:lang w:eastAsia="zh-CN"/>
        </w:rPr>
        <w:t>send LS to SA2 and SA5 about the OAM requirement (draft LS in Appendix 5).</w:t>
      </w:r>
    </w:p>
    <w:p w14:paraId="22B39A39" w14:textId="77777777" w:rsidR="001471C9" w:rsidRPr="001C52EF" w:rsidRDefault="001471C9" w:rsidP="00FA1D5B">
      <w:pPr>
        <w:pStyle w:val="a2"/>
        <w:rPr>
          <w:rFonts w:eastAsiaTheme="minorEastAsia"/>
          <w:b/>
          <w:u w:val="single"/>
          <w:lang w:eastAsia="zh-CN"/>
        </w:rPr>
      </w:pPr>
    </w:p>
    <w:p w14:paraId="5F3050ED" w14:textId="77777777" w:rsidR="0094766B" w:rsidRDefault="00B86B77" w:rsidP="00FA1D5B">
      <w:pPr>
        <w:pStyle w:val="a2"/>
        <w:rPr>
          <w:rFonts w:eastAsiaTheme="minorEastAsia"/>
          <w:b/>
          <w:u w:val="single"/>
          <w:lang w:eastAsia="zh-CN"/>
        </w:rPr>
      </w:pPr>
      <w:r w:rsidRPr="005F66E7">
        <w:rPr>
          <w:rFonts w:eastAsiaTheme="minorEastAsia"/>
          <w:b/>
          <w:u w:val="single"/>
          <w:lang w:eastAsia="zh-CN"/>
        </w:rPr>
        <w:t>Other</w:t>
      </w:r>
      <w:r w:rsidR="005350E4" w:rsidRPr="005F66E7">
        <w:rPr>
          <w:rFonts w:eastAsiaTheme="minorEastAsia"/>
          <w:b/>
          <w:u w:val="single"/>
          <w:lang w:eastAsia="zh-CN"/>
        </w:rPr>
        <w:t xml:space="preserve"> mobility</w:t>
      </w:r>
      <w:r w:rsidRPr="005F66E7">
        <w:rPr>
          <w:rFonts w:eastAsiaTheme="minorEastAsia"/>
          <w:b/>
          <w:u w:val="single"/>
          <w:lang w:eastAsia="zh-CN"/>
        </w:rPr>
        <w:t xml:space="preserve"> aspects</w:t>
      </w:r>
      <w:r w:rsidR="00641EBB">
        <w:rPr>
          <w:rFonts w:eastAsiaTheme="minorEastAsia" w:hint="eastAsia"/>
          <w:b/>
          <w:u w:val="single"/>
          <w:lang w:eastAsia="zh-CN"/>
        </w:rPr>
        <w:t>:</w:t>
      </w:r>
    </w:p>
    <w:p w14:paraId="5B9D743B" w14:textId="77777777" w:rsidR="001C52EF" w:rsidRDefault="001C52EF" w:rsidP="00FA1D5B">
      <w:pPr>
        <w:pStyle w:val="a2"/>
        <w:rPr>
          <w:rFonts w:eastAsiaTheme="minorEastAsia"/>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sidR="00B0028B">
        <w:rPr>
          <w:rFonts w:eastAsiaTheme="minorEastAsia" w:hint="eastAsia"/>
          <w:b/>
          <w:lang w:eastAsia="zh-CN"/>
        </w:rPr>
        <w:t xml:space="preserve">On support of </w:t>
      </w:r>
      <w:r w:rsidRPr="00B848A0">
        <w:rPr>
          <w:rFonts w:eastAsiaTheme="minorEastAsia"/>
          <w:b/>
          <w:lang w:eastAsia="zh-CN"/>
        </w:rPr>
        <w:t>RRC_INACTIVE</w:t>
      </w:r>
      <w:r>
        <w:rPr>
          <w:rFonts w:eastAsiaTheme="minorEastAsia" w:hint="eastAsia"/>
          <w:b/>
          <w:lang w:eastAsia="zh-CN"/>
        </w:rPr>
        <w:t xml:space="preserve">, </w:t>
      </w:r>
      <w:r w:rsidR="00B0028B">
        <w:rPr>
          <w:rFonts w:eastAsiaTheme="minorEastAsia" w:hint="eastAsia"/>
          <w:b/>
          <w:lang w:eastAsia="zh-CN"/>
        </w:rPr>
        <w:t>it</w:t>
      </w:r>
      <w:r w:rsidR="00B0028B">
        <w:rPr>
          <w:rFonts w:eastAsiaTheme="minorEastAsia"/>
          <w:b/>
          <w:lang w:eastAsia="zh-CN"/>
        </w:rPr>
        <w:t>’</w:t>
      </w:r>
      <w:r w:rsidR="00B0028B">
        <w:rPr>
          <w:rFonts w:eastAsiaTheme="minorEastAsia" w:hint="eastAsia"/>
          <w:b/>
          <w:lang w:eastAsia="zh-CN"/>
        </w:rPr>
        <w:t xml:space="preserve">s </w:t>
      </w:r>
      <w:r>
        <w:rPr>
          <w:rFonts w:eastAsiaTheme="minorEastAsia" w:hint="eastAsia"/>
          <w:b/>
          <w:lang w:eastAsia="zh-CN"/>
        </w:rPr>
        <w:t>propose</w:t>
      </w:r>
      <w:r w:rsidR="00B0028B">
        <w:rPr>
          <w:rFonts w:eastAsiaTheme="minorEastAsia" w:hint="eastAsia"/>
          <w:b/>
          <w:lang w:eastAsia="zh-CN"/>
        </w:rPr>
        <w:t>d</w:t>
      </w:r>
      <w:r>
        <w:rPr>
          <w:rFonts w:eastAsiaTheme="minorEastAsia" w:hint="eastAsia"/>
          <w:b/>
          <w:lang w:eastAsia="zh-CN"/>
        </w:rPr>
        <w:t xml:space="preserve"> to turn WA into agreement, no specification </w:t>
      </w:r>
      <w:r w:rsidR="00B0028B">
        <w:rPr>
          <w:rFonts w:eastAsiaTheme="minorEastAsia" w:hint="eastAsia"/>
          <w:b/>
          <w:lang w:eastAsia="zh-CN"/>
        </w:rPr>
        <w:t xml:space="preserve">impact </w:t>
      </w:r>
      <w:r>
        <w:rPr>
          <w:rFonts w:eastAsiaTheme="minorEastAsia" w:hint="eastAsia"/>
          <w:b/>
          <w:lang w:eastAsia="zh-CN"/>
        </w:rPr>
        <w:t>is expected from RAN3 perspective.</w:t>
      </w:r>
    </w:p>
    <w:p w14:paraId="4280D6FF" w14:textId="77777777" w:rsidR="001C52EF" w:rsidRDefault="001C52EF" w:rsidP="00FA1D5B">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 xml:space="preserve">For </w:t>
      </w:r>
      <w:proofErr w:type="gramStart"/>
      <w:r>
        <w:rPr>
          <w:rFonts w:eastAsiaTheme="minorEastAsia" w:hint="eastAsia"/>
          <w:b/>
          <w:lang w:eastAsia="zh-CN"/>
        </w:rPr>
        <w:t>location based</w:t>
      </w:r>
      <w:proofErr w:type="gramEnd"/>
      <w:r>
        <w:rPr>
          <w:rFonts w:eastAsiaTheme="minorEastAsia" w:hint="eastAsia"/>
          <w:b/>
          <w:lang w:eastAsia="zh-CN"/>
        </w:rPr>
        <w:t xml:space="preserve"> CHO, i</w:t>
      </w:r>
      <w:r>
        <w:rPr>
          <w:rFonts w:eastAsiaTheme="minorEastAsia"/>
          <w:b/>
          <w:lang w:eastAsia="zh-CN"/>
        </w:rPr>
        <w:t>t is proposed</w:t>
      </w:r>
      <w:r>
        <w:rPr>
          <w:rFonts w:eastAsiaTheme="minorEastAsia" w:hint="eastAsia"/>
          <w:b/>
          <w:lang w:eastAsia="zh-CN"/>
        </w:rPr>
        <w:t xml:space="preserve"> to </w:t>
      </w:r>
      <w:r>
        <w:rPr>
          <w:rFonts w:eastAsiaTheme="minorEastAsia"/>
          <w:b/>
          <w:lang w:eastAsia="zh-CN"/>
        </w:rPr>
        <w:t>transfer some information from the source NG-RAN node towards the target NG-RAN node</w:t>
      </w:r>
      <w:r>
        <w:rPr>
          <w:rFonts w:eastAsiaTheme="minorEastAsia" w:hint="eastAsia"/>
          <w:b/>
          <w:lang w:eastAsia="zh-CN"/>
        </w:rPr>
        <w:t>, e.g. the coarse location of the UE, for better resource handling</w:t>
      </w:r>
      <w:r>
        <w:rPr>
          <w:rFonts w:eastAsiaTheme="minorEastAsia"/>
          <w:b/>
          <w:lang w:eastAsia="zh-CN"/>
        </w:rPr>
        <w:t>.</w:t>
      </w:r>
    </w:p>
    <w:p w14:paraId="63C4CD20" w14:textId="77777777" w:rsidR="0094766B" w:rsidRDefault="005350E4">
      <w:pPr>
        <w:pStyle w:val="1"/>
        <w:tabs>
          <w:tab w:val="clear" w:pos="567"/>
          <w:tab w:val="left" w:pos="432"/>
        </w:tabs>
        <w:ind w:left="432" w:hanging="432"/>
        <w:jc w:val="both"/>
      </w:pPr>
      <w:r>
        <w:t>Reference</w:t>
      </w:r>
    </w:p>
    <w:p w14:paraId="0FFE3253" w14:textId="77777777" w:rsidR="0094766B" w:rsidRDefault="005350E4">
      <w:pPr>
        <w:pStyle w:val="a2"/>
        <w:numPr>
          <w:ilvl w:val="0"/>
          <w:numId w:val="15"/>
        </w:numPr>
        <w:spacing w:beforeLines="50" w:before="120"/>
        <w:rPr>
          <w:rFonts w:eastAsiaTheme="minorEastAsia"/>
          <w:lang w:eastAsia="zh-CN"/>
        </w:rPr>
      </w:pPr>
      <w:bookmarkStart w:id="17" w:name="_Ref131664378"/>
      <w:bookmarkStart w:id="18" w:name="OLE_LINK14"/>
      <w:bookmarkStart w:id="19" w:name="OLE_LINK16"/>
      <w:bookmarkStart w:id="20" w:name="OLE_LINK15"/>
      <w:bookmarkStart w:id="21" w:name="OLE_LINK192"/>
      <w:r>
        <w:rPr>
          <w:rFonts w:eastAsiaTheme="minorEastAsia"/>
          <w:lang w:eastAsia="zh-CN"/>
        </w:rPr>
        <w:t>RP-240775 Rel-19 Moderator WID NR NTN phase 3</w:t>
      </w:r>
    </w:p>
    <w:p w14:paraId="25DD4AA2" w14:textId="77777777" w:rsidR="00B848A0" w:rsidRDefault="00B848A0" w:rsidP="00B848A0">
      <w:pPr>
        <w:pStyle w:val="a2"/>
        <w:numPr>
          <w:ilvl w:val="0"/>
          <w:numId w:val="15"/>
        </w:numPr>
        <w:spacing w:beforeLines="50" w:before="120"/>
        <w:rPr>
          <w:rFonts w:eastAsiaTheme="minorEastAsia"/>
          <w:lang w:eastAsia="zh-CN"/>
        </w:rPr>
      </w:pPr>
      <w:r w:rsidRPr="00B848A0">
        <w:rPr>
          <w:rFonts w:eastAsiaTheme="minorEastAsia"/>
          <w:lang w:eastAsia="zh-CN"/>
        </w:rPr>
        <w:t>RAN3_125_agenda_20240823EOM</w:t>
      </w:r>
    </w:p>
    <w:p w14:paraId="3584F056" w14:textId="77777777" w:rsidR="0094766B" w:rsidRDefault="005350E4">
      <w:pPr>
        <w:pStyle w:val="a2"/>
        <w:numPr>
          <w:ilvl w:val="0"/>
          <w:numId w:val="15"/>
        </w:numPr>
        <w:spacing w:beforeLines="50" w:before="120"/>
        <w:rPr>
          <w:rFonts w:eastAsiaTheme="minorEastAsia"/>
          <w:lang w:eastAsia="zh-CN"/>
        </w:rPr>
      </w:pPr>
      <w:r>
        <w:rPr>
          <w:rFonts w:eastAsiaTheme="minorEastAsia" w:hint="eastAsia"/>
          <w:lang w:eastAsia="zh-CN"/>
        </w:rPr>
        <w:t>TR 23.700-47 Study on integration of satellite components in the 5G architecture</w:t>
      </w:r>
    </w:p>
    <w:p w14:paraId="4804D1A8" w14:textId="299BE531" w:rsidR="005B3531" w:rsidRPr="00B751E2" w:rsidRDefault="006F618E">
      <w:pPr>
        <w:pStyle w:val="a2"/>
        <w:numPr>
          <w:ilvl w:val="0"/>
          <w:numId w:val="15"/>
        </w:numPr>
        <w:spacing w:beforeLines="50" w:before="120"/>
        <w:rPr>
          <w:rFonts w:eastAsiaTheme="minorEastAsia"/>
          <w:lang w:eastAsia="zh-CN"/>
        </w:rPr>
      </w:pPr>
      <w:r w:rsidRPr="00B751E2">
        <w:rPr>
          <w:rFonts w:eastAsiaTheme="minorEastAsia"/>
          <w:lang w:eastAsia="zh-CN"/>
        </w:rPr>
        <w:t>R3-</w:t>
      </w:r>
      <w:proofErr w:type="gramStart"/>
      <w:r w:rsidR="00301E72">
        <w:rPr>
          <w:rFonts w:eastAsiaTheme="minorEastAsia" w:hint="eastAsia"/>
          <w:lang w:eastAsia="zh-CN"/>
        </w:rPr>
        <w:t>245362</w:t>
      </w:r>
      <w:r w:rsidRPr="00B751E2">
        <w:rPr>
          <w:rFonts w:eastAsiaTheme="minorEastAsia"/>
          <w:lang w:eastAsia="zh-CN"/>
        </w:rPr>
        <w:t xml:space="preserve"> </w:t>
      </w:r>
      <w:r w:rsidRPr="00B751E2">
        <w:rPr>
          <w:rFonts w:eastAsiaTheme="minorEastAsia" w:hint="eastAsia"/>
          <w:lang w:eastAsia="zh-CN"/>
        </w:rPr>
        <w:t xml:space="preserve"> </w:t>
      </w:r>
      <w:r w:rsidR="00313E4A" w:rsidRPr="00B751E2">
        <w:rPr>
          <w:rFonts w:eastAsiaTheme="minorEastAsia"/>
          <w:lang w:eastAsia="zh-CN"/>
        </w:rPr>
        <w:t>(</w:t>
      </w:r>
      <w:proofErr w:type="gramEnd"/>
      <w:r w:rsidR="00313E4A" w:rsidRPr="00B751E2">
        <w:rPr>
          <w:rFonts w:eastAsiaTheme="minorEastAsia"/>
          <w:lang w:eastAsia="zh-CN"/>
        </w:rPr>
        <w:t>TP for TS 38.410) Support for Regenerative Payload in NR NTN</w:t>
      </w:r>
    </w:p>
    <w:p w14:paraId="7BEBFFA1" w14:textId="3824D22B" w:rsidR="006F618E" w:rsidRPr="00B751E2" w:rsidRDefault="006F618E" w:rsidP="00472DC3">
      <w:pPr>
        <w:pStyle w:val="a2"/>
        <w:numPr>
          <w:ilvl w:val="0"/>
          <w:numId w:val="15"/>
        </w:numPr>
        <w:spacing w:beforeLines="50" w:before="120"/>
        <w:rPr>
          <w:rFonts w:eastAsiaTheme="minorEastAsia"/>
          <w:lang w:eastAsia="zh-CN"/>
        </w:rPr>
      </w:pPr>
      <w:r w:rsidRPr="00B751E2">
        <w:rPr>
          <w:rFonts w:eastAsiaTheme="minorEastAsia"/>
          <w:lang w:eastAsia="zh-CN"/>
        </w:rPr>
        <w:t>R3-</w:t>
      </w:r>
      <w:proofErr w:type="gramStart"/>
      <w:r w:rsidR="00301E72">
        <w:rPr>
          <w:rFonts w:eastAsiaTheme="minorEastAsia" w:hint="eastAsia"/>
          <w:lang w:eastAsia="zh-CN"/>
        </w:rPr>
        <w:t>245179</w:t>
      </w:r>
      <w:r w:rsidRPr="00B751E2">
        <w:rPr>
          <w:rFonts w:eastAsiaTheme="minorEastAsia"/>
          <w:lang w:eastAsia="zh-CN"/>
        </w:rPr>
        <w:t xml:space="preserve"> </w:t>
      </w:r>
      <w:r w:rsidRPr="00B751E2">
        <w:rPr>
          <w:rFonts w:eastAsiaTheme="minorEastAsia" w:hint="eastAsia"/>
          <w:lang w:eastAsia="zh-CN"/>
        </w:rPr>
        <w:t xml:space="preserve"> </w:t>
      </w:r>
      <w:r w:rsidR="00313E4A" w:rsidRPr="00B751E2">
        <w:rPr>
          <w:rFonts w:eastAsiaTheme="minorEastAsia"/>
          <w:lang w:eastAsia="zh-CN"/>
        </w:rPr>
        <w:t>(</w:t>
      </w:r>
      <w:proofErr w:type="gramEnd"/>
      <w:r w:rsidR="00313E4A" w:rsidRPr="00B751E2">
        <w:rPr>
          <w:rFonts w:eastAsiaTheme="minorEastAsia"/>
          <w:lang w:eastAsia="zh-CN"/>
        </w:rPr>
        <w:t>TP for TS 38.413) Introduce NG Removal procedure</w:t>
      </w:r>
    </w:p>
    <w:p w14:paraId="27BACF62" w14:textId="77777777" w:rsidR="002A1E1E" w:rsidRPr="00B751E2" w:rsidRDefault="002A1E1E" w:rsidP="00472DC3">
      <w:pPr>
        <w:pStyle w:val="a2"/>
        <w:numPr>
          <w:ilvl w:val="0"/>
          <w:numId w:val="15"/>
        </w:numPr>
        <w:spacing w:beforeLines="50" w:before="120"/>
        <w:rPr>
          <w:rFonts w:eastAsiaTheme="minorEastAsia"/>
          <w:lang w:eastAsia="zh-CN"/>
        </w:rPr>
      </w:pPr>
      <w:r w:rsidRPr="00B751E2">
        <w:rPr>
          <w:rFonts w:eastAsiaTheme="minorEastAsia"/>
          <w:lang w:eastAsia="zh-CN"/>
        </w:rPr>
        <w:t>R3-24</w:t>
      </w:r>
      <w:r w:rsidRPr="00B751E2">
        <w:rPr>
          <w:rFonts w:eastAsiaTheme="minorEastAsia" w:hint="eastAsia"/>
          <w:lang w:eastAsia="zh-CN"/>
        </w:rPr>
        <w:t>xxxx</w:t>
      </w:r>
      <w:r w:rsidRPr="00B751E2">
        <w:rPr>
          <w:lang w:val="it-IT"/>
        </w:rPr>
        <w:t xml:space="preserve"> </w:t>
      </w:r>
      <w:r w:rsidRPr="00B751E2">
        <w:rPr>
          <w:rFonts w:eastAsiaTheme="minorEastAsia"/>
          <w:lang w:eastAsia="zh-CN"/>
        </w:rPr>
        <w:t>(TP for TS 38.</w:t>
      </w:r>
      <w:r w:rsidRPr="00B751E2">
        <w:rPr>
          <w:rFonts w:eastAsiaTheme="minorEastAsia" w:hint="eastAsia"/>
          <w:lang w:eastAsia="zh-CN"/>
        </w:rPr>
        <w:t>300</w:t>
      </w:r>
      <w:r w:rsidRPr="00B751E2">
        <w:rPr>
          <w:rFonts w:eastAsiaTheme="minorEastAsia"/>
          <w:lang w:eastAsia="zh-CN"/>
        </w:rPr>
        <w:t>)</w:t>
      </w:r>
      <w:r w:rsidRPr="00B751E2">
        <w:rPr>
          <w:rFonts w:eastAsiaTheme="minorEastAsia" w:hint="eastAsia"/>
          <w:lang w:eastAsia="zh-CN"/>
        </w:rPr>
        <w:t xml:space="preserve"> </w:t>
      </w:r>
      <w:r w:rsidRPr="00B751E2">
        <w:rPr>
          <w:lang w:val="it-IT"/>
        </w:rPr>
        <w:t>NG Removal – Stage 2 Description</w:t>
      </w:r>
    </w:p>
    <w:p w14:paraId="44B29ADF" w14:textId="77777777" w:rsidR="0094766B" w:rsidRDefault="005350E4">
      <w:pPr>
        <w:rPr>
          <w:rFonts w:eastAsiaTheme="minorEastAsia"/>
          <w:lang w:eastAsia="zh-CN"/>
        </w:rPr>
      </w:pPr>
      <w:r>
        <w:rPr>
          <w:rFonts w:eastAsiaTheme="minorEastAsia"/>
          <w:lang w:eastAsia="zh-CN"/>
        </w:rPr>
        <w:br w:type="page"/>
      </w:r>
    </w:p>
    <w:bookmarkEnd w:id="15"/>
    <w:bookmarkEnd w:id="16"/>
    <w:bookmarkEnd w:id="17"/>
    <w:bookmarkEnd w:id="18"/>
    <w:bookmarkEnd w:id="19"/>
    <w:bookmarkEnd w:id="20"/>
    <w:bookmarkEnd w:id="21"/>
    <w:p w14:paraId="12EC46AA" w14:textId="77777777" w:rsidR="0094766B" w:rsidRDefault="005350E4">
      <w:pPr>
        <w:keepNext/>
        <w:numPr>
          <w:ilvl w:val="0"/>
          <w:numId w:val="1"/>
        </w:numPr>
        <w:tabs>
          <w:tab w:val="clear" w:pos="567"/>
          <w:tab w:val="left" w:pos="432"/>
        </w:tabs>
        <w:spacing w:before="360" w:after="120"/>
        <w:ind w:left="432" w:hanging="432"/>
        <w:jc w:val="both"/>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Draft LS to SA2, SA5</w:t>
      </w:r>
      <w:r w:rsidR="00A671F6">
        <w:rPr>
          <w:rFonts w:ascii="Arial" w:eastAsia="宋体" w:hAnsi="Arial" w:cs="Arial" w:hint="eastAsia"/>
          <w:b/>
          <w:bCs/>
          <w:kern w:val="32"/>
          <w:sz w:val="28"/>
          <w:szCs w:val="32"/>
          <w:lang w:eastAsia="zh-CN"/>
        </w:rPr>
        <w:t xml:space="preserve"> </w:t>
      </w:r>
      <w:r w:rsidR="00A671F6" w:rsidRPr="00A671F6">
        <w:rPr>
          <w:rFonts w:ascii="Arial" w:eastAsia="宋体" w:hAnsi="Arial" w:cs="Arial"/>
          <w:b/>
          <w:bCs/>
          <w:kern w:val="32"/>
          <w:sz w:val="28"/>
          <w:szCs w:val="32"/>
          <w:lang w:eastAsia="zh-CN"/>
        </w:rPr>
        <w:t>LS on</w:t>
      </w:r>
      <w:r w:rsidR="00A671F6" w:rsidRPr="00A671F6">
        <w:rPr>
          <w:rFonts w:ascii="Arial" w:eastAsia="宋体" w:hAnsi="Arial" w:cs="Arial" w:hint="eastAsia"/>
          <w:b/>
          <w:bCs/>
          <w:kern w:val="32"/>
          <w:sz w:val="28"/>
          <w:szCs w:val="32"/>
          <w:lang w:eastAsia="zh-CN"/>
        </w:rPr>
        <w:t xml:space="preserve"> OAM requirements</w:t>
      </w:r>
    </w:p>
    <w:p w14:paraId="0D5F9F95" w14:textId="77777777" w:rsidR="00A671F6" w:rsidRPr="00A671F6" w:rsidRDefault="00A671F6" w:rsidP="00A671F6">
      <w:pPr>
        <w:spacing w:beforeLines="50" w:before="120" w:afterLines="50" w:after="120"/>
        <w:rPr>
          <w:rFonts w:ascii="Arial" w:eastAsiaTheme="minorEastAsia" w:hAnsi="Arial" w:cs="Arial"/>
          <w:szCs w:val="20"/>
          <w:lang w:eastAsia="zh-CN"/>
        </w:rPr>
      </w:pPr>
    </w:p>
    <w:p w14:paraId="2879D6F8" w14:textId="77777777" w:rsidR="0094766B" w:rsidRDefault="005350E4">
      <w:pPr>
        <w:spacing w:after="60"/>
        <w:ind w:left="1985" w:hanging="1985"/>
        <w:rPr>
          <w:rFonts w:ascii="Arial" w:hAnsi="Arial" w:cs="Arial"/>
          <w:b/>
        </w:rPr>
      </w:pPr>
      <w:r>
        <w:rPr>
          <w:rFonts w:ascii="Arial" w:eastAsia="Malgun Gothic" w:hAnsi="Arial" w:cs="Arial"/>
          <w:b/>
          <w:szCs w:val="20"/>
          <w:lang w:eastAsia="zh-CN" w:bidi="ar"/>
        </w:rPr>
        <w:t>Title:</w:t>
      </w:r>
      <w:r>
        <w:rPr>
          <w:rFonts w:ascii="Arial" w:eastAsia="Malgun Gothic" w:hAnsi="Arial" w:cs="Arial"/>
          <w:b/>
          <w:szCs w:val="20"/>
          <w:lang w:eastAsia="zh-CN" w:bidi="ar"/>
        </w:rPr>
        <w:tab/>
        <w:t>[</w:t>
      </w:r>
      <w:r>
        <w:rPr>
          <w:rFonts w:ascii="Arial" w:eastAsia="Malgun Gothic" w:hAnsi="Arial" w:cs="Arial"/>
          <w:b/>
          <w:color w:val="FF0000"/>
          <w:szCs w:val="20"/>
          <w:lang w:eastAsia="zh-CN" w:bidi="ar"/>
        </w:rPr>
        <w:t>Draft</w:t>
      </w:r>
      <w:r>
        <w:rPr>
          <w:rFonts w:ascii="Arial" w:eastAsia="Malgun Gothic" w:hAnsi="Arial" w:cs="Arial"/>
          <w:b/>
          <w:szCs w:val="20"/>
          <w:lang w:eastAsia="zh-CN" w:bidi="ar"/>
        </w:rPr>
        <w:t xml:space="preserve">] </w:t>
      </w:r>
      <w:bookmarkStart w:id="22" w:name="OLE_LINK49"/>
      <w:bookmarkStart w:id="23" w:name="OLE_LINK50"/>
      <w:r>
        <w:rPr>
          <w:rFonts w:ascii="Arial" w:eastAsia="Malgun Gothic" w:hAnsi="Arial" w:cs="Arial"/>
          <w:b/>
          <w:szCs w:val="20"/>
          <w:lang w:eastAsia="zh-CN" w:bidi="ar"/>
        </w:rPr>
        <w:t>LS on</w:t>
      </w:r>
      <w:r>
        <w:rPr>
          <w:rFonts w:ascii="Arial" w:eastAsia="Malgun Gothic" w:hAnsi="Arial" w:cs="Arial" w:hint="eastAsia"/>
          <w:b/>
          <w:szCs w:val="20"/>
          <w:lang w:eastAsia="zh-CN" w:bidi="ar"/>
        </w:rPr>
        <w:t xml:space="preserve"> </w:t>
      </w:r>
      <w:r>
        <w:rPr>
          <w:rFonts w:ascii="Arial" w:eastAsiaTheme="minorEastAsia" w:hAnsi="Arial" w:cs="Arial" w:hint="eastAsia"/>
          <w:b/>
          <w:szCs w:val="20"/>
          <w:lang w:eastAsia="zh-CN" w:bidi="ar"/>
        </w:rPr>
        <w:t>OAM requirement</w:t>
      </w:r>
      <w:r w:rsidR="00AD2FED">
        <w:rPr>
          <w:rFonts w:ascii="Arial" w:eastAsiaTheme="minorEastAsia" w:hAnsi="Arial" w:cs="Arial" w:hint="eastAsia"/>
          <w:b/>
          <w:szCs w:val="20"/>
          <w:lang w:eastAsia="zh-CN" w:bidi="ar"/>
        </w:rPr>
        <w:t>s</w:t>
      </w:r>
      <w:r>
        <w:rPr>
          <w:rFonts w:ascii="Arial" w:eastAsiaTheme="minorEastAsia" w:hAnsi="Arial" w:cs="Arial" w:hint="eastAsia"/>
          <w:b/>
          <w:szCs w:val="20"/>
          <w:lang w:eastAsia="zh-CN" w:bidi="ar"/>
        </w:rPr>
        <w:t xml:space="preserve"> to support </w:t>
      </w:r>
      <w:r>
        <w:rPr>
          <w:rFonts w:ascii="Arial" w:eastAsia="Malgun Gothic" w:hAnsi="Arial" w:cs="Arial" w:hint="eastAsia"/>
          <w:b/>
          <w:szCs w:val="20"/>
          <w:lang w:val="en-GB" w:eastAsia="zh-CN" w:bidi="ar"/>
        </w:rPr>
        <w:t>regenerative payload</w:t>
      </w:r>
      <w:bookmarkEnd w:id="22"/>
      <w:bookmarkEnd w:id="23"/>
    </w:p>
    <w:p w14:paraId="6538B8A4" w14:textId="77777777" w:rsidR="0094766B" w:rsidRDefault="005350E4">
      <w:pPr>
        <w:spacing w:after="60"/>
        <w:ind w:left="1985" w:hanging="1985"/>
        <w:rPr>
          <w:rFonts w:ascii="Arial" w:hAnsi="Arial" w:cs="Arial"/>
          <w:b/>
          <w:bCs/>
          <w:lang w:eastAsia="zh-CN"/>
        </w:rPr>
      </w:pPr>
      <w:r>
        <w:rPr>
          <w:rFonts w:ascii="Arial" w:eastAsia="Malgun Gothic" w:hAnsi="Arial" w:cs="Arial"/>
          <w:b/>
          <w:szCs w:val="20"/>
          <w:lang w:eastAsia="zh-CN" w:bidi="ar"/>
        </w:rPr>
        <w:t>Release:</w:t>
      </w:r>
      <w:r>
        <w:rPr>
          <w:rFonts w:ascii="Arial" w:eastAsia="Malgun Gothic" w:hAnsi="Arial" w:cs="Arial"/>
          <w:bCs/>
          <w:szCs w:val="20"/>
          <w:lang w:eastAsia="zh-CN" w:bidi="ar"/>
        </w:rPr>
        <w:tab/>
      </w:r>
      <w:r>
        <w:rPr>
          <w:rFonts w:ascii="Arial" w:eastAsia="Malgun Gothic" w:hAnsi="Arial" w:cs="Arial"/>
          <w:b/>
          <w:szCs w:val="20"/>
          <w:lang w:eastAsia="zh-CN" w:bidi="ar"/>
        </w:rPr>
        <w:t>Rel-1</w:t>
      </w:r>
      <w:r>
        <w:rPr>
          <w:rFonts w:ascii="Arial" w:eastAsia="Malgun Gothic" w:hAnsi="Arial" w:cs="Arial" w:hint="eastAsia"/>
          <w:b/>
          <w:szCs w:val="20"/>
          <w:lang w:eastAsia="zh-CN" w:bidi="ar"/>
        </w:rPr>
        <w:t>9</w:t>
      </w:r>
    </w:p>
    <w:p w14:paraId="4C104F88" w14:textId="77777777" w:rsidR="0094766B" w:rsidRDefault="005350E4">
      <w:pPr>
        <w:spacing w:after="60"/>
        <w:ind w:left="1985" w:hanging="1985"/>
        <w:rPr>
          <w:rFonts w:ascii="Arial" w:hAnsi="Arial" w:cs="Arial"/>
          <w:b/>
        </w:rPr>
      </w:pPr>
      <w:r>
        <w:rPr>
          <w:rFonts w:ascii="Arial" w:hAnsi="Arial" w:cs="Arial"/>
          <w:b/>
          <w:szCs w:val="20"/>
          <w:lang w:eastAsia="zh-CN" w:bidi="ar"/>
        </w:rPr>
        <w:t>Work Item:</w:t>
      </w:r>
      <w:r>
        <w:rPr>
          <w:rFonts w:ascii="Arial" w:hAnsi="Arial" w:cs="Arial"/>
          <w:b/>
          <w:szCs w:val="20"/>
          <w:lang w:eastAsia="zh-CN" w:bidi="ar"/>
        </w:rPr>
        <w:tab/>
      </w:r>
      <w:r w:rsidR="008D3890" w:rsidRPr="009576AE">
        <w:rPr>
          <w:rFonts w:ascii="Arial" w:eastAsia="Malgun Gothic" w:hAnsi="Arial" w:cs="Arial"/>
          <w:b/>
          <w:bCs/>
          <w:szCs w:val="20"/>
          <w:lang w:eastAsia="zh-CN" w:bidi="ar"/>
        </w:rPr>
        <w:t>NR_NTN_Ph3-Core</w:t>
      </w:r>
    </w:p>
    <w:p w14:paraId="28C7FA16" w14:textId="77777777" w:rsidR="0094766B" w:rsidRDefault="0094766B">
      <w:pPr>
        <w:spacing w:after="60"/>
        <w:ind w:left="1985" w:hanging="1985"/>
        <w:rPr>
          <w:rFonts w:ascii="Arial" w:hAnsi="Arial" w:cs="Arial"/>
          <w:b/>
          <w:color w:val="000000"/>
        </w:rPr>
      </w:pPr>
    </w:p>
    <w:p w14:paraId="1AD1E421" w14:textId="77777777" w:rsidR="0094766B" w:rsidRDefault="005350E4">
      <w:pPr>
        <w:pStyle w:val="Source"/>
        <w:rPr>
          <w:color w:val="000000"/>
        </w:rPr>
      </w:pPr>
      <w:r>
        <w:rPr>
          <w:color w:val="000000"/>
        </w:rPr>
        <w:t>Source:</w:t>
      </w:r>
      <w:r>
        <w:rPr>
          <w:color w:val="000000"/>
        </w:rPr>
        <w:tab/>
      </w:r>
      <w:r>
        <w:rPr>
          <w:bCs/>
        </w:rPr>
        <w:t>CATT (</w:t>
      </w:r>
      <w:r>
        <w:rPr>
          <w:bCs/>
          <w:color w:val="FF0000"/>
        </w:rPr>
        <w:t>to be RAN3</w:t>
      </w:r>
      <w:r>
        <w:rPr>
          <w:bCs/>
        </w:rPr>
        <w:t>)</w:t>
      </w:r>
    </w:p>
    <w:p w14:paraId="01297A11" w14:textId="77777777" w:rsidR="0094766B" w:rsidRDefault="005350E4">
      <w:pPr>
        <w:pStyle w:val="Source"/>
      </w:pPr>
      <w:r>
        <w:rPr>
          <w:color w:val="000000"/>
        </w:rPr>
        <w:t>To:</w:t>
      </w:r>
      <w:r>
        <w:rPr>
          <w:color w:val="000000"/>
        </w:rPr>
        <w:tab/>
      </w:r>
      <w:r>
        <w:t>SA</w:t>
      </w:r>
      <w:r>
        <w:rPr>
          <w:rFonts w:hint="eastAsia"/>
        </w:rPr>
        <w:t>2, SA5</w:t>
      </w:r>
    </w:p>
    <w:p w14:paraId="2F3C9ADE" w14:textId="77777777" w:rsidR="0094766B" w:rsidRDefault="005350E4">
      <w:pPr>
        <w:pStyle w:val="Source"/>
      </w:pPr>
      <w:r>
        <w:rPr>
          <w:color w:val="000000"/>
        </w:rPr>
        <w:t>Cc:</w:t>
      </w:r>
      <w:r>
        <w:rPr>
          <w:color w:val="000000"/>
        </w:rPr>
        <w:tab/>
      </w:r>
    </w:p>
    <w:p w14:paraId="430E156F" w14:textId="77777777" w:rsidR="0094766B" w:rsidRDefault="0094766B">
      <w:pPr>
        <w:spacing w:after="60"/>
        <w:ind w:left="1985" w:hanging="1985"/>
        <w:rPr>
          <w:rFonts w:ascii="Arial" w:hAnsi="Arial" w:cs="Arial"/>
          <w:color w:val="000000"/>
        </w:rPr>
      </w:pPr>
    </w:p>
    <w:p w14:paraId="0E59200D" w14:textId="77777777" w:rsidR="0094766B" w:rsidRDefault="0094766B">
      <w:pPr>
        <w:pStyle w:val="Source"/>
        <w:rPr>
          <w:color w:val="000000"/>
        </w:rPr>
      </w:pPr>
    </w:p>
    <w:p w14:paraId="0C2F50EB" w14:textId="77777777" w:rsidR="0094766B" w:rsidRDefault="005350E4">
      <w:pPr>
        <w:spacing w:after="60"/>
        <w:ind w:left="1985" w:hanging="1985"/>
        <w:rPr>
          <w:rFonts w:ascii="Arial" w:hAnsi="Arial" w:cs="Arial"/>
          <w:bCs/>
          <w:color w:val="000000"/>
        </w:rPr>
      </w:pPr>
      <w:r>
        <w:rPr>
          <w:rFonts w:ascii="Arial" w:eastAsia="Malgun Gothic" w:hAnsi="Arial" w:cs="Arial"/>
          <w:b/>
          <w:szCs w:val="20"/>
          <w:lang w:eastAsia="zh-CN" w:bidi="ar"/>
        </w:rPr>
        <w:t>Contact Person:</w:t>
      </w:r>
    </w:p>
    <w:p w14:paraId="0E3FF1B5" w14:textId="77777777" w:rsidR="0094766B" w:rsidRDefault="005350E4">
      <w:pPr>
        <w:keepNext/>
        <w:tabs>
          <w:tab w:val="left" w:pos="2270"/>
          <w:tab w:val="left" w:pos="2694"/>
        </w:tabs>
        <w:spacing w:after="180"/>
        <w:ind w:left="567"/>
        <w:outlineLvl w:val="3"/>
        <w:rPr>
          <w:rFonts w:ascii="Arial" w:hAnsi="Arial" w:cs="Arial"/>
          <w:bCs/>
          <w:lang w:eastAsia="zh-CN"/>
        </w:rPr>
      </w:pPr>
      <w:r>
        <w:rPr>
          <w:rFonts w:ascii="Arial" w:eastAsia="Malgun Gothic" w:hAnsi="Arial" w:cs="Arial"/>
          <w:b/>
          <w:szCs w:val="20"/>
          <w:lang w:eastAsia="zh-CN" w:bidi="ar"/>
        </w:rPr>
        <w:t>Name:</w:t>
      </w:r>
      <w:r>
        <w:rPr>
          <w:rFonts w:ascii="Arial" w:eastAsia="Malgun Gothic" w:hAnsi="Arial" w:cs="Arial"/>
          <w:bCs/>
          <w:szCs w:val="20"/>
          <w:lang w:eastAsia="zh-CN" w:bidi="ar"/>
        </w:rPr>
        <w:tab/>
        <w:t>Jiancheng Sun</w:t>
      </w:r>
    </w:p>
    <w:p w14:paraId="46287848" w14:textId="77777777" w:rsidR="0094766B" w:rsidRDefault="005350E4">
      <w:pPr>
        <w:keepNext/>
        <w:tabs>
          <w:tab w:val="left" w:pos="2270"/>
          <w:tab w:val="left" w:pos="2694"/>
        </w:tabs>
        <w:spacing w:after="180"/>
        <w:ind w:left="567"/>
        <w:outlineLvl w:val="3"/>
        <w:rPr>
          <w:rFonts w:ascii="Arial" w:eastAsia="等线" w:hAnsi="Arial" w:cs="Arial"/>
          <w:b/>
          <w:lang w:eastAsia="zh-CN"/>
        </w:rPr>
      </w:pPr>
      <w:r>
        <w:rPr>
          <w:rFonts w:ascii="Arial" w:eastAsia="Malgun Gothic" w:hAnsi="Arial" w:cs="Arial"/>
          <w:b/>
          <w:szCs w:val="20"/>
          <w:lang w:eastAsia="zh-CN" w:bidi="ar"/>
        </w:rPr>
        <w:t>E-mail Address:</w:t>
      </w:r>
      <w:r>
        <w:rPr>
          <w:rFonts w:ascii="Arial" w:eastAsia="Malgun Gothic" w:hAnsi="Arial" w:cs="Arial"/>
          <w:b/>
          <w:szCs w:val="20"/>
          <w:lang w:eastAsia="zh-CN" w:bidi="ar"/>
        </w:rPr>
        <w:tab/>
      </w:r>
      <w:hyperlink r:id="rId8" w:history="1">
        <w:r>
          <w:rPr>
            <w:rStyle w:val="aff"/>
            <w:rFonts w:cs="Arial"/>
            <w:b/>
            <w:color w:val="0070C0"/>
          </w:rPr>
          <w:t>sunjiancheng@catt.cn</w:t>
        </w:r>
      </w:hyperlink>
    </w:p>
    <w:p w14:paraId="199B3F98" w14:textId="77777777" w:rsidR="0094766B" w:rsidRDefault="0094766B">
      <w:pPr>
        <w:spacing w:after="60"/>
        <w:ind w:left="1985" w:hanging="1985"/>
        <w:rPr>
          <w:rFonts w:ascii="Arial" w:hAnsi="Arial" w:cs="Arial"/>
          <w:b/>
        </w:rPr>
      </w:pPr>
    </w:p>
    <w:p w14:paraId="73E37119" w14:textId="77777777" w:rsidR="0094766B" w:rsidRDefault="005350E4">
      <w:pPr>
        <w:spacing w:after="60"/>
        <w:ind w:left="1985" w:hanging="1985"/>
        <w:rPr>
          <w:rFonts w:ascii="Arial" w:hAnsi="Arial" w:cs="Arial"/>
          <w:b/>
        </w:rPr>
      </w:pPr>
      <w:r>
        <w:rPr>
          <w:rFonts w:ascii="Arial" w:eastAsia="Malgun Gothic" w:hAnsi="Arial" w:cs="Arial"/>
          <w:b/>
          <w:szCs w:val="20"/>
          <w:lang w:eastAsia="zh-CN" w:bidi="ar"/>
        </w:rPr>
        <w:t>Attachments:</w:t>
      </w:r>
      <w:r>
        <w:rPr>
          <w:rFonts w:ascii="Arial" w:eastAsia="Malgun Gothic" w:hAnsi="Arial" w:cs="Arial"/>
          <w:b/>
          <w:szCs w:val="20"/>
          <w:lang w:eastAsia="zh-CN" w:bidi="ar"/>
        </w:rPr>
        <w:tab/>
        <w:t>n/a</w:t>
      </w:r>
    </w:p>
    <w:p w14:paraId="7776C5D6" w14:textId="77777777" w:rsidR="0094766B" w:rsidRDefault="0094766B">
      <w:pPr>
        <w:pBdr>
          <w:bottom w:val="single" w:sz="4" w:space="1" w:color="auto"/>
        </w:pBdr>
        <w:spacing w:after="180"/>
        <w:rPr>
          <w:rFonts w:ascii="Arial" w:hAnsi="Arial" w:cs="Arial"/>
        </w:rPr>
      </w:pPr>
    </w:p>
    <w:p w14:paraId="2290A964" w14:textId="77777777" w:rsidR="0094766B" w:rsidRDefault="005350E4">
      <w:pPr>
        <w:spacing w:after="180"/>
        <w:rPr>
          <w:rFonts w:ascii="Arial" w:hAnsi="Arial" w:cs="Arial"/>
          <w:b/>
        </w:rPr>
      </w:pPr>
      <w:r>
        <w:rPr>
          <w:rFonts w:ascii="Arial" w:eastAsia="Malgun Gothic" w:hAnsi="Arial" w:cs="Arial"/>
          <w:b/>
          <w:szCs w:val="20"/>
          <w:lang w:eastAsia="zh-CN" w:bidi="ar"/>
        </w:rPr>
        <w:t>1. Overall Description:</w:t>
      </w:r>
    </w:p>
    <w:p w14:paraId="22BF248A" w14:textId="77777777" w:rsidR="0094766B" w:rsidRDefault="005350E4" w:rsidP="00980A6E">
      <w:pPr>
        <w:spacing w:beforeLines="50" w:before="120" w:afterLines="50" w:after="120"/>
        <w:rPr>
          <w:rFonts w:ascii="Arial" w:eastAsiaTheme="minorEastAsia" w:hAnsi="Arial" w:cs="Arial"/>
          <w:szCs w:val="20"/>
          <w:lang w:eastAsia="zh-CN"/>
        </w:rPr>
      </w:pPr>
      <w:r>
        <w:rPr>
          <w:rFonts w:ascii="Arial" w:eastAsiaTheme="minorEastAsia" w:hAnsi="Arial" w:cs="Arial" w:hint="eastAsia"/>
          <w:szCs w:val="20"/>
          <w:lang w:eastAsia="zh-CN"/>
        </w:rPr>
        <w:t>RAN3 discussed t</w:t>
      </w:r>
      <w:r>
        <w:rPr>
          <w:rFonts w:ascii="Arial" w:eastAsiaTheme="minorEastAsia" w:hAnsi="Arial" w:cs="Arial"/>
          <w:szCs w:val="20"/>
          <w:lang w:eastAsia="zh-CN"/>
        </w:rPr>
        <w:t>he potential issues on support of regenerative payload for NR NTN</w:t>
      </w:r>
      <w:r>
        <w:rPr>
          <w:rFonts w:ascii="Arial" w:eastAsiaTheme="minorEastAsia" w:hAnsi="Arial" w:cs="Arial" w:hint="eastAsia"/>
          <w:szCs w:val="20"/>
          <w:lang w:eastAsia="zh-CN"/>
        </w:rPr>
        <w:t xml:space="preserve"> and</w:t>
      </w:r>
      <w:r>
        <w:rPr>
          <w:rFonts w:ascii="Arial" w:eastAsiaTheme="minorEastAsia" w:hAnsi="Arial" w:cs="Arial"/>
          <w:szCs w:val="20"/>
          <w:lang w:eastAsia="zh-CN"/>
        </w:rPr>
        <w:t xml:space="preserve"> identified the following candidate mechanisms, which need to be </w:t>
      </w:r>
      <w:r>
        <w:rPr>
          <w:rFonts w:ascii="Arial" w:eastAsiaTheme="minorEastAsia" w:hAnsi="Arial" w:cs="Arial" w:hint="eastAsia"/>
          <w:szCs w:val="20"/>
          <w:lang w:eastAsia="zh-CN"/>
        </w:rPr>
        <w:t>confirmed</w:t>
      </w:r>
      <w:r>
        <w:rPr>
          <w:rFonts w:ascii="Arial" w:eastAsiaTheme="minorEastAsia" w:hAnsi="Arial" w:cs="Arial"/>
          <w:szCs w:val="20"/>
          <w:lang w:eastAsia="zh-CN"/>
        </w:rPr>
        <w:t xml:space="preserve"> by </w:t>
      </w:r>
      <w:r>
        <w:rPr>
          <w:rFonts w:ascii="Arial" w:eastAsiaTheme="minorEastAsia" w:hAnsi="Arial" w:cs="Arial" w:hint="eastAsia"/>
          <w:szCs w:val="20"/>
          <w:lang w:eastAsia="zh-CN"/>
        </w:rPr>
        <w:t>SA2 and SA5:</w:t>
      </w:r>
    </w:p>
    <w:p w14:paraId="19E9995A" w14:textId="77777777" w:rsidR="00980A6E" w:rsidRPr="00980A6E" w:rsidRDefault="005350E4" w:rsidP="00980A6E">
      <w:pPr>
        <w:pStyle w:val="aff2"/>
        <w:numPr>
          <w:ilvl w:val="0"/>
          <w:numId w:val="16"/>
        </w:numPr>
        <w:spacing w:beforeLines="50" w:before="120" w:afterLines="50" w:after="120"/>
        <w:rPr>
          <w:rFonts w:ascii="Arial" w:eastAsiaTheme="minorEastAsia" w:hAnsi="Arial" w:cs="Arial"/>
          <w:lang w:eastAsia="zh-CN"/>
        </w:rPr>
      </w:pPr>
      <w:r>
        <w:rPr>
          <w:rFonts w:ascii="Arial" w:eastAsiaTheme="minorEastAsia" w:hAnsi="Arial" w:cs="Arial" w:hint="eastAsia"/>
          <w:i/>
          <w:lang w:eastAsia="zh-CN"/>
        </w:rPr>
        <w:t>T</w:t>
      </w:r>
      <w:r>
        <w:rPr>
          <w:rFonts w:ascii="Arial" w:eastAsiaTheme="minorEastAsia" w:hAnsi="Arial" w:cs="Arial"/>
          <w:i/>
          <w:lang w:eastAsia="zh-CN"/>
        </w:rPr>
        <w:t xml:space="preserve">he mobility of the on board </w:t>
      </w:r>
      <w:proofErr w:type="spellStart"/>
      <w:r>
        <w:rPr>
          <w:rFonts w:ascii="Arial" w:eastAsiaTheme="minorEastAsia" w:hAnsi="Arial" w:cs="Arial"/>
          <w:i/>
          <w:lang w:eastAsia="zh-CN"/>
        </w:rPr>
        <w:t>gNB</w:t>
      </w:r>
      <w:proofErr w:type="spellEnd"/>
      <w:r>
        <w:rPr>
          <w:rFonts w:ascii="Arial" w:eastAsiaTheme="minorEastAsia" w:hAnsi="Arial" w:cs="Arial"/>
          <w:i/>
          <w:lang w:eastAsia="zh-CN"/>
        </w:rPr>
        <w:t xml:space="preserve"> causes the coverage of the </w:t>
      </w:r>
      <w:proofErr w:type="spellStart"/>
      <w:r>
        <w:rPr>
          <w:rFonts w:ascii="Arial" w:eastAsiaTheme="minorEastAsia" w:hAnsi="Arial" w:cs="Arial"/>
          <w:i/>
          <w:lang w:eastAsia="zh-CN"/>
        </w:rPr>
        <w:t>gNB</w:t>
      </w:r>
      <w:proofErr w:type="spellEnd"/>
      <w:r>
        <w:rPr>
          <w:rFonts w:ascii="Arial" w:eastAsiaTheme="minorEastAsia" w:hAnsi="Arial" w:cs="Arial"/>
          <w:i/>
          <w:lang w:eastAsia="zh-CN"/>
        </w:rPr>
        <w:t xml:space="preserve"> </w:t>
      </w:r>
      <w:r w:rsidR="000C4877">
        <w:rPr>
          <w:rFonts w:ascii="Arial" w:eastAsiaTheme="minorEastAsia" w:hAnsi="Arial" w:cs="Arial"/>
          <w:i/>
          <w:lang w:eastAsia="zh-CN"/>
        </w:rPr>
        <w:t>will</w:t>
      </w:r>
      <w:r w:rsidR="000C4877">
        <w:rPr>
          <w:rFonts w:ascii="Arial" w:eastAsiaTheme="minorEastAsia" w:hAnsi="Arial" w:cs="Arial" w:hint="eastAsia"/>
          <w:i/>
          <w:lang w:eastAsia="zh-CN"/>
        </w:rPr>
        <w:t xml:space="preserve"> </w:t>
      </w:r>
      <w:proofErr w:type="gramStart"/>
      <w:r>
        <w:rPr>
          <w:rFonts w:ascii="Arial" w:eastAsiaTheme="minorEastAsia" w:hAnsi="Arial" w:cs="Arial"/>
          <w:i/>
          <w:lang w:eastAsia="zh-CN"/>
        </w:rPr>
        <w:t>change</w:t>
      </w:r>
      <w:r w:rsidR="000C4877">
        <w:rPr>
          <w:rFonts w:ascii="Arial" w:eastAsiaTheme="minorEastAsia" w:hAnsi="Arial" w:cs="Arial"/>
          <w:i/>
          <w:lang w:eastAsia="zh-CN"/>
        </w:rPr>
        <w:t>d</w:t>
      </w:r>
      <w:proofErr w:type="gramEnd"/>
      <w:r w:rsidR="000C4877">
        <w:rPr>
          <w:rFonts w:ascii="Arial" w:eastAsiaTheme="minorEastAsia" w:hAnsi="Arial" w:cs="Arial" w:hint="eastAsia"/>
          <w:i/>
          <w:lang w:eastAsia="zh-CN"/>
        </w:rPr>
        <w:t xml:space="preserve"> with</w:t>
      </w:r>
      <w:r>
        <w:rPr>
          <w:rFonts w:ascii="Arial" w:eastAsiaTheme="minorEastAsia" w:hAnsi="Arial" w:cs="Arial"/>
          <w:i/>
          <w:lang w:eastAsia="zh-CN"/>
        </w:rPr>
        <w:t xml:space="preserve"> time, accordingly the supported TAIs list</w:t>
      </w:r>
      <w:r>
        <w:rPr>
          <w:rFonts w:ascii="Arial" w:eastAsiaTheme="minorEastAsia" w:hAnsi="Arial" w:cs="Arial" w:hint="eastAsia"/>
          <w:i/>
          <w:lang w:eastAsia="zh-CN"/>
        </w:rPr>
        <w:t xml:space="preserve"> of the </w:t>
      </w:r>
      <w:proofErr w:type="spellStart"/>
      <w:r>
        <w:rPr>
          <w:rFonts w:ascii="Arial" w:eastAsiaTheme="minorEastAsia" w:hAnsi="Arial" w:cs="Arial" w:hint="eastAsia"/>
          <w:i/>
          <w:lang w:eastAsia="zh-CN"/>
        </w:rPr>
        <w:t>gNB</w:t>
      </w:r>
      <w:proofErr w:type="spellEnd"/>
      <w:r>
        <w:rPr>
          <w:rFonts w:ascii="Arial" w:eastAsiaTheme="minorEastAsia" w:hAnsi="Arial" w:cs="Arial"/>
          <w:i/>
          <w:lang w:eastAsia="zh-CN"/>
        </w:rPr>
        <w:t xml:space="preserve"> </w:t>
      </w:r>
      <w:r>
        <w:rPr>
          <w:rFonts w:ascii="Arial" w:eastAsiaTheme="minorEastAsia" w:hAnsi="Arial" w:cs="Arial" w:hint="eastAsia"/>
          <w:i/>
          <w:lang w:eastAsia="zh-CN"/>
        </w:rPr>
        <w:t>will</w:t>
      </w:r>
      <w:r>
        <w:rPr>
          <w:rFonts w:ascii="Arial" w:eastAsiaTheme="minorEastAsia" w:hAnsi="Arial" w:cs="Arial"/>
          <w:i/>
          <w:lang w:eastAsia="zh-CN"/>
        </w:rPr>
        <w:t xml:space="preserve"> change</w:t>
      </w:r>
      <w:r>
        <w:rPr>
          <w:rFonts w:ascii="Arial" w:eastAsiaTheme="minorEastAsia" w:hAnsi="Arial" w:cs="Arial" w:hint="eastAsia"/>
          <w:i/>
          <w:lang w:eastAsia="zh-CN"/>
        </w:rPr>
        <w:t xml:space="preserve"> with time</w:t>
      </w:r>
      <w:r>
        <w:rPr>
          <w:rFonts w:ascii="Arial" w:eastAsiaTheme="minorEastAsia" w:hAnsi="Arial" w:cs="Arial"/>
          <w:i/>
          <w:lang w:eastAsia="zh-CN"/>
        </w:rPr>
        <w:t xml:space="preserve">. </w:t>
      </w:r>
      <w:r>
        <w:rPr>
          <w:rFonts w:ascii="Arial" w:eastAsiaTheme="minorEastAsia" w:hAnsi="Arial" w:cs="Arial" w:hint="eastAsia"/>
          <w:i/>
          <w:lang w:eastAsia="zh-CN"/>
        </w:rPr>
        <w:t>F</w:t>
      </w:r>
      <w:r>
        <w:rPr>
          <w:rFonts w:ascii="Arial" w:eastAsiaTheme="minorEastAsia" w:hAnsi="Arial" w:cs="Arial"/>
          <w:i/>
          <w:lang w:eastAsia="zh-CN"/>
        </w:rPr>
        <w:t>requent updates of the supported TAIs list using</w:t>
      </w:r>
      <w:r>
        <w:rPr>
          <w:rFonts w:ascii="Arial" w:eastAsiaTheme="minorEastAsia" w:hAnsi="Arial" w:cs="Arial" w:hint="eastAsia"/>
          <w:i/>
          <w:lang w:eastAsia="zh-CN"/>
        </w:rPr>
        <w:t xml:space="preserve"> the legacy RAN Configuration Update procedure may</w:t>
      </w:r>
      <w:r>
        <w:rPr>
          <w:rFonts w:ascii="Arial" w:eastAsiaTheme="minorEastAsia" w:hAnsi="Arial" w:cs="Arial"/>
          <w:i/>
          <w:lang w:eastAsia="zh-CN"/>
        </w:rPr>
        <w:t xml:space="preserve"> cause a large number of NG interface signal</w:t>
      </w:r>
      <w:r>
        <w:rPr>
          <w:rFonts w:ascii="Arial" w:eastAsiaTheme="minorEastAsia" w:hAnsi="Arial" w:cs="Arial" w:hint="eastAsia"/>
          <w:i/>
          <w:lang w:eastAsia="zh-CN"/>
        </w:rPr>
        <w:t>l</w:t>
      </w:r>
      <w:r>
        <w:rPr>
          <w:rFonts w:ascii="Arial" w:eastAsiaTheme="minorEastAsia" w:hAnsi="Arial" w:cs="Arial"/>
          <w:i/>
          <w:lang w:eastAsia="zh-CN"/>
        </w:rPr>
        <w:t>ing interactions.</w:t>
      </w:r>
      <w:r>
        <w:rPr>
          <w:rFonts w:ascii="Arial" w:eastAsiaTheme="minorEastAsia" w:hAnsi="Arial" w:cs="Arial" w:hint="eastAsia"/>
          <w:i/>
          <w:lang w:eastAsia="zh-CN"/>
        </w:rPr>
        <w:t xml:space="preserve"> </w:t>
      </w:r>
    </w:p>
    <w:p w14:paraId="31ACD5A8" w14:textId="77777777" w:rsidR="00980A6E" w:rsidRPr="00980A6E" w:rsidRDefault="00980A6E" w:rsidP="00980A6E">
      <w:pPr>
        <w:pStyle w:val="aff2"/>
        <w:spacing w:beforeLines="50" w:before="120" w:afterLines="50" w:after="120"/>
        <w:ind w:left="360"/>
        <w:rPr>
          <w:rFonts w:ascii="Arial" w:eastAsiaTheme="minorEastAsia" w:hAnsi="Arial" w:cs="Arial"/>
          <w:lang w:eastAsia="zh-CN"/>
        </w:rPr>
      </w:pPr>
    </w:p>
    <w:p w14:paraId="4E8D5E34" w14:textId="77777777" w:rsidR="0094766B" w:rsidRDefault="003E2CF8" w:rsidP="00980A6E">
      <w:pPr>
        <w:pStyle w:val="aff2"/>
        <w:spacing w:beforeLines="50" w:before="120" w:afterLines="50" w:after="120"/>
        <w:ind w:left="360"/>
        <w:rPr>
          <w:rFonts w:ascii="Arial" w:eastAsiaTheme="minorEastAsia" w:hAnsi="Arial" w:cs="Arial"/>
          <w:lang w:eastAsia="zh-CN"/>
        </w:rPr>
      </w:pPr>
      <w:r>
        <w:rPr>
          <w:rFonts w:ascii="Arial" w:eastAsiaTheme="minorEastAsia" w:hAnsi="Arial" w:cs="Arial" w:hint="eastAsia"/>
          <w:lang w:eastAsia="zh-CN"/>
        </w:rPr>
        <w:t>RAN3 prefers</w:t>
      </w:r>
      <w:r w:rsidR="005350E4">
        <w:rPr>
          <w:rFonts w:ascii="Arial" w:eastAsiaTheme="minorEastAsia" w:hAnsi="Arial" w:cs="Arial" w:hint="eastAsia"/>
          <w:lang w:eastAsia="zh-CN"/>
        </w:rPr>
        <w:t xml:space="preserve"> to consider </w:t>
      </w:r>
      <w:r w:rsidR="005350E4">
        <w:rPr>
          <w:rFonts w:ascii="Arial" w:eastAsiaTheme="minorEastAsia" w:hAnsi="Arial" w:cs="Arial"/>
          <w:lang w:eastAsia="zh-CN"/>
        </w:rPr>
        <w:t xml:space="preserve">OAM based solution, </w:t>
      </w:r>
      <w:r w:rsidR="005350E4">
        <w:rPr>
          <w:rFonts w:ascii="Arial" w:eastAsiaTheme="minorEastAsia" w:hAnsi="Arial" w:cs="Arial" w:hint="eastAsia"/>
          <w:lang w:eastAsia="zh-CN"/>
        </w:rPr>
        <w:t>t</w:t>
      </w:r>
      <w:r w:rsidR="005350E4">
        <w:rPr>
          <w:rFonts w:ascii="Arial" w:eastAsiaTheme="minorEastAsia" w:hAnsi="Arial" w:cs="Arial"/>
          <w:lang w:eastAsia="zh-CN"/>
        </w:rPr>
        <w:t xml:space="preserve">he information of supported TAIs is provided to AMF per RAN node ID by </w:t>
      </w:r>
      <w:r w:rsidR="005C054A">
        <w:rPr>
          <w:rFonts w:ascii="Arial" w:eastAsiaTheme="minorEastAsia" w:hAnsi="Arial" w:cs="Arial"/>
          <w:lang w:eastAsia="zh-CN"/>
        </w:rPr>
        <w:t>pre</w:t>
      </w:r>
      <w:r w:rsidR="00B45DB8">
        <w:rPr>
          <w:rFonts w:ascii="Arial" w:eastAsiaTheme="minorEastAsia" w:hAnsi="Arial" w:cs="Arial" w:hint="eastAsia"/>
          <w:lang w:eastAsia="zh-CN"/>
        </w:rPr>
        <w:t>-</w:t>
      </w:r>
      <w:r w:rsidR="005C054A">
        <w:rPr>
          <w:rFonts w:ascii="Arial" w:eastAsiaTheme="minorEastAsia" w:hAnsi="Arial" w:cs="Arial"/>
          <w:lang w:eastAsia="zh-CN"/>
        </w:rPr>
        <w:t>configur</w:t>
      </w:r>
      <w:r w:rsidR="005C054A">
        <w:rPr>
          <w:rFonts w:ascii="Arial" w:eastAsiaTheme="minorEastAsia" w:hAnsi="Arial" w:cs="Arial" w:hint="eastAsia"/>
          <w:lang w:eastAsia="zh-CN"/>
        </w:rPr>
        <w:t>ation or OAM configuration</w:t>
      </w:r>
      <w:r w:rsidR="005350E4">
        <w:rPr>
          <w:rFonts w:ascii="Arial" w:eastAsiaTheme="minorEastAsia" w:hAnsi="Arial" w:cs="Arial"/>
          <w:lang w:eastAsia="zh-CN"/>
        </w:rPr>
        <w:t>.</w:t>
      </w:r>
    </w:p>
    <w:p w14:paraId="2063D85E" w14:textId="77777777" w:rsidR="0094766B" w:rsidRDefault="0094766B" w:rsidP="00980A6E">
      <w:pPr>
        <w:pStyle w:val="aff2"/>
        <w:spacing w:beforeLines="50" w:before="120" w:afterLines="50" w:after="120"/>
        <w:ind w:left="360"/>
        <w:rPr>
          <w:rFonts w:ascii="Arial" w:eastAsiaTheme="minorEastAsia" w:hAnsi="Arial" w:cs="Arial"/>
          <w:lang w:eastAsia="zh-CN"/>
        </w:rPr>
      </w:pPr>
    </w:p>
    <w:p w14:paraId="31706212" w14:textId="77777777" w:rsidR="005C054A" w:rsidRDefault="005C054A" w:rsidP="00980A6E">
      <w:pPr>
        <w:pStyle w:val="aff2"/>
        <w:numPr>
          <w:ilvl w:val="0"/>
          <w:numId w:val="16"/>
        </w:numPr>
        <w:spacing w:beforeLines="50" w:before="120" w:afterLines="50" w:after="120"/>
        <w:rPr>
          <w:rFonts w:ascii="Arial" w:eastAsiaTheme="minorEastAsia" w:hAnsi="Arial" w:cs="Arial"/>
          <w:i/>
          <w:lang w:eastAsia="zh-CN"/>
        </w:rPr>
      </w:pPr>
      <w:r>
        <w:rPr>
          <w:rFonts w:ascii="Arial" w:eastAsiaTheme="minorEastAsia" w:hAnsi="Arial" w:cs="Arial" w:hint="eastAsia"/>
          <w:i/>
          <w:lang w:eastAsia="zh-CN"/>
        </w:rPr>
        <w:t>RAN3 assumes</w:t>
      </w:r>
      <w:r w:rsidR="005350E4">
        <w:rPr>
          <w:rFonts w:ascii="Arial" w:eastAsiaTheme="minorEastAsia" w:hAnsi="Arial" w:cs="Arial" w:hint="eastAsia"/>
          <w:i/>
          <w:lang w:eastAsia="zh-CN"/>
        </w:rPr>
        <w:t xml:space="preserve"> the AMF service area is consist of a list of </w:t>
      </w:r>
      <w:proofErr w:type="gramStart"/>
      <w:r w:rsidR="005350E4">
        <w:rPr>
          <w:rFonts w:ascii="Arial" w:eastAsiaTheme="minorEastAsia" w:hAnsi="Arial" w:cs="Arial" w:hint="eastAsia"/>
          <w:i/>
          <w:lang w:eastAsia="zh-CN"/>
        </w:rPr>
        <w:t>TAC,</w:t>
      </w:r>
      <w:proofErr w:type="gramEnd"/>
      <w:r w:rsidR="005350E4">
        <w:rPr>
          <w:rFonts w:ascii="Arial" w:eastAsiaTheme="minorEastAsia" w:hAnsi="Arial" w:cs="Arial" w:hint="eastAsia"/>
          <w:i/>
          <w:lang w:eastAsia="zh-CN"/>
        </w:rPr>
        <w:t xml:space="preserve"> RAN could trigger inter AMF HO in case the UE moves across the TACs of the different AMFs. </w:t>
      </w:r>
    </w:p>
    <w:p w14:paraId="3F6F10CD" w14:textId="77777777" w:rsidR="0094766B" w:rsidRDefault="005350E4" w:rsidP="002B323A">
      <w:pPr>
        <w:pStyle w:val="aff2"/>
        <w:spacing w:beforeLines="50" w:before="120" w:afterLines="50" w:after="120"/>
        <w:ind w:left="360"/>
        <w:rPr>
          <w:rFonts w:ascii="Arial" w:eastAsiaTheme="minorEastAsia" w:hAnsi="Arial" w:cs="Arial"/>
          <w:i/>
          <w:lang w:eastAsia="zh-CN"/>
        </w:rPr>
      </w:pPr>
      <w:r>
        <w:rPr>
          <w:rFonts w:ascii="Arial" w:eastAsiaTheme="minorEastAsia" w:hAnsi="Arial" w:cs="Arial" w:hint="eastAsia"/>
          <w:i/>
          <w:lang w:eastAsia="zh-CN"/>
        </w:rPr>
        <w:t xml:space="preserve">RAN3 would like to confirm with SA2 and SA5 if the assumption is correct. If yes, the relationship between AMF and TACs should be configured to the </w:t>
      </w:r>
      <w:proofErr w:type="spellStart"/>
      <w:r>
        <w:rPr>
          <w:rFonts w:ascii="Arial" w:eastAsiaTheme="minorEastAsia" w:hAnsi="Arial" w:cs="Arial" w:hint="eastAsia"/>
          <w:i/>
          <w:lang w:eastAsia="zh-CN"/>
        </w:rPr>
        <w:t>gNB</w:t>
      </w:r>
      <w:proofErr w:type="spellEnd"/>
      <w:r>
        <w:rPr>
          <w:rFonts w:ascii="Arial" w:eastAsiaTheme="minorEastAsia" w:hAnsi="Arial" w:cs="Arial" w:hint="eastAsia"/>
          <w:i/>
          <w:lang w:eastAsia="zh-CN"/>
        </w:rPr>
        <w:t xml:space="preserve"> via OAM.</w:t>
      </w:r>
    </w:p>
    <w:p w14:paraId="22E44E28" w14:textId="77777777" w:rsidR="0094766B" w:rsidRDefault="0094766B">
      <w:pPr>
        <w:spacing w:after="180"/>
        <w:rPr>
          <w:rFonts w:eastAsia="等线"/>
          <w:szCs w:val="22"/>
          <w:lang w:val="en-GB" w:eastAsia="zh-CN" w:bidi="ar"/>
        </w:rPr>
      </w:pPr>
    </w:p>
    <w:p w14:paraId="2B972B86" w14:textId="77777777" w:rsidR="0094766B" w:rsidRDefault="005350E4">
      <w:pPr>
        <w:spacing w:after="180"/>
        <w:rPr>
          <w:rFonts w:ascii="Arial" w:hAnsi="Arial" w:cs="Arial"/>
          <w:b/>
          <w:lang w:eastAsia="zh-CN"/>
        </w:rPr>
      </w:pPr>
      <w:r>
        <w:rPr>
          <w:rFonts w:ascii="Arial" w:eastAsia="Malgun Gothic" w:hAnsi="Arial" w:cs="Arial"/>
          <w:b/>
          <w:szCs w:val="20"/>
          <w:lang w:eastAsia="zh-CN" w:bidi="ar"/>
        </w:rPr>
        <w:t>2. Actions:</w:t>
      </w:r>
    </w:p>
    <w:p w14:paraId="616D8919" w14:textId="77777777" w:rsidR="0094766B" w:rsidRDefault="005350E4">
      <w:pPr>
        <w:spacing w:after="180"/>
        <w:ind w:left="1985" w:hanging="1985"/>
        <w:rPr>
          <w:rFonts w:ascii="Arial" w:hAnsi="Arial" w:cs="Arial"/>
          <w:b/>
          <w:szCs w:val="22"/>
          <w:lang w:eastAsia="zh-CN"/>
        </w:rPr>
      </w:pPr>
      <w:r>
        <w:rPr>
          <w:rFonts w:ascii="Arial" w:eastAsia="Malgun Gothic" w:hAnsi="Arial" w:cs="Arial"/>
          <w:b/>
          <w:szCs w:val="22"/>
          <w:lang w:eastAsia="zh-CN" w:bidi="ar"/>
        </w:rPr>
        <w:t>To SA</w:t>
      </w:r>
      <w:r>
        <w:rPr>
          <w:rFonts w:ascii="Arial" w:eastAsia="Malgun Gothic" w:hAnsi="Arial" w:cs="Arial" w:hint="eastAsia"/>
          <w:b/>
          <w:szCs w:val="22"/>
          <w:lang w:eastAsia="zh-CN" w:bidi="ar"/>
        </w:rPr>
        <w:t>2,</w:t>
      </w:r>
      <w:r>
        <w:rPr>
          <w:rFonts w:ascii="Arial" w:eastAsiaTheme="minorEastAsia" w:hAnsi="Arial" w:cs="Arial" w:hint="eastAsia"/>
          <w:b/>
          <w:szCs w:val="22"/>
          <w:lang w:eastAsia="zh-CN" w:bidi="ar"/>
        </w:rPr>
        <w:t xml:space="preserve"> </w:t>
      </w:r>
      <w:r>
        <w:rPr>
          <w:rFonts w:ascii="Arial" w:eastAsia="Malgun Gothic" w:hAnsi="Arial" w:cs="Arial" w:hint="eastAsia"/>
          <w:b/>
          <w:szCs w:val="22"/>
          <w:lang w:eastAsia="zh-CN" w:bidi="ar"/>
        </w:rPr>
        <w:t>SA5</w:t>
      </w:r>
      <w:r>
        <w:rPr>
          <w:rFonts w:ascii="Arial" w:eastAsia="Malgun Gothic" w:hAnsi="Arial" w:cs="Arial"/>
          <w:b/>
          <w:szCs w:val="22"/>
          <w:lang w:eastAsia="zh-CN" w:bidi="ar"/>
        </w:rPr>
        <w:t>:</w:t>
      </w:r>
    </w:p>
    <w:p w14:paraId="4231609E" w14:textId="77777777" w:rsidR="0094766B" w:rsidRPr="003E2CF8" w:rsidRDefault="005350E4">
      <w:pPr>
        <w:spacing w:after="180"/>
        <w:rPr>
          <w:rFonts w:eastAsiaTheme="minorEastAsia"/>
          <w:sz w:val="22"/>
          <w:szCs w:val="22"/>
          <w:lang w:eastAsia="zh-CN" w:bidi="ar"/>
        </w:rPr>
      </w:pPr>
      <w:r>
        <w:rPr>
          <w:rFonts w:ascii="Arial" w:eastAsia="Malgun Gothic" w:hAnsi="Arial" w:cs="Arial"/>
          <w:b/>
          <w:bCs/>
          <w:szCs w:val="20"/>
          <w:lang w:eastAsia="zh-CN" w:bidi="ar"/>
        </w:rPr>
        <w:t>ACTION:</w:t>
      </w:r>
      <w:r>
        <w:rPr>
          <w:rFonts w:ascii="Arial" w:eastAsia="Malgun Gothic" w:hAnsi="Arial" w:cs="Arial"/>
          <w:bCs/>
          <w:szCs w:val="20"/>
          <w:lang w:eastAsia="zh-CN" w:bidi="ar"/>
        </w:rPr>
        <w:t xml:space="preserve"> </w:t>
      </w:r>
      <w:r>
        <w:rPr>
          <w:rFonts w:eastAsia="Malgun Gothic"/>
          <w:sz w:val="22"/>
          <w:szCs w:val="22"/>
          <w:lang w:eastAsia="zh-CN" w:bidi="ar"/>
        </w:rPr>
        <w:t>RAN3 respectfully requests SA</w:t>
      </w:r>
      <w:r>
        <w:rPr>
          <w:rFonts w:eastAsia="Malgun Gothic" w:hint="eastAsia"/>
          <w:sz w:val="22"/>
          <w:szCs w:val="22"/>
          <w:lang w:eastAsia="zh-CN" w:bidi="ar"/>
        </w:rPr>
        <w:t>2 and SA5</w:t>
      </w:r>
      <w:r>
        <w:rPr>
          <w:rFonts w:eastAsia="Malgun Gothic"/>
          <w:sz w:val="22"/>
          <w:szCs w:val="22"/>
          <w:lang w:eastAsia="zh-CN" w:bidi="ar"/>
        </w:rPr>
        <w:t xml:space="preserve"> to </w:t>
      </w:r>
      <w:r>
        <w:rPr>
          <w:rFonts w:eastAsiaTheme="minorEastAsia" w:hint="eastAsia"/>
          <w:sz w:val="22"/>
          <w:szCs w:val="22"/>
          <w:lang w:eastAsia="zh-CN" w:bidi="ar"/>
        </w:rPr>
        <w:t>check the RAN3 assumptions as</w:t>
      </w:r>
      <w:r>
        <w:rPr>
          <w:rFonts w:eastAsia="Malgun Gothic"/>
          <w:sz w:val="22"/>
          <w:szCs w:val="22"/>
          <w:lang w:eastAsia="zh-CN" w:bidi="ar"/>
        </w:rPr>
        <w:t xml:space="preserve"> above</w:t>
      </w:r>
      <w:r>
        <w:rPr>
          <w:rFonts w:eastAsiaTheme="minorEastAsia" w:hint="eastAsia"/>
          <w:sz w:val="22"/>
          <w:szCs w:val="22"/>
          <w:lang w:eastAsia="zh-CN" w:bidi="ar"/>
        </w:rPr>
        <w:t>, and response accordingly.</w:t>
      </w:r>
    </w:p>
    <w:p w14:paraId="7B5473BF" w14:textId="77777777" w:rsidR="0094766B" w:rsidRDefault="005350E4">
      <w:pPr>
        <w:spacing w:after="180"/>
        <w:rPr>
          <w:rFonts w:ascii="Arial" w:hAnsi="Arial" w:cs="Arial"/>
          <w:b/>
        </w:rPr>
      </w:pPr>
      <w:r>
        <w:rPr>
          <w:rFonts w:ascii="Arial" w:eastAsia="Malgun Gothic" w:hAnsi="Arial" w:cs="Arial"/>
          <w:b/>
          <w:szCs w:val="20"/>
          <w:lang w:eastAsia="zh-CN" w:bidi="ar"/>
        </w:rPr>
        <w:t>3. Date of Next TSG-RAN WG3 Meetings:</w:t>
      </w:r>
    </w:p>
    <w:p w14:paraId="71E96B3B" w14:textId="2DF76786" w:rsidR="0094766B" w:rsidRDefault="005350E4">
      <w:pPr>
        <w:tabs>
          <w:tab w:val="left" w:pos="5106"/>
        </w:tabs>
        <w:spacing w:after="180"/>
        <w:ind w:left="2270" w:hanging="2270"/>
        <w:rPr>
          <w:rFonts w:ascii="Arial" w:eastAsia="等线" w:hAnsi="Arial" w:cs="Arial"/>
          <w:szCs w:val="20"/>
          <w:lang w:eastAsia="zh-CN" w:bidi="ar"/>
        </w:rPr>
      </w:pPr>
      <w:r>
        <w:rPr>
          <w:rFonts w:ascii="Arial" w:eastAsia="Malgun Gothic" w:hAnsi="Arial" w:cs="Arial"/>
          <w:szCs w:val="20"/>
          <w:lang w:eastAsia="zh-CN" w:bidi="ar"/>
        </w:rPr>
        <w:t>RAN3#12</w:t>
      </w:r>
      <w:r>
        <w:rPr>
          <w:rFonts w:ascii="Arial" w:eastAsia="等线" w:hAnsi="Arial" w:cs="Arial" w:hint="eastAsia"/>
          <w:szCs w:val="20"/>
          <w:lang w:eastAsia="zh-CN" w:bidi="ar"/>
        </w:rPr>
        <w:t>6</w:t>
      </w:r>
      <w:r>
        <w:rPr>
          <w:rFonts w:ascii="Arial" w:eastAsia="Malgun Gothic" w:hAnsi="Arial" w:cs="Arial"/>
          <w:szCs w:val="20"/>
          <w:lang w:eastAsia="zh-CN" w:bidi="ar"/>
        </w:rPr>
        <w:tab/>
        <w:t xml:space="preserve">       </w:t>
      </w:r>
      <w:r>
        <w:rPr>
          <w:rFonts w:ascii="Arial" w:eastAsia="Malgun Gothic" w:hAnsi="Arial" w:cs="Arial" w:hint="eastAsia"/>
          <w:szCs w:val="20"/>
          <w:lang w:eastAsia="zh-CN" w:bidi="ar"/>
        </w:rPr>
        <w:t xml:space="preserve">Nov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Nov 22</w:t>
      </w:r>
      <w:r w:rsidR="00B02060">
        <w:rPr>
          <w:rFonts w:ascii="Arial" w:eastAsia="等线" w:hAnsi="Arial" w:cs="Arial" w:hint="eastAsia"/>
          <w:szCs w:val="20"/>
          <w:vertAlign w:val="superscript"/>
          <w:lang w:eastAsia="zh-CN" w:bidi="ar"/>
        </w:rPr>
        <w:t>nd</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 xml:space="preserve">Orlando, </w:t>
      </w:r>
      <w:r>
        <w:rPr>
          <w:rFonts w:ascii="Arial" w:eastAsia="等线" w:hAnsi="Arial" w:cs="Arial" w:hint="eastAsia"/>
          <w:szCs w:val="20"/>
          <w:lang w:eastAsia="zh-CN" w:bidi="ar"/>
        </w:rPr>
        <w:t>US</w:t>
      </w:r>
    </w:p>
    <w:p w14:paraId="22C3B896" w14:textId="77777777" w:rsidR="00212835" w:rsidRPr="000B44B4" w:rsidRDefault="00212835" w:rsidP="00212835">
      <w:pPr>
        <w:tabs>
          <w:tab w:val="left" w:pos="5106"/>
        </w:tabs>
        <w:spacing w:after="180"/>
        <w:ind w:left="2270" w:hanging="2270"/>
        <w:rPr>
          <w:rFonts w:ascii="Arial" w:eastAsiaTheme="minorEastAsia" w:hAnsi="Arial" w:cs="Arial"/>
          <w:lang w:eastAsia="zh-CN"/>
        </w:rPr>
      </w:pPr>
      <w:r>
        <w:rPr>
          <w:rFonts w:ascii="Arial" w:eastAsia="Malgun Gothic" w:hAnsi="Arial" w:cs="Arial"/>
          <w:szCs w:val="20"/>
          <w:lang w:eastAsia="zh-CN" w:bidi="ar"/>
        </w:rPr>
        <w:t>RAN3#</w:t>
      </w:r>
      <w:r>
        <w:rPr>
          <w:rFonts w:ascii="Arial" w:eastAsiaTheme="minorEastAsia" w:hAnsi="Arial" w:cs="Arial" w:hint="eastAsia"/>
          <w:szCs w:val="20"/>
          <w:lang w:eastAsia="zh-CN" w:bidi="ar"/>
        </w:rPr>
        <w:t>127</w:t>
      </w:r>
      <w:r>
        <w:rPr>
          <w:rFonts w:ascii="Arial" w:eastAsia="Malgun Gothic" w:hAnsi="Arial" w:cs="Arial"/>
          <w:szCs w:val="20"/>
          <w:lang w:eastAsia="zh-CN" w:bidi="ar"/>
        </w:rPr>
        <w:tab/>
        <w:t xml:space="preserve">       </w:t>
      </w:r>
      <w:r>
        <w:rPr>
          <w:rFonts w:ascii="Arial" w:eastAsia="等线" w:hAnsi="Arial" w:cs="Arial" w:hint="eastAsia"/>
          <w:szCs w:val="20"/>
          <w:lang w:eastAsia="zh-CN" w:bidi="ar"/>
        </w:rPr>
        <w:t>Feb</w:t>
      </w:r>
      <w:r>
        <w:rPr>
          <w:rFonts w:ascii="Arial" w:eastAsia="等线" w:hAnsi="Arial" w:cs="Arial"/>
          <w:szCs w:val="20"/>
          <w:lang w:eastAsia="zh-CN" w:bidi="ar"/>
        </w:rPr>
        <w:t xml:space="preserve">. </w:t>
      </w:r>
      <w:r>
        <w:rPr>
          <w:rFonts w:ascii="Arial" w:eastAsia="等线" w:hAnsi="Arial" w:cs="Arial" w:hint="eastAsia"/>
          <w:szCs w:val="20"/>
          <w:lang w:eastAsia="zh-CN" w:bidi="ar"/>
        </w:rPr>
        <w:t>17</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Feb</w:t>
      </w:r>
      <w:r>
        <w:rPr>
          <w:rFonts w:ascii="Arial" w:eastAsia="等线" w:hAnsi="Arial" w:cs="Arial"/>
          <w:szCs w:val="20"/>
          <w:lang w:eastAsia="zh-CN" w:bidi="ar"/>
        </w:rPr>
        <w:t xml:space="preserve">. </w:t>
      </w:r>
      <w:r>
        <w:rPr>
          <w:rFonts w:ascii="Arial" w:eastAsia="等线" w:hAnsi="Arial" w:cs="Arial" w:hint="eastAsia"/>
          <w:szCs w:val="20"/>
          <w:lang w:eastAsia="zh-CN" w:bidi="ar"/>
        </w:rPr>
        <w:t>21</w:t>
      </w:r>
      <w:proofErr w:type="gramStart"/>
      <w:r>
        <w:rPr>
          <w:rFonts w:ascii="Arial" w:eastAsia="等线" w:hAnsi="Arial" w:cs="Arial"/>
          <w:szCs w:val="20"/>
          <w:vertAlign w:val="superscript"/>
          <w:lang w:eastAsia="zh-CN" w:bidi="ar"/>
        </w:rPr>
        <w:t>st</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Malgun Gothic" w:hAnsi="Arial" w:cs="Arial"/>
          <w:szCs w:val="20"/>
          <w:lang w:eastAsia="zh-CN" w:bidi="ar"/>
        </w:rPr>
        <w:tab/>
      </w:r>
      <w:proofErr w:type="gramEnd"/>
      <w:r>
        <w:rPr>
          <w:rFonts w:ascii="Arial" w:eastAsia="Malgun Gothic" w:hAnsi="Arial" w:cs="Arial"/>
          <w:szCs w:val="20"/>
          <w:lang w:eastAsia="zh-CN" w:bidi="ar"/>
        </w:rPr>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Athens</w:t>
      </w:r>
      <w:r w:rsidRPr="000B44B4">
        <w:rPr>
          <w:rFonts w:ascii="Arial" w:eastAsia="等线" w:hAnsi="Arial" w:cs="Arial"/>
          <w:szCs w:val="20"/>
          <w:lang w:eastAsia="zh-CN" w:bidi="ar"/>
        </w:rPr>
        <w:t>, GR</w:t>
      </w:r>
    </w:p>
    <w:p w14:paraId="498D1999" w14:textId="77777777" w:rsidR="00212835" w:rsidRPr="00212835" w:rsidRDefault="00212835">
      <w:pPr>
        <w:tabs>
          <w:tab w:val="left" w:pos="5106"/>
        </w:tabs>
        <w:spacing w:after="180"/>
        <w:ind w:left="2270" w:hanging="2270"/>
        <w:rPr>
          <w:rFonts w:eastAsiaTheme="minorEastAsia"/>
          <w:lang w:eastAsia="zh-CN"/>
        </w:rPr>
      </w:pPr>
    </w:p>
    <w:p w14:paraId="451BEAE2" w14:textId="77777777" w:rsidR="0094766B" w:rsidRDefault="005350E4">
      <w:pPr>
        <w:rPr>
          <w:rFonts w:eastAsiaTheme="minorEastAsia"/>
          <w:lang w:eastAsia="zh-CN"/>
        </w:rPr>
      </w:pPr>
      <w:r>
        <w:rPr>
          <w:rFonts w:eastAsiaTheme="minorEastAsia"/>
          <w:lang w:eastAsia="zh-CN"/>
        </w:rPr>
        <w:br w:type="page"/>
      </w:r>
    </w:p>
    <w:p w14:paraId="5B0EB3F2" w14:textId="77777777" w:rsidR="0094766B" w:rsidRDefault="005350E4">
      <w:pPr>
        <w:keepNext/>
        <w:numPr>
          <w:ilvl w:val="0"/>
          <w:numId w:val="1"/>
        </w:numPr>
        <w:tabs>
          <w:tab w:val="clear" w:pos="567"/>
          <w:tab w:val="left" w:pos="432"/>
        </w:tabs>
        <w:spacing w:before="360" w:after="120"/>
        <w:ind w:left="432" w:hanging="432"/>
        <w:jc w:val="both"/>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TP for BLCR on 38.300</w:t>
      </w:r>
      <w:r w:rsidR="00AD2FED">
        <w:rPr>
          <w:rFonts w:ascii="Arial" w:eastAsia="宋体" w:hAnsi="Arial" w:cs="Arial" w:hint="eastAsia"/>
          <w:b/>
          <w:bCs/>
          <w:kern w:val="32"/>
          <w:sz w:val="28"/>
          <w:szCs w:val="32"/>
          <w:lang w:eastAsia="zh-CN"/>
        </w:rPr>
        <w:t xml:space="preserve"> OAM requirements</w:t>
      </w:r>
      <w:r w:rsidR="00A671F6">
        <w:rPr>
          <w:rFonts w:ascii="Arial" w:eastAsia="宋体" w:hAnsi="Arial" w:cs="Arial" w:hint="eastAsia"/>
          <w:b/>
          <w:bCs/>
          <w:kern w:val="32"/>
          <w:sz w:val="28"/>
          <w:szCs w:val="32"/>
          <w:lang w:eastAsia="zh-CN"/>
        </w:rPr>
        <w:t xml:space="preserve"> </w:t>
      </w:r>
    </w:p>
    <w:p w14:paraId="5E1A2E91" w14:textId="77777777" w:rsidR="00DE7C2C" w:rsidRDefault="00DE7C2C">
      <w:pPr>
        <w:rPr>
          <w:rFonts w:eastAsia="宋体"/>
          <w:b/>
          <w:highlight w:val="yellow"/>
          <w:lang w:eastAsia="zh-CN"/>
        </w:rPr>
      </w:pPr>
    </w:p>
    <w:p w14:paraId="2D7960D8" w14:textId="77777777" w:rsidR="00603EB5" w:rsidRDefault="00603EB5" w:rsidP="00603EB5">
      <w:pPr>
        <w:jc w:val="center"/>
        <w:rPr>
          <w:rFonts w:eastAsia="等线"/>
          <w:b/>
          <w:i/>
          <w:color w:val="FF0000"/>
          <w:sz w:val="21"/>
          <w:lang w:eastAsia="zh-CN"/>
        </w:rPr>
      </w:pPr>
      <w:bookmarkStart w:id="24" w:name="_Toc171672429"/>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24851516" w14:textId="77777777" w:rsidR="00AD5C9D" w:rsidRPr="00AD5C9D" w:rsidRDefault="00AD5C9D" w:rsidP="00BC5B69">
      <w:pPr>
        <w:pStyle w:val="30"/>
        <w:keepLines/>
        <w:tabs>
          <w:tab w:val="clear" w:pos="-5500"/>
          <w:tab w:val="clear" w:pos="567"/>
        </w:tabs>
        <w:overflowPunct w:val="0"/>
        <w:autoSpaceDE w:val="0"/>
        <w:autoSpaceDN w:val="0"/>
        <w:adjustRightInd w:val="0"/>
        <w:spacing w:before="120" w:after="180"/>
        <w:textAlignment w:val="baseline"/>
        <w:rPr>
          <w:rFonts w:eastAsia="Times New Roman" w:cs="Times New Roman"/>
          <w:b w:val="0"/>
          <w:bCs w:val="0"/>
          <w:iCs w:val="0"/>
          <w:sz w:val="28"/>
          <w:szCs w:val="20"/>
          <w:lang w:val="en-GB"/>
        </w:rPr>
      </w:pPr>
      <w:bookmarkStart w:id="25" w:name="_Toc178256185"/>
      <w:bookmarkEnd w:id="24"/>
      <w:r w:rsidRPr="00AD5C9D">
        <w:rPr>
          <w:rFonts w:eastAsia="Times New Roman" w:cs="Times New Roman"/>
          <w:b w:val="0"/>
          <w:bCs w:val="0"/>
          <w:iCs w:val="0"/>
          <w:sz w:val="28"/>
          <w:szCs w:val="20"/>
          <w:lang w:val="en-GB"/>
        </w:rPr>
        <w:t>16.14.7</w:t>
      </w:r>
      <w:r w:rsidRPr="00AD5C9D">
        <w:rPr>
          <w:rFonts w:eastAsia="Times New Roman" w:cs="Times New Roman"/>
          <w:b w:val="0"/>
          <w:bCs w:val="0"/>
          <w:iCs w:val="0"/>
          <w:sz w:val="28"/>
          <w:szCs w:val="20"/>
          <w:lang w:val="en-GB"/>
        </w:rPr>
        <w:tab/>
        <w:t>O&amp;M Requirements</w:t>
      </w:r>
      <w:bookmarkEnd w:id="25"/>
    </w:p>
    <w:p w14:paraId="2086C5EF" w14:textId="77777777" w:rsidR="00AD5C9D" w:rsidRPr="00AD5C9D" w:rsidRDefault="00AD5C9D" w:rsidP="00AD5C9D">
      <w:pPr>
        <w:overflowPunct w:val="0"/>
        <w:autoSpaceDE w:val="0"/>
        <w:autoSpaceDN w:val="0"/>
        <w:adjustRightInd w:val="0"/>
        <w:spacing w:after="180"/>
        <w:textAlignment w:val="baseline"/>
        <w:rPr>
          <w:szCs w:val="20"/>
          <w:lang w:val="en-GB" w:eastAsia="zh-CN"/>
        </w:rPr>
      </w:pPr>
      <w:r w:rsidRPr="00AD5C9D">
        <w:rPr>
          <w:szCs w:val="20"/>
          <w:lang w:val="en-GB" w:eastAsia="zh-CN"/>
        </w:rPr>
        <w:t xml:space="preserve">The following NTN related parameters shall be provided by O&amp;M to the </w:t>
      </w:r>
      <w:proofErr w:type="spellStart"/>
      <w:r w:rsidRPr="00AD5C9D">
        <w:rPr>
          <w:szCs w:val="20"/>
          <w:lang w:val="en-GB" w:eastAsia="zh-CN"/>
        </w:rPr>
        <w:t>gNB</w:t>
      </w:r>
      <w:proofErr w:type="spellEnd"/>
      <w:r w:rsidRPr="00AD5C9D">
        <w:rPr>
          <w:szCs w:val="20"/>
          <w:lang w:val="en-GB" w:eastAsia="zh-CN"/>
        </w:rPr>
        <w:t xml:space="preserve"> providing NTN access:</w:t>
      </w:r>
    </w:p>
    <w:p w14:paraId="6D642C9A" w14:textId="77777777" w:rsidR="00AD5C9D" w:rsidRPr="00AD5C9D" w:rsidRDefault="00AD5C9D" w:rsidP="00AD5C9D">
      <w:pPr>
        <w:overflowPunct w:val="0"/>
        <w:autoSpaceDE w:val="0"/>
        <w:autoSpaceDN w:val="0"/>
        <w:adjustRightInd w:val="0"/>
        <w:spacing w:after="180"/>
        <w:ind w:left="568" w:hanging="284"/>
        <w:textAlignment w:val="baseline"/>
        <w:rPr>
          <w:szCs w:val="20"/>
          <w:lang w:val="en-GB" w:eastAsia="zh-CN"/>
        </w:rPr>
      </w:pPr>
      <w:r w:rsidRPr="00AD5C9D">
        <w:rPr>
          <w:szCs w:val="20"/>
          <w:lang w:val="en-GB" w:eastAsia="zh-CN"/>
        </w:rPr>
        <w:t>-</w:t>
      </w:r>
      <w:r w:rsidRPr="00AD5C9D">
        <w:rPr>
          <w:szCs w:val="20"/>
          <w:lang w:val="en-GB" w:eastAsia="zh-CN"/>
        </w:rPr>
        <w:tab/>
        <w:t xml:space="preserve">Ephemeris information describing the orbital trajectory information or coordinates for the NTN payload. This information is provided on a regular basis or upon demand to the </w:t>
      </w:r>
      <w:proofErr w:type="spellStart"/>
      <w:r w:rsidRPr="00AD5C9D">
        <w:rPr>
          <w:szCs w:val="20"/>
          <w:lang w:val="en-GB" w:eastAsia="zh-CN"/>
        </w:rPr>
        <w:t>gNB</w:t>
      </w:r>
      <w:proofErr w:type="spellEnd"/>
      <w:r w:rsidRPr="00AD5C9D">
        <w:rPr>
          <w:szCs w:val="20"/>
          <w:lang w:val="en-GB" w:eastAsia="zh-CN"/>
        </w:rPr>
        <w:t>;</w:t>
      </w:r>
    </w:p>
    <w:p w14:paraId="370FF46D" w14:textId="77777777" w:rsidR="00AD5C9D" w:rsidRPr="00AD5C9D" w:rsidRDefault="00AD5C9D" w:rsidP="00AD5C9D">
      <w:pPr>
        <w:overflowPunct w:val="0"/>
        <w:autoSpaceDE w:val="0"/>
        <w:autoSpaceDN w:val="0"/>
        <w:adjustRightInd w:val="0"/>
        <w:spacing w:after="180"/>
        <w:ind w:left="568" w:hanging="284"/>
        <w:textAlignment w:val="baseline"/>
        <w:rPr>
          <w:szCs w:val="20"/>
          <w:lang w:val="en-GB" w:eastAsia="zh-CN"/>
        </w:rPr>
      </w:pPr>
      <w:r w:rsidRPr="00AD5C9D">
        <w:rPr>
          <w:szCs w:val="20"/>
          <w:lang w:val="en-GB" w:eastAsia="zh-CN"/>
        </w:rPr>
        <w:t>-</w:t>
      </w:r>
      <w:r w:rsidRPr="00AD5C9D">
        <w:rPr>
          <w:szCs w:val="20"/>
          <w:lang w:val="en-GB" w:eastAsia="zh-CN"/>
        </w:rPr>
        <w:tab/>
        <w:t>Two different sets of ephemeris format shall be supported:</w:t>
      </w:r>
    </w:p>
    <w:p w14:paraId="7A20C366" w14:textId="77777777" w:rsidR="00AD5C9D" w:rsidRPr="00AD5C9D" w:rsidRDefault="00AD5C9D" w:rsidP="00AD5C9D">
      <w:pPr>
        <w:overflowPunct w:val="0"/>
        <w:autoSpaceDE w:val="0"/>
        <w:autoSpaceDN w:val="0"/>
        <w:adjustRightInd w:val="0"/>
        <w:spacing w:after="180"/>
        <w:ind w:left="851" w:hanging="284"/>
        <w:textAlignment w:val="baseline"/>
        <w:rPr>
          <w:szCs w:val="20"/>
          <w:lang w:val="en-GB" w:eastAsia="zh-CN"/>
        </w:rPr>
      </w:pPr>
      <w:r w:rsidRPr="00AD5C9D">
        <w:rPr>
          <w:szCs w:val="20"/>
          <w:lang w:val="en-GB" w:eastAsia="zh-CN"/>
        </w:rPr>
        <w:t>-</w:t>
      </w:r>
      <w:r w:rsidRPr="00AD5C9D">
        <w:rPr>
          <w:szCs w:val="20"/>
          <w:lang w:val="en-GB" w:eastAsia="zh-CN"/>
        </w:rPr>
        <w:tab/>
        <w:t>Set 1: NTN payload position and velocity state vectors:</w:t>
      </w:r>
    </w:p>
    <w:p w14:paraId="55F51D09"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Position;</w:t>
      </w:r>
    </w:p>
    <w:p w14:paraId="3767BB36"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Velocity.</w:t>
      </w:r>
    </w:p>
    <w:p w14:paraId="2185D166" w14:textId="77777777" w:rsidR="00AD5C9D" w:rsidRPr="00AD5C9D" w:rsidRDefault="00AD5C9D" w:rsidP="00AD5C9D">
      <w:pPr>
        <w:overflowPunct w:val="0"/>
        <w:autoSpaceDE w:val="0"/>
        <w:autoSpaceDN w:val="0"/>
        <w:adjustRightInd w:val="0"/>
        <w:spacing w:after="180"/>
        <w:ind w:left="851" w:hanging="284"/>
        <w:textAlignment w:val="baseline"/>
        <w:rPr>
          <w:szCs w:val="20"/>
          <w:lang w:val="en-GB" w:eastAsia="zh-CN"/>
        </w:rPr>
      </w:pPr>
      <w:r w:rsidRPr="00AD5C9D">
        <w:rPr>
          <w:szCs w:val="20"/>
          <w:lang w:val="en-GB" w:eastAsia="zh-CN"/>
        </w:rPr>
        <w:t>-</w:t>
      </w:r>
      <w:r w:rsidRPr="00AD5C9D">
        <w:rPr>
          <w:szCs w:val="20"/>
          <w:lang w:val="en-GB" w:eastAsia="zh-CN"/>
        </w:rPr>
        <w:tab/>
        <w:t>Set 2: At least the following parameters in orbital parameter ephemeris format, as specified in NIMA TR 8350.2 [51]:</w:t>
      </w:r>
    </w:p>
    <w:p w14:paraId="25BEF42C"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Semi-major axis;</w:t>
      </w:r>
    </w:p>
    <w:p w14:paraId="29AA05B7"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Eccentricity;</w:t>
      </w:r>
    </w:p>
    <w:p w14:paraId="7AAA0D20"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Argument of periapsis;</w:t>
      </w:r>
    </w:p>
    <w:p w14:paraId="68C6880C"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Longitude of ascending node;</w:t>
      </w:r>
    </w:p>
    <w:p w14:paraId="235E2547"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Inclination;</w:t>
      </w:r>
    </w:p>
    <w:p w14:paraId="6DC8E45D" w14:textId="77777777" w:rsidR="00AD5C9D" w:rsidRPr="00AD5C9D" w:rsidRDefault="00AD5C9D" w:rsidP="00AD5C9D">
      <w:pPr>
        <w:overflowPunct w:val="0"/>
        <w:autoSpaceDE w:val="0"/>
        <w:autoSpaceDN w:val="0"/>
        <w:adjustRightInd w:val="0"/>
        <w:spacing w:after="180"/>
        <w:ind w:left="1135" w:hanging="284"/>
        <w:textAlignment w:val="baseline"/>
        <w:rPr>
          <w:szCs w:val="20"/>
          <w:lang w:val="en-GB" w:eastAsia="zh-CN"/>
        </w:rPr>
      </w:pPr>
      <w:r w:rsidRPr="00AD5C9D">
        <w:rPr>
          <w:szCs w:val="20"/>
          <w:lang w:val="en-GB" w:eastAsia="zh-CN"/>
        </w:rPr>
        <w:t>-</w:t>
      </w:r>
      <w:r w:rsidRPr="00AD5C9D">
        <w:rPr>
          <w:szCs w:val="20"/>
          <w:lang w:val="en-GB" w:eastAsia="zh-CN"/>
        </w:rPr>
        <w:tab/>
        <w:t>Mean anomaly at epoch time.</w:t>
      </w:r>
    </w:p>
    <w:p w14:paraId="4EEDC03E" w14:textId="77777777" w:rsidR="00AD5C9D" w:rsidRPr="00AD5C9D" w:rsidRDefault="00AD5C9D" w:rsidP="00AD5C9D">
      <w:pPr>
        <w:overflowPunct w:val="0"/>
        <w:autoSpaceDE w:val="0"/>
        <w:autoSpaceDN w:val="0"/>
        <w:adjustRightInd w:val="0"/>
        <w:spacing w:after="180"/>
        <w:ind w:left="568" w:hanging="284"/>
        <w:textAlignment w:val="baseline"/>
        <w:rPr>
          <w:szCs w:val="20"/>
          <w:lang w:val="en-GB" w:eastAsia="zh-CN"/>
        </w:rPr>
      </w:pPr>
      <w:r w:rsidRPr="00AD5C9D">
        <w:rPr>
          <w:szCs w:val="20"/>
          <w:lang w:val="en-GB" w:eastAsia="zh-CN"/>
        </w:rPr>
        <w:t>-</w:t>
      </w:r>
      <w:r w:rsidRPr="00AD5C9D">
        <w:rPr>
          <w:szCs w:val="20"/>
          <w:lang w:val="en-GB" w:eastAsia="zh-CN"/>
        </w:rPr>
        <w:tab/>
        <w:t>The explicit epoch time associated to ephemeris data;</w:t>
      </w:r>
    </w:p>
    <w:p w14:paraId="11F4D920" w14:textId="77777777" w:rsidR="00AD5C9D" w:rsidRPr="00AD5C9D" w:rsidRDefault="00AD5C9D" w:rsidP="00AD5C9D">
      <w:pPr>
        <w:overflowPunct w:val="0"/>
        <w:autoSpaceDE w:val="0"/>
        <w:autoSpaceDN w:val="0"/>
        <w:adjustRightInd w:val="0"/>
        <w:spacing w:after="180"/>
        <w:ind w:left="568" w:hanging="284"/>
        <w:textAlignment w:val="baseline"/>
        <w:rPr>
          <w:szCs w:val="20"/>
          <w:lang w:val="en-GB" w:eastAsia="zh-CN"/>
        </w:rPr>
      </w:pPr>
      <w:r w:rsidRPr="00AD5C9D">
        <w:rPr>
          <w:szCs w:val="20"/>
          <w:lang w:val="en-GB" w:eastAsia="zh-CN"/>
        </w:rPr>
        <w:t>-</w:t>
      </w:r>
      <w:r w:rsidRPr="00AD5C9D">
        <w:rPr>
          <w:szCs w:val="20"/>
          <w:lang w:val="en-GB" w:eastAsia="zh-CN"/>
        </w:rPr>
        <w:tab/>
        <w:t>The location of the NTN Gateways;</w:t>
      </w:r>
    </w:p>
    <w:p w14:paraId="793A68DA" w14:textId="77777777" w:rsidR="00AD5C9D" w:rsidRDefault="00AD5C9D" w:rsidP="00AD5C9D">
      <w:pPr>
        <w:overflowPunct w:val="0"/>
        <w:autoSpaceDE w:val="0"/>
        <w:autoSpaceDN w:val="0"/>
        <w:adjustRightInd w:val="0"/>
        <w:spacing w:after="180"/>
        <w:ind w:left="568" w:hanging="284"/>
        <w:rPr>
          <w:ins w:id="26" w:author="CATT" w:date="2024-09-29T09:46:00Z"/>
          <w:rFonts w:eastAsiaTheme="minorEastAsia"/>
          <w:szCs w:val="20"/>
          <w:lang w:eastAsia="zh-CN"/>
        </w:rPr>
      </w:pPr>
      <w:ins w:id="27" w:author="CATT" w:date="2024-09-29T09:46:00Z">
        <w:r>
          <w:rPr>
            <w:szCs w:val="20"/>
            <w:lang w:eastAsia="zh-CN"/>
          </w:rPr>
          <w:t>-</w:t>
        </w:r>
        <w:r>
          <w:rPr>
            <w:szCs w:val="20"/>
            <w:lang w:eastAsia="zh-CN"/>
          </w:rPr>
          <w:tab/>
        </w:r>
        <w:r>
          <w:rPr>
            <w:rFonts w:eastAsiaTheme="minorEastAsia" w:hint="eastAsia"/>
            <w:szCs w:val="20"/>
            <w:lang w:eastAsia="zh-CN"/>
          </w:rPr>
          <w:t>T</w:t>
        </w:r>
        <w:r>
          <w:rPr>
            <w:szCs w:val="20"/>
            <w:lang w:eastAsia="zh-CN"/>
          </w:rPr>
          <w:t>he mapping between TAC</w:t>
        </w:r>
        <w:r>
          <w:rPr>
            <w:rFonts w:eastAsiaTheme="minorEastAsia" w:hint="eastAsia"/>
            <w:szCs w:val="20"/>
            <w:lang w:eastAsia="zh-CN"/>
          </w:rPr>
          <w:t>(s)</w:t>
        </w:r>
        <w:r>
          <w:rPr>
            <w:szCs w:val="20"/>
            <w:lang w:eastAsia="zh-CN"/>
          </w:rPr>
          <w:t xml:space="preserve"> and AMF service area;</w:t>
        </w:r>
      </w:ins>
    </w:p>
    <w:p w14:paraId="50D5774B" w14:textId="77777777" w:rsidR="00AD5C9D" w:rsidRPr="00AD5C9D" w:rsidRDefault="00AD5C9D" w:rsidP="00AD5C9D">
      <w:pPr>
        <w:keepLines/>
        <w:overflowPunct w:val="0"/>
        <w:autoSpaceDE w:val="0"/>
        <w:autoSpaceDN w:val="0"/>
        <w:adjustRightInd w:val="0"/>
        <w:spacing w:after="180"/>
        <w:ind w:left="1135" w:hanging="851"/>
        <w:textAlignment w:val="baseline"/>
        <w:rPr>
          <w:szCs w:val="20"/>
          <w:lang w:val="en-GB" w:eastAsia="zh-CN"/>
        </w:rPr>
      </w:pPr>
      <w:r w:rsidRPr="00AD5C9D">
        <w:rPr>
          <w:szCs w:val="20"/>
          <w:lang w:val="en-GB" w:eastAsia="zh-CN"/>
        </w:rPr>
        <w:t>NOTE 1:</w:t>
      </w:r>
      <w:r w:rsidRPr="00AD5C9D">
        <w:rPr>
          <w:szCs w:val="20"/>
          <w:lang w:val="en-GB" w:eastAsia="zh-CN"/>
        </w:rPr>
        <w:tab/>
        <w:t>The ephemeris of the NTN payloads and the location of the NTN Gateways, are used at least for the Uplink timing and frequency synchronization. It may also be used for the random access and the mobility management purposes.</w:t>
      </w:r>
    </w:p>
    <w:p w14:paraId="284E5B14" w14:textId="77777777" w:rsidR="00AD5C9D" w:rsidRPr="00AD5C9D" w:rsidRDefault="00AD5C9D" w:rsidP="00AD5C9D">
      <w:pPr>
        <w:overflowPunct w:val="0"/>
        <w:autoSpaceDE w:val="0"/>
        <w:autoSpaceDN w:val="0"/>
        <w:adjustRightInd w:val="0"/>
        <w:spacing w:after="180"/>
        <w:ind w:left="568" w:hanging="284"/>
        <w:textAlignment w:val="baseline"/>
        <w:rPr>
          <w:szCs w:val="20"/>
          <w:lang w:val="en-GB" w:eastAsia="zh-CN"/>
        </w:rPr>
      </w:pPr>
      <w:r w:rsidRPr="00AD5C9D">
        <w:rPr>
          <w:szCs w:val="20"/>
          <w:lang w:val="en-GB" w:eastAsia="zh-CN"/>
        </w:rPr>
        <w:t>-</w:t>
      </w:r>
      <w:r w:rsidRPr="00AD5C9D">
        <w:rPr>
          <w:szCs w:val="20"/>
          <w:lang w:val="en-GB" w:eastAsia="zh-CN"/>
        </w:rPr>
        <w:tab/>
        <w:t xml:space="preserve">Additional information to enable </w:t>
      </w:r>
      <w:proofErr w:type="spellStart"/>
      <w:r w:rsidRPr="00AD5C9D">
        <w:rPr>
          <w:szCs w:val="20"/>
          <w:lang w:val="en-GB" w:eastAsia="zh-CN"/>
        </w:rPr>
        <w:t>gNB</w:t>
      </w:r>
      <w:proofErr w:type="spellEnd"/>
      <w:r w:rsidRPr="00AD5C9D">
        <w:rPr>
          <w:szCs w:val="20"/>
          <w:lang w:val="en-GB" w:eastAsia="zh-CN"/>
        </w:rPr>
        <w:t xml:space="preserve"> operation for feeder/service link switch overs.</w:t>
      </w:r>
    </w:p>
    <w:p w14:paraId="6108D825" w14:textId="77777777" w:rsidR="00AD5C9D" w:rsidRPr="00AD5C9D" w:rsidRDefault="00AD5C9D" w:rsidP="00AD5C9D">
      <w:pPr>
        <w:keepLines/>
        <w:overflowPunct w:val="0"/>
        <w:autoSpaceDE w:val="0"/>
        <w:autoSpaceDN w:val="0"/>
        <w:adjustRightInd w:val="0"/>
        <w:spacing w:after="180"/>
        <w:ind w:left="1135" w:hanging="851"/>
        <w:textAlignment w:val="baseline"/>
        <w:rPr>
          <w:noProof/>
          <w:szCs w:val="20"/>
          <w:lang w:val="en-GB" w:eastAsia="zh-CN"/>
        </w:rPr>
      </w:pPr>
      <w:r w:rsidRPr="00AD5C9D">
        <w:rPr>
          <w:noProof/>
          <w:szCs w:val="20"/>
          <w:lang w:val="en-GB" w:eastAsia="zh-CN"/>
        </w:rPr>
        <w:t>NOTE 2:</w:t>
      </w:r>
      <w:r w:rsidRPr="00AD5C9D">
        <w:rPr>
          <w:noProof/>
          <w:szCs w:val="20"/>
          <w:lang w:val="en-GB" w:eastAsia="zh-CN"/>
        </w:rPr>
        <w:tab/>
        <w:t>The NTN related parameters provided by O&amp;M to the gNB may depend on the type of supported service links, i.e., Earth-fixed, quasi-Earth-fixed, or Earth-moving.</w:t>
      </w:r>
    </w:p>
    <w:p w14:paraId="2B58E107" w14:textId="77777777" w:rsidR="00603EB5" w:rsidRDefault="00603EB5" w:rsidP="00603EB5">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w:t>
      </w:r>
      <w:r>
        <w:rPr>
          <w:rFonts w:eastAsia="等线" w:hint="eastAsia"/>
          <w:b/>
          <w:i/>
          <w:color w:val="FF0000"/>
          <w:sz w:val="21"/>
          <w:highlight w:val="yellow"/>
          <w:lang w:eastAsia="zh-CN"/>
        </w:rPr>
        <w:t>End</w:t>
      </w:r>
      <w:r>
        <w:rPr>
          <w:rFonts w:eastAsia="等线"/>
          <w:b/>
          <w:i/>
          <w:color w:val="FF0000"/>
          <w:sz w:val="21"/>
          <w:highlight w:val="yellow"/>
          <w:lang w:eastAsia="zh-CN"/>
        </w:rPr>
        <w:t xml:space="preserve"> of the Changes-------------------</w:t>
      </w:r>
    </w:p>
    <w:p w14:paraId="0BBD9E5E" w14:textId="77777777" w:rsidR="00603EB5" w:rsidRDefault="00603EB5" w:rsidP="00603EB5">
      <w:pPr>
        <w:jc w:val="center"/>
        <w:rPr>
          <w:rFonts w:eastAsia="等线"/>
          <w:b/>
          <w:i/>
          <w:color w:val="FF0000"/>
          <w:sz w:val="21"/>
          <w:highlight w:val="yellow"/>
          <w:lang w:eastAsia="zh-CN"/>
        </w:rPr>
      </w:pPr>
      <w:r>
        <w:rPr>
          <w:rFonts w:eastAsia="等线"/>
          <w:b/>
          <w:i/>
          <w:color w:val="FF0000"/>
          <w:sz w:val="21"/>
          <w:highlight w:val="yellow"/>
          <w:lang w:eastAsia="zh-CN"/>
        </w:rPr>
        <w:br w:type="page"/>
      </w:r>
    </w:p>
    <w:p w14:paraId="047120F1" w14:textId="77777777" w:rsidR="0094766B" w:rsidRDefault="005350E4">
      <w:pPr>
        <w:pStyle w:val="1"/>
      </w:pPr>
      <w:r>
        <w:rPr>
          <w:rFonts w:hint="eastAsia"/>
        </w:rPr>
        <w:lastRenderedPageBreak/>
        <w:t>TP for BLCR on 38.413</w:t>
      </w:r>
      <w:r w:rsidR="00AD2FED">
        <w:rPr>
          <w:rFonts w:hint="eastAsia"/>
        </w:rPr>
        <w:t xml:space="preserve"> S</w:t>
      </w:r>
      <w:r w:rsidR="00AD2FED">
        <w:t>u</w:t>
      </w:r>
      <w:r w:rsidR="00AD2FED">
        <w:rPr>
          <w:rFonts w:hint="eastAsia"/>
        </w:rPr>
        <w:t>pport of NG Suspend/Resume</w:t>
      </w:r>
    </w:p>
    <w:p w14:paraId="03097826" w14:textId="77777777" w:rsidR="002A577B" w:rsidRDefault="005350E4">
      <w:pPr>
        <w:jc w:val="center"/>
        <w:rPr>
          <w:rFonts w:eastAsia="等线"/>
          <w:b/>
          <w:i/>
          <w:color w:val="FF0000"/>
          <w:sz w:val="21"/>
          <w:highlight w:val="yellow"/>
          <w:lang w:eastAsia="zh-CN"/>
        </w:rPr>
        <w:sectPr w:rsidR="002A577B">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1D52FEEE" w14:textId="77777777" w:rsidR="002A577B" w:rsidRPr="002A577B" w:rsidRDefault="002A577B" w:rsidP="002A577B">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28" w:name="_Toc64445997"/>
      <w:bookmarkStart w:id="29" w:name="_Toc73981867"/>
      <w:bookmarkStart w:id="30" w:name="_Toc88651956"/>
      <w:bookmarkStart w:id="31" w:name="_Toc97890999"/>
      <w:bookmarkStart w:id="32" w:name="_Toc99123077"/>
      <w:bookmarkStart w:id="33" w:name="_Toc99661881"/>
      <w:bookmarkStart w:id="34" w:name="_Toc105151942"/>
      <w:bookmarkStart w:id="35" w:name="_Toc105173748"/>
      <w:bookmarkStart w:id="36" w:name="_Toc106108747"/>
      <w:bookmarkStart w:id="37" w:name="_Toc106122652"/>
      <w:bookmarkStart w:id="38" w:name="_Toc107409205"/>
      <w:bookmarkStart w:id="39" w:name="_Toc112756394"/>
      <w:bookmarkStart w:id="40" w:name="_Toc169664638"/>
      <w:r w:rsidRPr="002A577B">
        <w:rPr>
          <w:rFonts w:ascii="Arial" w:eastAsia="Malgun Gothic" w:hAnsi="Arial"/>
          <w:sz w:val="28"/>
          <w:szCs w:val="20"/>
          <w:lang w:val="en-GB" w:eastAsia="ko-KR"/>
        </w:rPr>
        <w:t>8.7.2</w:t>
      </w:r>
      <w:r w:rsidRPr="002A577B">
        <w:rPr>
          <w:rFonts w:ascii="Arial" w:eastAsia="Malgun Gothic" w:hAnsi="Arial"/>
          <w:sz w:val="28"/>
          <w:szCs w:val="20"/>
          <w:lang w:val="en-GB" w:eastAsia="ko-KR"/>
        </w:rPr>
        <w:tab/>
        <w:t>RAN Configuration Update</w:t>
      </w:r>
      <w:bookmarkEnd w:id="28"/>
      <w:bookmarkEnd w:id="29"/>
      <w:bookmarkEnd w:id="30"/>
      <w:bookmarkEnd w:id="31"/>
      <w:bookmarkEnd w:id="32"/>
      <w:bookmarkEnd w:id="33"/>
      <w:bookmarkEnd w:id="34"/>
      <w:bookmarkEnd w:id="35"/>
      <w:bookmarkEnd w:id="36"/>
      <w:bookmarkEnd w:id="37"/>
      <w:bookmarkEnd w:id="38"/>
      <w:bookmarkEnd w:id="39"/>
      <w:bookmarkEnd w:id="40"/>
    </w:p>
    <w:p w14:paraId="140AC1FD"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41" w:name="_CR8_7_2_1"/>
      <w:bookmarkStart w:id="42" w:name="_Toc20954941"/>
      <w:bookmarkStart w:id="43" w:name="_Toc29503378"/>
      <w:bookmarkStart w:id="44" w:name="_Toc29503962"/>
      <w:bookmarkStart w:id="45" w:name="_Toc29504546"/>
      <w:bookmarkStart w:id="46" w:name="_Toc36552992"/>
      <w:bookmarkStart w:id="47" w:name="_Toc36554719"/>
      <w:bookmarkStart w:id="48" w:name="_Toc45652009"/>
      <w:bookmarkStart w:id="49" w:name="_Toc45658441"/>
      <w:bookmarkStart w:id="50" w:name="_Toc45720261"/>
      <w:bookmarkStart w:id="51" w:name="_Toc45798141"/>
      <w:bookmarkStart w:id="52" w:name="_Toc45897530"/>
      <w:bookmarkStart w:id="53" w:name="_Toc51745734"/>
      <w:bookmarkStart w:id="54" w:name="_Toc64445998"/>
      <w:bookmarkStart w:id="55" w:name="_Toc73981868"/>
      <w:bookmarkStart w:id="56" w:name="_Toc88651957"/>
      <w:bookmarkStart w:id="57" w:name="_Toc97891000"/>
      <w:bookmarkStart w:id="58" w:name="_Toc99123078"/>
      <w:bookmarkStart w:id="59" w:name="_Toc99661882"/>
      <w:bookmarkStart w:id="60" w:name="_Toc105151943"/>
      <w:bookmarkStart w:id="61" w:name="_Toc105173749"/>
      <w:bookmarkStart w:id="62" w:name="_Toc106108748"/>
      <w:bookmarkStart w:id="63" w:name="_Toc106122653"/>
      <w:bookmarkStart w:id="64" w:name="_Toc107409206"/>
      <w:bookmarkStart w:id="65" w:name="_Toc112756395"/>
      <w:bookmarkStart w:id="66" w:name="_Toc169664639"/>
      <w:bookmarkEnd w:id="41"/>
      <w:r w:rsidRPr="002A577B">
        <w:rPr>
          <w:rFonts w:ascii="Arial" w:eastAsia="Malgun Gothic" w:hAnsi="Arial"/>
          <w:sz w:val="24"/>
          <w:szCs w:val="20"/>
          <w:lang w:val="en-GB" w:eastAsia="ko-KR"/>
        </w:rPr>
        <w:t>8.7.2.1</w:t>
      </w:r>
      <w:r w:rsidRPr="002A577B">
        <w:rPr>
          <w:rFonts w:ascii="Arial" w:eastAsia="Malgun Gothic" w:hAnsi="Arial"/>
          <w:sz w:val="24"/>
          <w:szCs w:val="20"/>
          <w:lang w:val="en-GB" w:eastAsia="ko-KR"/>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BC0C300"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 xml:space="preserve">The purpose of the RAN Configuration Update procedure is to update </w:t>
      </w:r>
      <w:proofErr w:type="gramStart"/>
      <w:r w:rsidRPr="002A577B">
        <w:rPr>
          <w:rFonts w:eastAsia="Malgun Gothic"/>
          <w:szCs w:val="20"/>
          <w:lang w:val="en-GB" w:eastAsia="ko-KR"/>
        </w:rPr>
        <w:t>application level</w:t>
      </w:r>
      <w:proofErr w:type="gramEnd"/>
      <w:r w:rsidRPr="002A577B">
        <w:rPr>
          <w:rFonts w:eastAsia="Malgun Gothic"/>
          <w:szCs w:val="20"/>
          <w:lang w:val="en-GB" w:eastAsia="ko-KR"/>
        </w:rPr>
        <w:t xml:space="preserve"> configuration data needed for the NG-RAN node and the AMF to interoperate correctly on the NG-C interface. This procedure does not affect existing UE-related contexts, if any. </w:t>
      </w:r>
      <w:bookmarkStart w:id="67" w:name="_Toc20954942"/>
      <w:bookmarkStart w:id="68" w:name="_Toc29503379"/>
      <w:bookmarkStart w:id="69" w:name="_Toc29503963"/>
      <w:bookmarkStart w:id="70" w:name="_Toc29504547"/>
      <w:bookmarkStart w:id="71" w:name="_Toc36552993"/>
      <w:bookmarkStart w:id="72" w:name="_Toc36554720"/>
      <w:bookmarkStart w:id="73" w:name="_Toc45652010"/>
      <w:bookmarkStart w:id="74" w:name="_Toc45658442"/>
      <w:bookmarkStart w:id="75" w:name="_Toc45720262"/>
      <w:bookmarkStart w:id="76" w:name="_Toc45798142"/>
      <w:bookmarkStart w:id="77" w:name="_Toc45897531"/>
      <w:bookmarkStart w:id="78" w:name="_Toc51745735"/>
      <w:r w:rsidRPr="002A577B">
        <w:rPr>
          <w:rFonts w:eastAsia="Malgun Gothic"/>
          <w:szCs w:val="20"/>
          <w:lang w:val="en-GB" w:eastAsia="zh-CN"/>
        </w:rPr>
        <w:t xml:space="preserve">The procedure uses </w:t>
      </w:r>
      <w:proofErr w:type="gramStart"/>
      <w:r w:rsidRPr="002A577B">
        <w:rPr>
          <w:rFonts w:eastAsia="Malgun Gothic" w:hint="eastAsia"/>
          <w:szCs w:val="20"/>
          <w:lang w:eastAsia="zh-CN"/>
        </w:rPr>
        <w:t xml:space="preserve">non </w:t>
      </w:r>
      <w:r w:rsidRPr="002A577B">
        <w:rPr>
          <w:rFonts w:eastAsia="Malgun Gothic"/>
          <w:szCs w:val="20"/>
          <w:lang w:val="en-GB" w:eastAsia="zh-CN"/>
        </w:rPr>
        <w:t>UE</w:t>
      </w:r>
      <w:proofErr w:type="gramEnd"/>
      <w:r w:rsidRPr="002A577B">
        <w:rPr>
          <w:rFonts w:eastAsia="Malgun Gothic"/>
          <w:szCs w:val="20"/>
          <w:lang w:val="en-GB" w:eastAsia="zh-CN"/>
        </w:rPr>
        <w:t>-associated signalling.</w:t>
      </w:r>
    </w:p>
    <w:p w14:paraId="2D05CAC4"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79" w:name="_CR8_7_2_2"/>
      <w:bookmarkStart w:id="80" w:name="_Toc64445999"/>
      <w:bookmarkStart w:id="81" w:name="_Toc73981869"/>
      <w:bookmarkStart w:id="82" w:name="_Toc88651958"/>
      <w:bookmarkStart w:id="83" w:name="_Toc97891001"/>
      <w:bookmarkStart w:id="84" w:name="_Toc99123079"/>
      <w:bookmarkStart w:id="85" w:name="_Toc99661883"/>
      <w:bookmarkStart w:id="86" w:name="_Toc105151944"/>
      <w:bookmarkStart w:id="87" w:name="_Toc105173750"/>
      <w:bookmarkStart w:id="88" w:name="_Toc106108749"/>
      <w:bookmarkStart w:id="89" w:name="_Toc106122654"/>
      <w:bookmarkStart w:id="90" w:name="_Toc107409207"/>
      <w:bookmarkStart w:id="91" w:name="_Toc112756396"/>
      <w:bookmarkStart w:id="92" w:name="_Toc169664640"/>
      <w:bookmarkEnd w:id="79"/>
      <w:r w:rsidRPr="002A577B">
        <w:rPr>
          <w:rFonts w:ascii="Arial" w:eastAsia="Malgun Gothic" w:hAnsi="Arial"/>
          <w:sz w:val="24"/>
          <w:szCs w:val="20"/>
          <w:lang w:val="en-GB" w:eastAsia="ko-KR"/>
        </w:rPr>
        <w:t>8.7.2.2</w:t>
      </w:r>
      <w:r w:rsidRPr="002A577B">
        <w:rPr>
          <w:rFonts w:ascii="Arial" w:eastAsia="Malgun Gothic" w:hAnsi="Arial"/>
          <w:sz w:val="24"/>
          <w:szCs w:val="20"/>
          <w:lang w:val="en-GB"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80"/>
      <w:bookmarkEnd w:id="81"/>
      <w:bookmarkEnd w:id="82"/>
      <w:bookmarkEnd w:id="83"/>
      <w:bookmarkEnd w:id="84"/>
      <w:bookmarkEnd w:id="85"/>
      <w:bookmarkEnd w:id="86"/>
      <w:bookmarkEnd w:id="87"/>
      <w:bookmarkEnd w:id="88"/>
      <w:bookmarkEnd w:id="89"/>
      <w:bookmarkEnd w:id="90"/>
      <w:bookmarkEnd w:id="91"/>
      <w:bookmarkEnd w:id="92"/>
    </w:p>
    <w:p w14:paraId="52408D1B" w14:textId="77777777" w:rsidR="002A577B" w:rsidRPr="002A577B" w:rsidRDefault="002A577B" w:rsidP="002A577B">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ko-KR"/>
        </w:rPr>
      </w:pPr>
      <w:r w:rsidRPr="002A577B">
        <w:rPr>
          <w:rFonts w:ascii="Arial" w:eastAsia="Malgun Gothic" w:hAnsi="Arial"/>
          <w:b/>
          <w:szCs w:val="20"/>
          <w:lang w:val="en-GB" w:eastAsia="ko-KR"/>
        </w:rPr>
        <w:object w:dxaOrig="6893" w:dyaOrig="2427" w14:anchorId="48851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19.05pt" o:ole="">
            <v:imagedata r:id="rId12" o:title=""/>
          </v:shape>
          <o:OLEObject Type="Embed" ProgID="Visio.Drawing.11" ShapeID="_x0000_i1025" DrawAspect="Content" ObjectID="_1789393300" r:id="rId13"/>
        </w:object>
      </w:r>
    </w:p>
    <w:p w14:paraId="11721EBA" w14:textId="77777777" w:rsidR="002A577B" w:rsidRPr="002A577B" w:rsidRDefault="002A577B" w:rsidP="002A577B">
      <w:pPr>
        <w:keepLines/>
        <w:overflowPunct w:val="0"/>
        <w:autoSpaceDE w:val="0"/>
        <w:autoSpaceDN w:val="0"/>
        <w:adjustRightInd w:val="0"/>
        <w:spacing w:after="240"/>
        <w:jc w:val="center"/>
        <w:textAlignment w:val="baseline"/>
        <w:rPr>
          <w:rFonts w:ascii="Arial" w:eastAsia="Malgun Gothic" w:hAnsi="Arial"/>
          <w:b/>
          <w:szCs w:val="20"/>
          <w:lang w:val="en-GB" w:eastAsia="ko-KR"/>
        </w:rPr>
      </w:pPr>
      <w:r w:rsidRPr="002A577B">
        <w:rPr>
          <w:rFonts w:ascii="Arial" w:eastAsia="Malgun Gothic" w:hAnsi="Arial"/>
          <w:b/>
          <w:szCs w:val="20"/>
          <w:lang w:val="en-GB" w:eastAsia="ko-KR"/>
        </w:rPr>
        <w:t>Figure 8.7.2.2-1: RAN configuration update: successful operation</w:t>
      </w:r>
    </w:p>
    <w:p w14:paraId="621177D8" w14:textId="77777777" w:rsidR="002A577B" w:rsidRPr="002A577B" w:rsidRDefault="002A577B" w:rsidP="002A577B">
      <w:pPr>
        <w:overflowPunct w:val="0"/>
        <w:autoSpaceDE w:val="0"/>
        <w:autoSpaceDN w:val="0"/>
        <w:adjustRightInd w:val="0"/>
        <w:spacing w:after="180"/>
        <w:textAlignment w:val="baseline"/>
        <w:rPr>
          <w:rFonts w:eastAsia="宋体"/>
          <w:szCs w:val="20"/>
          <w:lang w:val="en-GB" w:eastAsia="ko-KR"/>
        </w:rPr>
      </w:pPr>
      <w:r w:rsidRPr="002A577B">
        <w:rPr>
          <w:rFonts w:eastAsia="宋体"/>
          <w:szCs w:val="20"/>
          <w:lang w:val="en-GB" w:eastAsia="ko-KR"/>
        </w:rPr>
        <w:t xml:space="preserve">The NG-RAN node initiates the procedure by sending a </w:t>
      </w:r>
      <w:r w:rsidRPr="002A577B">
        <w:rPr>
          <w:rFonts w:eastAsia="Malgun Gothic"/>
          <w:szCs w:val="20"/>
          <w:lang w:val="en-GB" w:eastAsia="ko-KR"/>
        </w:rPr>
        <w:t xml:space="preserve">RAN CONFIGURATION UPDATE </w:t>
      </w:r>
      <w:r w:rsidRPr="002A577B">
        <w:rPr>
          <w:rFonts w:eastAsia="宋体"/>
          <w:szCs w:val="20"/>
          <w:lang w:val="en-GB" w:eastAsia="ko-KR"/>
        </w:rPr>
        <w:t>message</w:t>
      </w:r>
      <w:r w:rsidRPr="002A577B">
        <w:rPr>
          <w:rFonts w:eastAsia="Malgun Gothic"/>
          <w:szCs w:val="20"/>
          <w:lang w:val="en-GB" w:eastAsia="ko-KR"/>
        </w:rPr>
        <w:t xml:space="preserve"> </w:t>
      </w:r>
      <w:r w:rsidRPr="002A577B">
        <w:rPr>
          <w:rFonts w:eastAsia="宋体"/>
          <w:szCs w:val="20"/>
          <w:lang w:val="en-GB" w:eastAsia="ko-KR"/>
        </w:rPr>
        <w:t>to the AMF</w:t>
      </w:r>
      <w:r w:rsidRPr="002A577B">
        <w:rPr>
          <w:rFonts w:eastAsia="Malgun Gothic"/>
          <w:szCs w:val="20"/>
          <w:lang w:val="en-GB" w:eastAsia="ko-KR"/>
        </w:rPr>
        <w:t xml:space="preserve"> including an appropriate set of updated configuration data that it has just taken into operational use. The AMF responds </w:t>
      </w:r>
      <w:r w:rsidRPr="002A577B">
        <w:rPr>
          <w:rFonts w:eastAsia="宋体"/>
          <w:szCs w:val="20"/>
          <w:lang w:val="en-GB" w:eastAsia="ko-KR"/>
        </w:rPr>
        <w:t xml:space="preserve">with a </w:t>
      </w:r>
      <w:r w:rsidRPr="002A577B">
        <w:rPr>
          <w:rFonts w:eastAsia="Malgun Gothic"/>
          <w:szCs w:val="20"/>
          <w:lang w:val="en-GB" w:eastAsia="ko-KR"/>
        </w:rPr>
        <w:t>RAN CONFIGURATION UPDATE</w:t>
      </w:r>
      <w:r w:rsidRPr="002A577B">
        <w:rPr>
          <w:rFonts w:eastAsia="宋体"/>
          <w:szCs w:val="20"/>
          <w:lang w:val="en-GB" w:eastAsia="ko-KR"/>
        </w:rPr>
        <w:t xml:space="preserve"> </w:t>
      </w:r>
      <w:r w:rsidRPr="002A577B">
        <w:rPr>
          <w:rFonts w:eastAsia="Malgun Gothic"/>
          <w:szCs w:val="20"/>
          <w:lang w:val="en-GB" w:eastAsia="ko-KR"/>
        </w:rPr>
        <w:t>ACKNOWLEDGE message</w:t>
      </w:r>
      <w:r w:rsidRPr="002A577B">
        <w:rPr>
          <w:rFonts w:eastAsia="宋体"/>
          <w:szCs w:val="20"/>
          <w:lang w:val="en-GB" w:eastAsia="ko-KR"/>
        </w:rPr>
        <w:t xml:space="preserve"> </w:t>
      </w:r>
      <w:r w:rsidRPr="002A577B">
        <w:rPr>
          <w:rFonts w:eastAsia="Malgun Gothic"/>
          <w:szCs w:val="20"/>
          <w:lang w:val="en-GB" w:eastAsia="ko-KR"/>
        </w:rPr>
        <w:t>to acknowledge that it successfully updated the configuration data</w:t>
      </w:r>
      <w:r w:rsidRPr="002A577B">
        <w:rPr>
          <w:rFonts w:eastAsia="宋体"/>
          <w:szCs w:val="20"/>
          <w:lang w:val="en-GB" w:eastAsia="ko-KR"/>
        </w:rPr>
        <w:t xml:space="preserve">. </w:t>
      </w:r>
      <w:r w:rsidRPr="002A577B">
        <w:rPr>
          <w:rFonts w:eastAsia="Malgun Gothic"/>
          <w:szCs w:val="20"/>
          <w:lang w:val="en-GB" w:eastAsia="ko-KR"/>
        </w:rP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532F9519" w14:textId="77777777" w:rsidR="002A577B" w:rsidRPr="002A577B" w:rsidRDefault="002A577B" w:rsidP="002A577B">
      <w:pPr>
        <w:overflowPunct w:val="0"/>
        <w:autoSpaceDE w:val="0"/>
        <w:autoSpaceDN w:val="0"/>
        <w:adjustRightInd w:val="0"/>
        <w:spacing w:after="180"/>
        <w:textAlignment w:val="baseline"/>
        <w:rPr>
          <w:rFonts w:eastAsia="宋体"/>
          <w:szCs w:val="20"/>
          <w:lang w:val="en-GB" w:eastAsia="ko-KR"/>
        </w:rPr>
      </w:pPr>
      <w:r w:rsidRPr="002A577B">
        <w:rPr>
          <w:rFonts w:eastAsia="宋体"/>
          <w:szCs w:val="20"/>
          <w:lang w:val="en-GB" w:eastAsia="ko-KR"/>
        </w:rPr>
        <w:t xml:space="preserve">If the </w:t>
      </w:r>
      <w:r w:rsidRPr="002A577B">
        <w:rPr>
          <w:rFonts w:eastAsia="宋体"/>
          <w:i/>
          <w:szCs w:val="20"/>
          <w:lang w:val="en-GB" w:eastAsia="ko-KR"/>
        </w:rPr>
        <w:t>Support</w:t>
      </w:r>
      <w:r w:rsidRPr="002A577B">
        <w:rPr>
          <w:rFonts w:eastAsia="Malgun Gothic"/>
          <w:i/>
          <w:szCs w:val="20"/>
          <w:lang w:val="en-GB" w:eastAsia="ko-KR"/>
        </w:rPr>
        <w:t>ed TA</w:t>
      </w:r>
      <w:r w:rsidRPr="002A577B">
        <w:rPr>
          <w:rFonts w:eastAsia="宋体"/>
          <w:i/>
          <w:szCs w:val="20"/>
          <w:lang w:val="en-GB" w:eastAsia="ko-KR"/>
        </w:rPr>
        <w:t xml:space="preserve"> List</w:t>
      </w:r>
      <w:r w:rsidRPr="002A577B">
        <w:rPr>
          <w:rFonts w:eastAsia="宋体"/>
          <w:szCs w:val="20"/>
          <w:lang w:val="en-GB" w:eastAsia="ko-KR"/>
        </w:rPr>
        <w:t xml:space="preserve"> IE is included in the RAN CONFIGURATION UPDATE message, the AMF shall </w:t>
      </w:r>
      <w:r w:rsidRPr="002A577B">
        <w:rPr>
          <w:rFonts w:eastAsia="Malgun Gothic"/>
          <w:szCs w:val="20"/>
          <w:lang w:val="en-GB" w:eastAsia="ko-KR"/>
        </w:rPr>
        <w:t xml:space="preserve">overwrite the whole list of supported TAs and the corresponding list of supported slices for each TA, </w:t>
      </w:r>
      <w:r w:rsidRPr="002A577B">
        <w:rPr>
          <w:rFonts w:eastAsia="宋体"/>
          <w:szCs w:val="20"/>
          <w:lang w:val="en-GB" w:eastAsia="ko-KR"/>
        </w:rPr>
        <w:t>and use them for subsequent registration area management of the UE.</w:t>
      </w:r>
    </w:p>
    <w:p w14:paraId="6377D50B" w14:textId="77777777" w:rsidR="002A577B" w:rsidRPr="002A577B" w:rsidRDefault="002A577B" w:rsidP="002A577B">
      <w:pPr>
        <w:overflowPunct w:val="0"/>
        <w:autoSpaceDE w:val="0"/>
        <w:autoSpaceDN w:val="0"/>
        <w:adjustRightInd w:val="0"/>
        <w:spacing w:after="180"/>
        <w:textAlignment w:val="baseline"/>
        <w:rPr>
          <w:rFonts w:eastAsia="宋体"/>
          <w:szCs w:val="20"/>
          <w:lang w:val="en-GB" w:eastAsia="ko-KR"/>
        </w:rPr>
      </w:pPr>
      <w:r w:rsidRPr="002A577B">
        <w:rPr>
          <w:rFonts w:eastAsia="宋体"/>
          <w:szCs w:val="20"/>
          <w:lang w:val="en-GB" w:eastAsia="ko-KR"/>
        </w:rPr>
        <w:t xml:space="preserve">If the </w:t>
      </w:r>
      <w:r w:rsidRPr="002A577B">
        <w:rPr>
          <w:rFonts w:eastAsia="宋体"/>
          <w:i/>
          <w:iCs/>
          <w:szCs w:val="20"/>
          <w:lang w:val="en-GB" w:eastAsia="ko-KR"/>
        </w:rPr>
        <w:t>Configured TAC Indication</w:t>
      </w:r>
      <w:r w:rsidRPr="002A577B">
        <w:rPr>
          <w:rFonts w:eastAsia="宋体"/>
          <w:szCs w:val="20"/>
          <w:lang w:val="en-GB" w:eastAsia="ko-KR"/>
        </w:rPr>
        <w:t xml:space="preserve"> IE set to "true” is included for a Tracking Area contained in the </w:t>
      </w:r>
      <w:r w:rsidRPr="002A577B">
        <w:rPr>
          <w:rFonts w:eastAsia="宋体"/>
          <w:i/>
          <w:iCs/>
          <w:szCs w:val="20"/>
          <w:lang w:val="en-GB" w:eastAsia="ko-KR"/>
        </w:rPr>
        <w:t>Supported TA List</w:t>
      </w:r>
      <w:r w:rsidRPr="002A577B">
        <w:rPr>
          <w:rFonts w:eastAsia="宋体"/>
          <w:szCs w:val="20"/>
          <w:lang w:val="en-GB" w:eastAsia="ko-KR"/>
        </w:rPr>
        <w:t xml:space="preserve"> IE in the RAN CONFIGURATION UPDATE message, the AMF may take it into account to optimise NG-C signalling towards this NG-RAN node.</w:t>
      </w:r>
    </w:p>
    <w:p w14:paraId="0734F598"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 xml:space="preserve">If the </w:t>
      </w:r>
      <w:r w:rsidRPr="002A577B">
        <w:rPr>
          <w:rFonts w:eastAsia="Malgun Gothic"/>
          <w:i/>
          <w:szCs w:val="20"/>
          <w:lang w:val="en-GB" w:eastAsia="ko-KR"/>
        </w:rPr>
        <w:t>Global RAN Node ID</w:t>
      </w:r>
      <w:r w:rsidRPr="002A577B">
        <w:rPr>
          <w:rFonts w:eastAsia="Malgun Gothic"/>
          <w:szCs w:val="20"/>
          <w:lang w:val="en-GB" w:eastAsia="ko-KR"/>
        </w:rPr>
        <w:t xml:space="preserve"> IE is included in the RAN CONFIGURATION UPDATE message, the AMF shall associate the TNLA to the NG-C interface instance using the Global RAN Node ID.</w:t>
      </w:r>
    </w:p>
    <w:p w14:paraId="15BE7F98"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bookmarkStart w:id="93" w:name="_Toc20954943"/>
      <w:bookmarkStart w:id="94" w:name="_Toc29503380"/>
      <w:bookmarkStart w:id="95" w:name="_Toc29503964"/>
      <w:bookmarkStart w:id="96" w:name="_Toc29504548"/>
      <w:bookmarkStart w:id="97" w:name="_Toc36552994"/>
      <w:bookmarkStart w:id="98" w:name="_Toc36554721"/>
      <w:r w:rsidRPr="002A577B">
        <w:rPr>
          <w:rFonts w:eastAsia="Malgun Gothic"/>
          <w:szCs w:val="20"/>
          <w:lang w:val="en-GB" w:eastAsia="ko-KR"/>
        </w:rPr>
        <w:t xml:space="preserve">If the RAN CONFIGURATION UPDATE message includes the </w:t>
      </w:r>
      <w:r w:rsidRPr="002A577B">
        <w:rPr>
          <w:rFonts w:eastAsia="Malgun Gothic"/>
          <w:i/>
          <w:szCs w:val="20"/>
          <w:lang w:val="en-GB" w:eastAsia="ko-KR"/>
        </w:rPr>
        <w:t>NG-RAN TNL Association to Remove List</w:t>
      </w:r>
      <w:r w:rsidRPr="002A577B">
        <w:rPr>
          <w:rFonts w:eastAsia="Malgun Gothic"/>
          <w:szCs w:val="20"/>
          <w:lang w:val="en-GB" w:eastAsia="ko-KR"/>
        </w:rPr>
        <w:t xml:space="preserve"> IE, the AMF shall, if supported, initiate removal of the TNL association(s) indicated by NG-RAN TNL endpoint(s) and AMF TNL endpoint(s) if the </w:t>
      </w:r>
      <w:r w:rsidRPr="002A577B">
        <w:rPr>
          <w:rFonts w:eastAsia="Malgun Gothic"/>
          <w:i/>
          <w:iCs/>
          <w:szCs w:val="20"/>
          <w:lang w:val="en-GB" w:eastAsia="ko-KR"/>
        </w:rPr>
        <w:t>TNL Association Transport Layer Address at AMF</w:t>
      </w:r>
      <w:r w:rsidRPr="002A577B">
        <w:rPr>
          <w:rFonts w:eastAsia="Malgun Gothic"/>
          <w:szCs w:val="20"/>
          <w:lang w:val="en-GB" w:eastAsia="ko-KR"/>
        </w:rPr>
        <w:t xml:space="preserve"> IE is present, or the TNL association(s) indicated by NG-RAN TNL endpoint(s) if the </w:t>
      </w:r>
      <w:r w:rsidRPr="002A577B">
        <w:rPr>
          <w:rFonts w:eastAsia="Malgun Gothic"/>
          <w:i/>
          <w:iCs/>
          <w:szCs w:val="20"/>
          <w:lang w:val="en-GB" w:eastAsia="ko-KR"/>
        </w:rPr>
        <w:t>TNL Association Transport Layer Address at AMF</w:t>
      </w:r>
      <w:r w:rsidRPr="002A577B">
        <w:rPr>
          <w:rFonts w:eastAsia="Malgun Gothic"/>
          <w:szCs w:val="20"/>
          <w:lang w:val="en-GB" w:eastAsia="ko-KR"/>
        </w:rPr>
        <w:t xml:space="preserve"> IE is absent:</w:t>
      </w:r>
    </w:p>
    <w:p w14:paraId="4831A69C" w14:textId="77777777" w:rsidR="002A577B" w:rsidRPr="002A577B" w:rsidRDefault="002A577B" w:rsidP="002A577B">
      <w:pPr>
        <w:overflowPunct w:val="0"/>
        <w:autoSpaceDE w:val="0"/>
        <w:autoSpaceDN w:val="0"/>
        <w:adjustRightInd w:val="0"/>
        <w:spacing w:after="180"/>
        <w:ind w:left="568" w:hanging="284"/>
        <w:textAlignment w:val="baseline"/>
        <w:rPr>
          <w:rFonts w:eastAsia="Malgun Gothic"/>
          <w:szCs w:val="20"/>
          <w:lang w:val="en-GB" w:eastAsia="ko-KR"/>
        </w:rPr>
      </w:pPr>
      <w:r w:rsidRPr="002A577B">
        <w:rPr>
          <w:rFonts w:eastAsia="Malgun Gothic"/>
          <w:szCs w:val="20"/>
          <w:lang w:val="en-GB" w:eastAsia="ko-KR"/>
        </w:rPr>
        <w:t xml:space="preserve">- </w:t>
      </w:r>
      <w:r w:rsidRPr="002A577B">
        <w:rPr>
          <w:rFonts w:eastAsia="Malgun Gothic"/>
          <w:szCs w:val="20"/>
          <w:lang w:val="en-GB" w:eastAsia="ko-KR"/>
        </w:rPr>
        <w:tab/>
        <w:t xml:space="preserve">if the received </w:t>
      </w:r>
      <w:r w:rsidRPr="002A577B">
        <w:rPr>
          <w:rFonts w:eastAsia="Malgun Gothic"/>
          <w:i/>
          <w:iCs/>
          <w:szCs w:val="20"/>
          <w:lang w:val="en-GB" w:eastAsia="ko-KR"/>
        </w:rPr>
        <w:t xml:space="preserve">TNL Association Transport Layer Address </w:t>
      </w:r>
      <w:r w:rsidRPr="002A577B">
        <w:rPr>
          <w:rFonts w:eastAsia="Malgun Gothic"/>
          <w:szCs w:val="20"/>
          <w:lang w:val="en-GB" w:eastAsia="ko-KR"/>
        </w:rPr>
        <w:t xml:space="preserve">IE includes the </w:t>
      </w:r>
      <w:r w:rsidRPr="002A577B">
        <w:rPr>
          <w:rFonts w:eastAsia="Malgun Gothic"/>
          <w:i/>
          <w:iCs/>
          <w:szCs w:val="20"/>
          <w:lang w:val="en-GB" w:eastAsia="ko-KR"/>
        </w:rPr>
        <w:t>Port Number</w:t>
      </w:r>
      <w:r w:rsidRPr="002A577B">
        <w:rPr>
          <w:rFonts w:eastAsia="Malgun Gothic"/>
          <w:szCs w:val="20"/>
          <w:lang w:val="en-GB" w:eastAsia="ko-KR"/>
        </w:rPr>
        <w:t xml:space="preserve"> IE, the NG-RAN TNL endpoint is identified by the </w:t>
      </w:r>
      <w:r w:rsidRPr="002A577B">
        <w:rPr>
          <w:rFonts w:eastAsia="Malgun Gothic"/>
          <w:i/>
          <w:iCs/>
          <w:szCs w:val="20"/>
          <w:lang w:val="en-GB" w:eastAsia="ko-KR"/>
        </w:rPr>
        <w:t>Endpoint IP Address</w:t>
      </w:r>
      <w:r w:rsidRPr="002A577B">
        <w:rPr>
          <w:rFonts w:eastAsia="Malgun Gothic"/>
          <w:szCs w:val="20"/>
          <w:lang w:val="en-GB" w:eastAsia="ko-KR"/>
        </w:rPr>
        <w:t xml:space="preserve"> IE and the </w:t>
      </w:r>
      <w:r w:rsidRPr="002A577B">
        <w:rPr>
          <w:rFonts w:eastAsia="Malgun Gothic"/>
          <w:i/>
          <w:iCs/>
          <w:szCs w:val="20"/>
          <w:lang w:val="en-GB" w:eastAsia="ko-KR"/>
        </w:rPr>
        <w:t>Port Number</w:t>
      </w:r>
      <w:r w:rsidRPr="002A577B">
        <w:rPr>
          <w:rFonts w:eastAsia="Malgun Gothic"/>
          <w:szCs w:val="20"/>
          <w:lang w:val="en-GB" w:eastAsia="ko-KR"/>
        </w:rPr>
        <w:t xml:space="preserve"> IE. Otherwise, the NG-RAN TNL endpoints correspond to all NG-RAN TNL endpoints identified by the </w:t>
      </w:r>
      <w:r w:rsidRPr="002A577B">
        <w:rPr>
          <w:rFonts w:eastAsia="Malgun Gothic"/>
          <w:i/>
          <w:iCs/>
          <w:szCs w:val="20"/>
          <w:lang w:val="en-GB" w:eastAsia="ko-KR"/>
        </w:rPr>
        <w:t>Endpoint IP Address</w:t>
      </w:r>
      <w:r w:rsidRPr="002A577B">
        <w:rPr>
          <w:rFonts w:eastAsia="Malgun Gothic"/>
          <w:szCs w:val="20"/>
          <w:lang w:val="en-GB" w:eastAsia="ko-KR"/>
        </w:rPr>
        <w:t xml:space="preserve"> IE and any port number(s).</w:t>
      </w:r>
    </w:p>
    <w:p w14:paraId="33D197F2" w14:textId="77777777" w:rsidR="002A577B" w:rsidRPr="002A577B" w:rsidRDefault="002A577B" w:rsidP="002A577B">
      <w:pPr>
        <w:overflowPunct w:val="0"/>
        <w:autoSpaceDE w:val="0"/>
        <w:autoSpaceDN w:val="0"/>
        <w:adjustRightInd w:val="0"/>
        <w:spacing w:after="180"/>
        <w:ind w:left="568" w:hanging="284"/>
        <w:textAlignment w:val="baseline"/>
        <w:rPr>
          <w:rFonts w:eastAsia="Malgun Gothic"/>
          <w:szCs w:val="20"/>
          <w:lang w:val="en-GB" w:eastAsia="ko-KR"/>
        </w:rPr>
      </w:pPr>
      <w:r w:rsidRPr="002A577B">
        <w:rPr>
          <w:rFonts w:eastAsia="Malgun Gothic"/>
          <w:szCs w:val="20"/>
          <w:lang w:val="en-GB" w:eastAsia="ko-KR"/>
        </w:rPr>
        <w:t xml:space="preserve">-    if the received </w:t>
      </w:r>
      <w:r w:rsidRPr="002A577B">
        <w:rPr>
          <w:rFonts w:eastAsia="Malgun Gothic"/>
          <w:i/>
          <w:iCs/>
          <w:szCs w:val="20"/>
          <w:lang w:val="en-GB" w:eastAsia="ko-KR"/>
        </w:rPr>
        <w:t>TNL Association Transport Layer Address at AMF</w:t>
      </w:r>
      <w:r w:rsidRPr="002A577B">
        <w:rPr>
          <w:rFonts w:eastAsia="Malgun Gothic"/>
          <w:szCs w:val="20"/>
          <w:lang w:val="en-GB" w:eastAsia="ko-KR"/>
        </w:rPr>
        <w:t xml:space="preserve"> IE includes the </w:t>
      </w:r>
      <w:r w:rsidRPr="002A577B">
        <w:rPr>
          <w:rFonts w:eastAsia="Malgun Gothic"/>
          <w:i/>
          <w:iCs/>
          <w:szCs w:val="20"/>
          <w:lang w:val="en-GB" w:eastAsia="ko-KR"/>
        </w:rPr>
        <w:t>Port Number</w:t>
      </w:r>
      <w:r w:rsidRPr="002A577B">
        <w:rPr>
          <w:rFonts w:eastAsia="Malgun Gothic"/>
          <w:szCs w:val="20"/>
          <w:lang w:val="en-GB" w:eastAsia="ko-KR"/>
        </w:rPr>
        <w:t xml:space="preserve"> IE, the AMF TNL endpoint is identified by the </w:t>
      </w:r>
      <w:r w:rsidRPr="002A577B">
        <w:rPr>
          <w:rFonts w:eastAsia="Malgun Gothic"/>
          <w:i/>
          <w:iCs/>
          <w:szCs w:val="20"/>
          <w:lang w:val="en-GB" w:eastAsia="ko-KR"/>
        </w:rPr>
        <w:t>Endpoint IP Address</w:t>
      </w:r>
      <w:r w:rsidRPr="002A577B">
        <w:rPr>
          <w:rFonts w:eastAsia="Malgun Gothic"/>
          <w:szCs w:val="20"/>
          <w:lang w:val="en-GB" w:eastAsia="ko-KR"/>
        </w:rPr>
        <w:t xml:space="preserve"> IE and the </w:t>
      </w:r>
      <w:r w:rsidRPr="002A577B">
        <w:rPr>
          <w:rFonts w:eastAsia="Malgun Gothic"/>
          <w:i/>
          <w:iCs/>
          <w:szCs w:val="20"/>
          <w:lang w:val="en-GB" w:eastAsia="ko-KR"/>
        </w:rPr>
        <w:t>Port Number</w:t>
      </w:r>
      <w:r w:rsidRPr="002A577B">
        <w:rPr>
          <w:rFonts w:eastAsia="Malgun Gothic"/>
          <w:szCs w:val="20"/>
          <w:lang w:val="en-GB" w:eastAsia="ko-KR"/>
        </w:rPr>
        <w:t xml:space="preserve"> IE. Otherwise, the AMF TNL endpoints correspond to all AMF TNL endpoints identified by the </w:t>
      </w:r>
      <w:r w:rsidRPr="002A577B">
        <w:rPr>
          <w:rFonts w:eastAsia="Malgun Gothic"/>
          <w:i/>
          <w:iCs/>
          <w:szCs w:val="20"/>
          <w:lang w:val="en-GB" w:eastAsia="ko-KR"/>
        </w:rPr>
        <w:t>Endpoint IP Address</w:t>
      </w:r>
      <w:r w:rsidRPr="002A577B">
        <w:rPr>
          <w:rFonts w:eastAsia="Malgun Gothic"/>
          <w:szCs w:val="20"/>
          <w:lang w:val="en-GB" w:eastAsia="ko-KR"/>
        </w:rPr>
        <w:t xml:space="preserve"> IE and any port number(s).</w:t>
      </w:r>
    </w:p>
    <w:p w14:paraId="0ABF00A0"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lastRenderedPageBreak/>
        <w:t>If the RAN CONFIGURATION UPDATE message includes the</w:t>
      </w:r>
      <w:r w:rsidRPr="002A577B">
        <w:rPr>
          <w:rFonts w:eastAsia="Malgun Gothic"/>
          <w:i/>
          <w:szCs w:val="20"/>
          <w:lang w:val="en-GB" w:eastAsia="ko-KR"/>
        </w:rPr>
        <w:t xml:space="preserve"> RAN Node Name </w:t>
      </w:r>
      <w:r w:rsidRPr="002A577B">
        <w:rPr>
          <w:rFonts w:eastAsia="Malgun Gothic"/>
          <w:szCs w:val="20"/>
          <w:lang w:val="en-GB" w:eastAsia="ko-KR"/>
        </w:rPr>
        <w:t xml:space="preserve">IE, the AMF may store it or update this IE value if already stored, and use it as a human readable name of the NG-RAN node. If the RAN CONFIGURATION UPDATE message includes the </w:t>
      </w:r>
      <w:r w:rsidRPr="002A577B">
        <w:rPr>
          <w:rFonts w:eastAsia="Malgun Gothic"/>
          <w:i/>
          <w:iCs/>
          <w:szCs w:val="20"/>
          <w:lang w:val="en-GB" w:eastAsia="ja-JP"/>
        </w:rPr>
        <w:t>Extended RAN Node Name</w:t>
      </w:r>
      <w:r w:rsidRPr="002A577B">
        <w:rPr>
          <w:rFonts w:eastAsia="Malgun Gothic"/>
          <w:szCs w:val="20"/>
          <w:lang w:val="en-GB" w:eastAsia="ja-JP"/>
        </w:rPr>
        <w:t xml:space="preserve"> IE, </w:t>
      </w:r>
      <w:r w:rsidRPr="002A577B">
        <w:rPr>
          <w:rFonts w:eastAsia="Malgun Gothic"/>
          <w:szCs w:val="20"/>
          <w:lang w:val="en-GB" w:eastAsia="ko-KR"/>
        </w:rPr>
        <w:t>the AMF may store it or update this IE value if already stored, and use it as a human readable name of the NG-RAN node</w:t>
      </w:r>
      <w:r w:rsidRPr="002A577B">
        <w:rPr>
          <w:rFonts w:eastAsia="Malgun Gothic"/>
          <w:szCs w:val="20"/>
          <w:lang w:val="en-GB" w:eastAsia="ja-JP"/>
        </w:rPr>
        <w:t xml:space="preserve"> and shall ignore the </w:t>
      </w:r>
      <w:r w:rsidRPr="002A577B">
        <w:rPr>
          <w:rFonts w:eastAsia="Malgun Gothic"/>
          <w:i/>
          <w:szCs w:val="20"/>
          <w:lang w:val="en-GB" w:eastAsia="ko-KR"/>
        </w:rPr>
        <w:t xml:space="preserve">RAN Node Name </w:t>
      </w:r>
      <w:r w:rsidRPr="002A577B">
        <w:rPr>
          <w:rFonts w:eastAsia="Malgun Gothic"/>
          <w:szCs w:val="20"/>
          <w:lang w:val="en-GB" w:eastAsia="ko-KR"/>
        </w:rPr>
        <w:t>IE</w:t>
      </w:r>
      <w:r w:rsidRPr="002A577B">
        <w:rPr>
          <w:rFonts w:eastAsia="Malgun Gothic"/>
          <w:szCs w:val="20"/>
          <w:lang w:val="en-GB" w:eastAsia="ja-JP"/>
        </w:rPr>
        <w:t xml:space="preserve"> if also included</w:t>
      </w:r>
      <w:r w:rsidRPr="002A577B">
        <w:rPr>
          <w:rFonts w:eastAsia="Malgun Gothic"/>
          <w:szCs w:val="20"/>
          <w:lang w:val="en-GB" w:eastAsia="ko-KR"/>
        </w:rPr>
        <w:t>.</w:t>
      </w:r>
    </w:p>
    <w:p w14:paraId="5C87A834"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 xml:space="preserve">If the </w:t>
      </w:r>
      <w:r w:rsidRPr="002A577B">
        <w:rPr>
          <w:rFonts w:eastAsia="Malgun Gothic"/>
          <w:i/>
          <w:szCs w:val="20"/>
          <w:lang w:val="en-GB" w:eastAsia="ko-KR"/>
        </w:rPr>
        <w:t>NB-IoT Default Paging DRX</w:t>
      </w:r>
      <w:r w:rsidRPr="002A577B">
        <w:rPr>
          <w:rFonts w:eastAsia="Malgun Gothic"/>
          <w:szCs w:val="20"/>
          <w:lang w:val="en-GB" w:eastAsia="ko-KR"/>
        </w:rPr>
        <w:t xml:space="preserve"> IE is included in the RAN CONFIGURATION UPDATE message, the AMF shall overwrite any previously stored NB-IoT default paging DRX value for the NG-RAN node.</w:t>
      </w:r>
    </w:p>
    <w:p w14:paraId="5B4CC7ED"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 xml:space="preserve">If the </w:t>
      </w:r>
      <w:r w:rsidRPr="002A577B">
        <w:rPr>
          <w:rFonts w:eastAsia="Batang" w:cs="Arial"/>
          <w:i/>
          <w:szCs w:val="20"/>
          <w:lang w:val="en-GB" w:eastAsia="ja-JP"/>
        </w:rPr>
        <w:t>RAT Information</w:t>
      </w:r>
      <w:r w:rsidRPr="002A577B">
        <w:rPr>
          <w:rFonts w:eastAsia="Malgun Gothic"/>
          <w:i/>
          <w:szCs w:val="20"/>
          <w:lang w:val="en-GB" w:eastAsia="ko-KR"/>
        </w:rPr>
        <w:t xml:space="preserve"> </w:t>
      </w:r>
      <w:r w:rsidRPr="002A577B">
        <w:rPr>
          <w:rFonts w:eastAsia="Malgun Gothic"/>
          <w:szCs w:val="20"/>
          <w:lang w:val="en-GB" w:eastAsia="ko-KR"/>
        </w:rPr>
        <w:t>IE is included in the RAN CONFIGURATION UPDATE message, the AMF shall handle this information as specified in TS 23.502 [10].</w:t>
      </w:r>
    </w:p>
    <w:p w14:paraId="2B9EC4A9" w14:textId="77777777" w:rsidR="002A577B" w:rsidRPr="002A577B" w:rsidRDefault="002A577B" w:rsidP="002A577B">
      <w:pPr>
        <w:overflowPunct w:val="0"/>
        <w:autoSpaceDE w:val="0"/>
        <w:autoSpaceDN w:val="0"/>
        <w:adjustRightInd w:val="0"/>
        <w:spacing w:after="180"/>
        <w:textAlignment w:val="baseline"/>
        <w:rPr>
          <w:rFonts w:eastAsia="宋体"/>
          <w:szCs w:val="20"/>
          <w:lang w:val="en-GB" w:eastAsia="ko-KR"/>
        </w:rPr>
      </w:pPr>
      <w:r w:rsidRPr="002A577B">
        <w:rPr>
          <w:rFonts w:eastAsia="宋体"/>
          <w:szCs w:val="20"/>
          <w:lang w:val="en-GB" w:eastAsia="ko-KR"/>
        </w:rPr>
        <w:t xml:space="preserve">If the </w:t>
      </w:r>
      <w:r w:rsidRPr="002A577B">
        <w:rPr>
          <w:rFonts w:eastAsia="宋体"/>
          <w:i/>
          <w:iCs/>
          <w:szCs w:val="20"/>
          <w:lang w:val="en-GB" w:eastAsia="ko-KR"/>
        </w:rPr>
        <w:t>NID</w:t>
      </w:r>
      <w:r w:rsidRPr="002A577B">
        <w:rPr>
          <w:rFonts w:eastAsia="宋体"/>
          <w:szCs w:val="20"/>
          <w:lang w:val="en-GB" w:eastAsia="ko-KR"/>
        </w:rPr>
        <w:t xml:space="preserve"> IE within the </w:t>
      </w:r>
      <w:r w:rsidRPr="002A577B">
        <w:rPr>
          <w:rFonts w:eastAsia="宋体"/>
          <w:i/>
          <w:szCs w:val="20"/>
          <w:lang w:val="en-GB" w:eastAsia="ko-KR"/>
        </w:rPr>
        <w:t>NPN Support</w:t>
      </w:r>
      <w:r w:rsidRPr="002A577B">
        <w:rPr>
          <w:rFonts w:eastAsia="宋体"/>
          <w:szCs w:val="20"/>
          <w:lang w:val="en-GB" w:eastAsia="ko-KR"/>
        </w:rPr>
        <w:t xml:space="preserve"> IE is included within a </w:t>
      </w:r>
      <w:r w:rsidRPr="002A577B">
        <w:rPr>
          <w:rFonts w:eastAsia="宋体"/>
          <w:i/>
          <w:szCs w:val="20"/>
          <w:lang w:val="en-GB" w:eastAsia="ko-KR"/>
        </w:rPr>
        <w:t>Broadcast PLMN Item</w:t>
      </w:r>
      <w:r w:rsidRPr="002A577B">
        <w:rPr>
          <w:rFonts w:eastAsia="宋体"/>
          <w:szCs w:val="20"/>
          <w:lang w:val="en-GB" w:eastAsia="ko-KR"/>
        </w:rPr>
        <w:t xml:space="preserve"> IE in the RAN CONFIGURATION UPDATE message, the AMF shall consider that the NG-RAN node supports the indicated S-NSSAI(s) for the corresponding tracking area code for the SNPN identified by the </w:t>
      </w:r>
      <w:r w:rsidRPr="002A577B">
        <w:rPr>
          <w:rFonts w:eastAsia="宋体"/>
          <w:i/>
          <w:iCs/>
          <w:szCs w:val="20"/>
          <w:lang w:val="en-GB" w:eastAsia="ko-KR"/>
        </w:rPr>
        <w:t>PLMN Identity</w:t>
      </w:r>
      <w:r w:rsidRPr="002A577B">
        <w:rPr>
          <w:rFonts w:eastAsia="宋体"/>
          <w:szCs w:val="20"/>
          <w:lang w:val="en-GB" w:eastAsia="ko-KR"/>
        </w:rPr>
        <w:t xml:space="preserve"> IE and the </w:t>
      </w:r>
      <w:r w:rsidRPr="002A577B">
        <w:rPr>
          <w:rFonts w:eastAsia="宋体"/>
          <w:i/>
          <w:iCs/>
          <w:szCs w:val="20"/>
          <w:lang w:val="en-GB" w:eastAsia="ko-KR"/>
        </w:rPr>
        <w:t>NID</w:t>
      </w:r>
      <w:r w:rsidRPr="002A577B">
        <w:rPr>
          <w:rFonts w:eastAsia="宋体"/>
          <w:szCs w:val="20"/>
          <w:lang w:val="en-GB" w:eastAsia="ko-KR"/>
        </w:rPr>
        <w:t xml:space="preserve"> IE.</w:t>
      </w:r>
    </w:p>
    <w:p w14:paraId="04EB6103" w14:textId="77777777" w:rsidR="002A577B" w:rsidRPr="002A577B" w:rsidRDefault="002A577B" w:rsidP="002A577B">
      <w:pPr>
        <w:overflowPunct w:val="0"/>
        <w:autoSpaceDE w:val="0"/>
        <w:autoSpaceDN w:val="0"/>
        <w:adjustRightInd w:val="0"/>
        <w:spacing w:after="180"/>
        <w:textAlignment w:val="baseline"/>
        <w:rPr>
          <w:rFonts w:eastAsia="宋体"/>
          <w:snapToGrid w:val="0"/>
          <w:szCs w:val="20"/>
          <w:lang w:val="en-GB" w:eastAsia="ko-KR"/>
        </w:rPr>
      </w:pPr>
      <w:bookmarkStart w:id="99" w:name="_Toc45652011"/>
      <w:bookmarkStart w:id="100" w:name="_Toc45658443"/>
      <w:bookmarkStart w:id="101" w:name="_Toc45720263"/>
      <w:bookmarkStart w:id="102" w:name="_Toc45798143"/>
      <w:bookmarkStart w:id="103" w:name="_Toc45897532"/>
      <w:bookmarkStart w:id="104" w:name="_Toc51745736"/>
      <w:bookmarkStart w:id="105" w:name="_Toc64446000"/>
      <w:bookmarkStart w:id="106" w:name="_Toc73981870"/>
      <w:bookmarkStart w:id="107" w:name="_Toc88651959"/>
      <w:bookmarkStart w:id="108" w:name="_Toc97891002"/>
      <w:bookmarkStart w:id="109" w:name="_Toc99123080"/>
      <w:bookmarkStart w:id="110" w:name="_Toc99661884"/>
      <w:r w:rsidRPr="002A577B">
        <w:rPr>
          <w:rFonts w:eastAsia="宋体"/>
          <w:snapToGrid w:val="0"/>
          <w:szCs w:val="20"/>
          <w:lang w:eastAsia="ko-KR"/>
        </w:rPr>
        <w:t xml:space="preserve">If the </w:t>
      </w:r>
      <w:r w:rsidRPr="002A577B">
        <w:rPr>
          <w:rFonts w:eastAsia="宋体"/>
          <w:i/>
          <w:iCs/>
          <w:snapToGrid w:val="0"/>
          <w:szCs w:val="20"/>
          <w:lang w:eastAsia="ko-KR"/>
        </w:rPr>
        <w:t>TAI NSAG Support List</w:t>
      </w:r>
      <w:r w:rsidRPr="002A577B">
        <w:rPr>
          <w:rFonts w:eastAsia="宋体"/>
          <w:snapToGrid w:val="0"/>
          <w:szCs w:val="20"/>
          <w:lang w:eastAsia="ko-KR"/>
        </w:rPr>
        <w:t xml:space="preserve"> IE is included </w:t>
      </w:r>
      <w:r w:rsidRPr="002A577B">
        <w:rPr>
          <w:rFonts w:eastAsia="宋体"/>
          <w:snapToGrid w:val="0"/>
          <w:szCs w:val="20"/>
          <w:lang w:val="en-GB" w:eastAsia="ko-KR"/>
        </w:rPr>
        <w:t xml:space="preserve">in the </w:t>
      </w:r>
      <w:r w:rsidRPr="002A577B">
        <w:rPr>
          <w:rFonts w:eastAsia="宋体"/>
          <w:i/>
          <w:iCs/>
          <w:snapToGrid w:val="0"/>
          <w:szCs w:val="20"/>
          <w:lang w:val="en-GB" w:eastAsia="ko-KR"/>
        </w:rPr>
        <w:t>Broadcast PLMN Item</w:t>
      </w:r>
      <w:r w:rsidRPr="002A577B">
        <w:rPr>
          <w:rFonts w:eastAsia="宋体"/>
          <w:snapToGrid w:val="0"/>
          <w:szCs w:val="20"/>
          <w:lang w:val="en-GB" w:eastAsia="ko-KR"/>
        </w:rPr>
        <w:t xml:space="preserve"> IE in the </w:t>
      </w:r>
      <w:r w:rsidRPr="002A577B">
        <w:rPr>
          <w:rFonts w:eastAsia="Malgun Gothic"/>
          <w:szCs w:val="20"/>
          <w:lang w:val="en-GB" w:eastAsia="ko-KR"/>
        </w:rPr>
        <w:t>RAN CONFIGURATION UPDATE m</w:t>
      </w:r>
      <w:r w:rsidRPr="002A577B">
        <w:rPr>
          <w:rFonts w:eastAsia="宋体"/>
          <w:snapToGrid w:val="0"/>
          <w:szCs w:val="20"/>
          <w:lang w:val="en-GB" w:eastAsia="ko-KR"/>
        </w:rPr>
        <w:t xml:space="preserve">essage, the AMF shall, if supported, use this information </w:t>
      </w:r>
      <w:r w:rsidRPr="002A577B">
        <w:rPr>
          <w:rFonts w:eastAsia="宋体"/>
          <w:szCs w:val="20"/>
          <w:lang w:val="en-GB" w:eastAsia="ko-KR"/>
        </w:rPr>
        <w:t>as specified in TS 23.501 [9]</w:t>
      </w:r>
      <w:r w:rsidRPr="002A577B">
        <w:rPr>
          <w:rFonts w:eastAsia="宋体"/>
          <w:snapToGrid w:val="0"/>
          <w:szCs w:val="20"/>
          <w:lang w:val="en-GB" w:eastAsia="ko-KR"/>
        </w:rPr>
        <w:t>.</w:t>
      </w:r>
    </w:p>
    <w:p w14:paraId="54F56CDB" w14:textId="77777777" w:rsidR="002A577B" w:rsidRDefault="002A577B" w:rsidP="002A577B">
      <w:pPr>
        <w:overflowPunct w:val="0"/>
        <w:autoSpaceDE w:val="0"/>
        <w:autoSpaceDN w:val="0"/>
        <w:adjustRightInd w:val="0"/>
        <w:spacing w:after="180"/>
        <w:textAlignment w:val="baseline"/>
        <w:rPr>
          <w:ins w:id="111" w:author="CATT" w:date="2024-09-29T10:03:00Z"/>
          <w:rFonts w:eastAsia="宋体"/>
          <w:snapToGrid w:val="0"/>
          <w:szCs w:val="20"/>
          <w:lang w:val="en-GB" w:eastAsia="ko-KR"/>
        </w:rPr>
      </w:pPr>
      <w:bookmarkStart w:id="112" w:name="_CR8_7_2_3"/>
      <w:bookmarkStart w:id="113" w:name="_Toc105151945"/>
      <w:bookmarkStart w:id="114" w:name="_Toc105173751"/>
      <w:bookmarkStart w:id="115" w:name="_Toc106108750"/>
      <w:bookmarkStart w:id="116" w:name="_Toc106122655"/>
      <w:bookmarkStart w:id="117" w:name="_Toc107409208"/>
      <w:bookmarkStart w:id="118" w:name="_Toc112756397"/>
      <w:bookmarkStart w:id="119" w:name="_Toc169664641"/>
      <w:bookmarkEnd w:id="112"/>
      <w:ins w:id="120" w:author="CATT" w:date="2024-09-29T10:03:00Z">
        <w:r>
          <w:rPr>
            <w:rFonts w:eastAsia="宋体"/>
            <w:snapToGrid w:val="0"/>
            <w:szCs w:val="20"/>
            <w:lang w:eastAsia="ko-KR"/>
          </w:rPr>
          <w:t xml:space="preserve">If the </w:t>
        </w:r>
        <w:r w:rsidRPr="003E2CF8">
          <w:rPr>
            <w:rFonts w:eastAsia="宋体"/>
            <w:i/>
            <w:snapToGrid w:val="0"/>
            <w:szCs w:val="20"/>
            <w:lang w:eastAsia="zh-CN"/>
          </w:rPr>
          <w:t>NG Suspend</w:t>
        </w:r>
        <w:r w:rsidRPr="003E2CF8">
          <w:rPr>
            <w:rFonts w:eastAsia="宋体"/>
            <w:i/>
            <w:snapToGrid w:val="0"/>
            <w:szCs w:val="20"/>
            <w:lang w:eastAsia="ko-KR"/>
          </w:rPr>
          <w:t xml:space="preserve"> </w:t>
        </w:r>
        <w:r w:rsidRPr="003E2CF8">
          <w:rPr>
            <w:rFonts w:eastAsia="宋体"/>
            <w:i/>
            <w:snapToGrid w:val="0"/>
            <w:szCs w:val="20"/>
            <w:lang w:eastAsia="zh-CN"/>
          </w:rPr>
          <w:t>Indicator</w:t>
        </w:r>
        <w:r>
          <w:rPr>
            <w:rFonts w:eastAsia="宋体" w:hint="eastAsia"/>
            <w:snapToGrid w:val="0"/>
            <w:szCs w:val="20"/>
            <w:lang w:eastAsia="zh-CN"/>
          </w:rPr>
          <w:t xml:space="preserve"> </w:t>
        </w:r>
        <w:r>
          <w:rPr>
            <w:rFonts w:eastAsia="宋体"/>
            <w:snapToGrid w:val="0"/>
            <w:szCs w:val="20"/>
            <w:lang w:eastAsia="ko-KR"/>
          </w:rPr>
          <w:t xml:space="preserve">IE is included </w:t>
        </w:r>
        <w:r>
          <w:rPr>
            <w:rFonts w:eastAsia="宋体"/>
            <w:snapToGrid w:val="0"/>
            <w:szCs w:val="20"/>
            <w:lang w:val="en-GB" w:eastAsia="ko-KR"/>
          </w:rPr>
          <w:t xml:space="preserve">in the </w:t>
        </w:r>
        <w:r>
          <w:rPr>
            <w:rFonts w:eastAsia="等线"/>
            <w:szCs w:val="20"/>
            <w:lang w:val="en-GB" w:eastAsia="ko-KR"/>
          </w:rPr>
          <w:t>RAN CONFIGURATION UPDATE m</w:t>
        </w:r>
        <w:r>
          <w:rPr>
            <w:rFonts w:eastAsia="宋体"/>
            <w:snapToGrid w:val="0"/>
            <w:szCs w:val="20"/>
            <w:lang w:val="en-GB" w:eastAsia="ko-KR"/>
          </w:rPr>
          <w:t xml:space="preserve">essage, the AMF shall, if supported, use this information </w:t>
        </w:r>
        <w:r>
          <w:rPr>
            <w:rFonts w:eastAsia="宋体" w:hint="eastAsia"/>
            <w:szCs w:val="20"/>
            <w:lang w:eastAsia="zh-CN"/>
          </w:rPr>
          <w:t>for suspending TNL of NG interface</w:t>
        </w:r>
        <w:r>
          <w:rPr>
            <w:rFonts w:eastAsia="宋体"/>
            <w:snapToGrid w:val="0"/>
            <w:szCs w:val="20"/>
            <w:lang w:val="en-GB" w:eastAsia="ko-KR"/>
          </w:rPr>
          <w:t>.</w:t>
        </w:r>
      </w:ins>
    </w:p>
    <w:p w14:paraId="665DF34F" w14:textId="77777777" w:rsidR="002A577B" w:rsidRDefault="002A577B" w:rsidP="002A577B">
      <w:pPr>
        <w:overflowPunct w:val="0"/>
        <w:autoSpaceDE w:val="0"/>
        <w:autoSpaceDN w:val="0"/>
        <w:adjustRightInd w:val="0"/>
        <w:spacing w:after="180"/>
        <w:textAlignment w:val="baseline"/>
        <w:rPr>
          <w:ins w:id="121" w:author="CATT" w:date="2024-09-29T10:03:00Z"/>
          <w:rFonts w:eastAsia="宋体"/>
          <w:snapToGrid w:val="0"/>
          <w:szCs w:val="20"/>
          <w:lang w:val="en-GB" w:eastAsia="ko-KR"/>
        </w:rPr>
      </w:pPr>
      <w:ins w:id="122" w:author="CATT" w:date="2024-09-29T10:03:00Z">
        <w:r>
          <w:rPr>
            <w:rFonts w:eastAsia="宋体"/>
            <w:snapToGrid w:val="0"/>
            <w:szCs w:val="20"/>
            <w:lang w:eastAsia="ko-KR"/>
          </w:rPr>
          <w:t xml:space="preserve">If the </w:t>
        </w:r>
        <w:r w:rsidRPr="003E2CF8">
          <w:rPr>
            <w:rFonts w:eastAsia="宋体"/>
            <w:i/>
            <w:snapToGrid w:val="0"/>
            <w:szCs w:val="20"/>
            <w:lang w:eastAsia="zh-CN"/>
          </w:rPr>
          <w:t>NG Resume Indicator</w:t>
        </w:r>
        <w:r>
          <w:rPr>
            <w:rFonts w:eastAsia="宋体" w:hint="eastAsia"/>
            <w:i/>
            <w:snapToGrid w:val="0"/>
            <w:szCs w:val="20"/>
            <w:lang w:eastAsia="zh-CN"/>
          </w:rPr>
          <w:t xml:space="preserve"> </w:t>
        </w:r>
        <w:r>
          <w:rPr>
            <w:rFonts w:eastAsia="宋体"/>
            <w:snapToGrid w:val="0"/>
            <w:szCs w:val="20"/>
            <w:lang w:eastAsia="ko-KR"/>
          </w:rPr>
          <w:t xml:space="preserve">IE is included </w:t>
        </w:r>
        <w:r>
          <w:rPr>
            <w:rFonts w:eastAsia="宋体"/>
            <w:snapToGrid w:val="0"/>
            <w:szCs w:val="20"/>
            <w:lang w:val="en-GB" w:eastAsia="ko-KR"/>
          </w:rPr>
          <w:t xml:space="preserve">in the </w:t>
        </w:r>
        <w:r>
          <w:rPr>
            <w:rFonts w:eastAsia="等线"/>
            <w:szCs w:val="20"/>
            <w:lang w:val="en-GB" w:eastAsia="ko-KR"/>
          </w:rPr>
          <w:t>RAN CONFIGURATION UPDATE m</w:t>
        </w:r>
        <w:r>
          <w:rPr>
            <w:rFonts w:eastAsia="宋体"/>
            <w:snapToGrid w:val="0"/>
            <w:szCs w:val="20"/>
            <w:lang w:val="en-GB" w:eastAsia="ko-KR"/>
          </w:rPr>
          <w:t xml:space="preserve">essage, the AMF shall, if supported, use this information </w:t>
        </w:r>
        <w:r>
          <w:rPr>
            <w:rFonts w:eastAsia="宋体" w:hint="eastAsia"/>
            <w:szCs w:val="20"/>
            <w:lang w:eastAsia="zh-CN"/>
          </w:rPr>
          <w:t>for resuming TNL of NG interface</w:t>
        </w:r>
        <w:r>
          <w:rPr>
            <w:rFonts w:eastAsia="宋体"/>
            <w:snapToGrid w:val="0"/>
            <w:szCs w:val="20"/>
            <w:lang w:val="en-GB" w:eastAsia="ko-KR"/>
          </w:rPr>
          <w:t>.</w:t>
        </w:r>
      </w:ins>
    </w:p>
    <w:p w14:paraId="3D4C112A" w14:textId="77777777" w:rsidR="002A577B" w:rsidRPr="003C4E5F" w:rsidRDefault="002A577B" w:rsidP="002A577B">
      <w:pPr>
        <w:overflowPunct w:val="0"/>
        <w:autoSpaceDE w:val="0"/>
        <w:autoSpaceDN w:val="0"/>
        <w:adjustRightInd w:val="0"/>
        <w:spacing w:after="180"/>
        <w:textAlignment w:val="baseline"/>
        <w:rPr>
          <w:ins w:id="123" w:author="CATT" w:date="2024-09-29T10:03:00Z"/>
          <w:rFonts w:eastAsia="等线"/>
          <w:color w:val="FF0000"/>
          <w:szCs w:val="20"/>
          <w:lang w:val="en-GB" w:eastAsia="zh-CN"/>
        </w:rPr>
      </w:pPr>
      <w:ins w:id="124" w:author="CATT" w:date="2024-09-29T10:03:00Z">
        <w:r w:rsidRPr="003C4E5F">
          <w:rPr>
            <w:rFonts w:eastAsia="等线" w:hint="eastAsia"/>
            <w:color w:val="FF0000"/>
            <w:szCs w:val="20"/>
            <w:lang w:val="en-GB" w:eastAsia="zh-CN"/>
          </w:rPr>
          <w:t>E</w:t>
        </w:r>
        <w:r w:rsidRPr="003C4E5F">
          <w:rPr>
            <w:rFonts w:eastAsia="等线"/>
            <w:color w:val="FF0000"/>
            <w:szCs w:val="20"/>
            <w:lang w:val="en-GB" w:eastAsia="zh-CN"/>
          </w:rPr>
          <w:t>ditor’s Note: The procedure texts could be refined.</w:t>
        </w:r>
      </w:ins>
    </w:p>
    <w:p w14:paraId="2A3B4E94"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r w:rsidRPr="002A577B">
        <w:rPr>
          <w:rFonts w:ascii="Arial" w:eastAsia="Malgun Gothic" w:hAnsi="Arial"/>
          <w:sz w:val="24"/>
          <w:szCs w:val="20"/>
          <w:lang w:val="en-GB" w:eastAsia="ko-KR"/>
        </w:rPr>
        <w:t>8.7.2.3</w:t>
      </w:r>
      <w:r w:rsidRPr="002A577B">
        <w:rPr>
          <w:rFonts w:ascii="Arial" w:eastAsia="Malgun Gothic" w:hAnsi="Arial"/>
          <w:sz w:val="24"/>
          <w:szCs w:val="20"/>
          <w:lang w:val="en-GB" w:eastAsia="ko-KR"/>
        </w:rPr>
        <w:tab/>
        <w:t>Unsuccessful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bookmarkEnd w:id="119"/>
    </w:p>
    <w:p w14:paraId="404240D5" w14:textId="77777777" w:rsidR="002A577B" w:rsidRPr="002A577B" w:rsidRDefault="002A577B" w:rsidP="002A577B">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ko-KR"/>
        </w:rPr>
      </w:pPr>
      <w:r w:rsidRPr="002A577B">
        <w:rPr>
          <w:rFonts w:ascii="Arial" w:eastAsia="Malgun Gothic" w:hAnsi="Arial"/>
          <w:b/>
          <w:szCs w:val="20"/>
          <w:lang w:val="en-GB" w:eastAsia="ko-KR"/>
        </w:rPr>
        <w:object w:dxaOrig="6893" w:dyaOrig="2427" w14:anchorId="35DD04A0">
          <v:shape id="_x0000_i1026" type="#_x0000_t75" style="width:344.65pt;height:119.05pt" o:ole="">
            <v:imagedata r:id="rId14" o:title=""/>
          </v:shape>
          <o:OLEObject Type="Embed" ProgID="Visio.Drawing.11" ShapeID="_x0000_i1026" DrawAspect="Content" ObjectID="_1789393301" r:id="rId15"/>
        </w:object>
      </w:r>
    </w:p>
    <w:p w14:paraId="48BE06A4" w14:textId="77777777" w:rsidR="002A577B" w:rsidRPr="002A577B" w:rsidRDefault="002A577B" w:rsidP="002A577B">
      <w:pPr>
        <w:keepLines/>
        <w:overflowPunct w:val="0"/>
        <w:autoSpaceDE w:val="0"/>
        <w:autoSpaceDN w:val="0"/>
        <w:adjustRightInd w:val="0"/>
        <w:spacing w:after="240"/>
        <w:jc w:val="center"/>
        <w:textAlignment w:val="baseline"/>
        <w:rPr>
          <w:rFonts w:ascii="Arial" w:eastAsia="Malgun Gothic" w:hAnsi="Arial"/>
          <w:b/>
          <w:szCs w:val="20"/>
          <w:lang w:val="en-GB" w:eastAsia="ko-KR"/>
        </w:rPr>
      </w:pPr>
      <w:r w:rsidRPr="002A577B">
        <w:rPr>
          <w:rFonts w:ascii="Arial" w:eastAsia="Malgun Gothic" w:hAnsi="Arial"/>
          <w:b/>
          <w:szCs w:val="20"/>
          <w:lang w:val="en-GB" w:eastAsia="ko-KR"/>
        </w:rPr>
        <w:t>Figure 8.7.2.3-1: RAN configuration update: unsuccessful operation</w:t>
      </w:r>
    </w:p>
    <w:p w14:paraId="3D11A48F"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If the AMF cannot accept the update, it shall respond with a RAN CONFIGURATION UPDATE FAILURE message and appropriate cause value.</w:t>
      </w:r>
    </w:p>
    <w:p w14:paraId="68E2D9C3"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 xml:space="preserve">If the </w:t>
      </w:r>
      <w:r w:rsidRPr="002A577B">
        <w:rPr>
          <w:rFonts w:eastAsia="Malgun Gothic"/>
          <w:i/>
          <w:iCs/>
          <w:szCs w:val="20"/>
          <w:lang w:val="en-GB" w:eastAsia="ko-KR"/>
        </w:rPr>
        <w:t>Time to Wait</w:t>
      </w:r>
      <w:r w:rsidRPr="002A577B">
        <w:rPr>
          <w:rFonts w:eastAsia="Malgun Gothic"/>
          <w:szCs w:val="20"/>
          <w:lang w:val="en-GB" w:eastAsia="ko-KR"/>
        </w:rPr>
        <w:t xml:space="preserve"> IE is included in the RAN CONFIGURATION UPDATE FAILURE message, the NG-RAN node shall wait at least for the indicated time before reinitiating the RAN Configuration Update procedure towards the same AMF.</w:t>
      </w:r>
    </w:p>
    <w:p w14:paraId="61C9098B" w14:textId="77777777" w:rsidR="002A577B" w:rsidRDefault="00AD5C9D" w:rsidP="00AD5C9D">
      <w:pPr>
        <w:jc w:val="center"/>
        <w:rPr>
          <w:rFonts w:eastAsia="等线"/>
          <w:b/>
          <w:i/>
          <w:color w:val="FF0000"/>
          <w:sz w:val="21"/>
          <w:highlight w:val="yellow"/>
          <w:lang w:eastAsia="zh-CN"/>
        </w:rPr>
        <w:sectPr w:rsidR="002A577B" w:rsidSect="002A577B">
          <w:type w:val="continuous"/>
          <w:pgSz w:w="11906" w:h="16838"/>
          <w:pgMar w:top="1418" w:right="1418" w:bottom="1418" w:left="1418" w:header="709" w:footer="709" w:gutter="0"/>
          <w:cols w:space="708"/>
          <w:docGrid w:linePitch="360"/>
        </w:sectPr>
      </w:pPr>
      <w:r>
        <w:rPr>
          <w:rFonts w:eastAsia="等线" w:hint="eastAsia"/>
          <w:b/>
          <w:i/>
          <w:color w:val="FF0000"/>
          <w:sz w:val="21"/>
          <w:highlight w:val="yellow"/>
          <w:lang w:eastAsia="zh-CN"/>
        </w:rPr>
        <w:t>-</w:t>
      </w:r>
      <w:r>
        <w:rPr>
          <w:rFonts w:eastAsia="等线"/>
          <w:b/>
          <w:i/>
          <w:color w:val="FF0000"/>
          <w:sz w:val="21"/>
          <w:highlight w:val="yellow"/>
          <w:lang w:eastAsia="zh-CN"/>
        </w:rPr>
        <w:t>----------------</w:t>
      </w:r>
      <w:r>
        <w:rPr>
          <w:rFonts w:eastAsia="等线" w:hint="eastAsia"/>
          <w:b/>
          <w:i/>
          <w:color w:val="FF0000"/>
          <w:sz w:val="21"/>
          <w:highlight w:val="yellow"/>
          <w:lang w:eastAsia="zh-CN"/>
        </w:rPr>
        <w:t>Next change</w:t>
      </w:r>
      <w:r>
        <w:rPr>
          <w:rFonts w:eastAsia="等线"/>
          <w:b/>
          <w:i/>
          <w:color w:val="FF0000"/>
          <w:sz w:val="21"/>
          <w:highlight w:val="yellow"/>
          <w:lang w:eastAsia="zh-CN"/>
        </w:rPr>
        <w:t>-------------------</w:t>
      </w:r>
    </w:p>
    <w:p w14:paraId="7880156D"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125" w:name="_Toc20955119"/>
      <w:bookmarkStart w:id="126" w:name="_Toc29503565"/>
      <w:bookmarkStart w:id="127" w:name="_Toc29504149"/>
      <w:bookmarkStart w:id="128" w:name="_Toc29504733"/>
      <w:bookmarkStart w:id="129" w:name="_Toc36553179"/>
      <w:bookmarkStart w:id="130" w:name="_Toc36554906"/>
      <w:bookmarkStart w:id="131" w:name="_Toc45652215"/>
      <w:bookmarkStart w:id="132" w:name="_Toc45658647"/>
      <w:bookmarkStart w:id="133" w:name="_Toc45720467"/>
      <w:bookmarkStart w:id="134" w:name="_Toc45798347"/>
      <w:bookmarkStart w:id="135" w:name="_Toc45897736"/>
      <w:bookmarkStart w:id="136" w:name="_Toc51745940"/>
      <w:bookmarkStart w:id="137" w:name="_Toc64446204"/>
      <w:bookmarkStart w:id="138" w:name="_Toc73982074"/>
      <w:bookmarkStart w:id="139" w:name="_Toc88652163"/>
      <w:bookmarkStart w:id="140" w:name="_Toc97891206"/>
      <w:bookmarkStart w:id="141" w:name="_Toc99123327"/>
      <w:bookmarkStart w:id="142" w:name="_Toc99662131"/>
      <w:bookmarkStart w:id="143" w:name="_Toc105152197"/>
      <w:bookmarkStart w:id="144" w:name="_Toc105174003"/>
      <w:bookmarkStart w:id="145" w:name="_Toc106109001"/>
      <w:bookmarkStart w:id="146" w:name="_Toc106122906"/>
      <w:bookmarkStart w:id="147" w:name="_Toc107409459"/>
      <w:bookmarkStart w:id="148" w:name="_Toc112756648"/>
      <w:bookmarkStart w:id="149" w:name="_Toc169664911"/>
      <w:r w:rsidRPr="002A577B">
        <w:rPr>
          <w:rFonts w:ascii="Arial" w:eastAsia="Malgun Gothic" w:hAnsi="Arial"/>
          <w:sz w:val="24"/>
          <w:szCs w:val="20"/>
          <w:lang w:val="en-GB" w:eastAsia="ko-KR"/>
        </w:rPr>
        <w:t>9.2.6.4</w:t>
      </w:r>
      <w:r w:rsidRPr="002A577B">
        <w:rPr>
          <w:rFonts w:ascii="Arial" w:eastAsia="Malgun Gothic" w:hAnsi="Arial"/>
          <w:sz w:val="24"/>
          <w:szCs w:val="20"/>
          <w:lang w:val="en-GB" w:eastAsia="ko-KR"/>
        </w:rPr>
        <w:tab/>
        <w:t>RAN CONFIGURATION UPDATE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4C2E112"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r w:rsidRPr="002A577B">
        <w:rPr>
          <w:rFonts w:eastAsia="Malgun Gothic"/>
          <w:szCs w:val="20"/>
          <w:lang w:val="en-GB" w:eastAsia="ko-KR"/>
        </w:rPr>
        <w:t>This message is sent by the NG-RAN node to transfer updated application layer information for an NG-C interface instance.</w:t>
      </w:r>
    </w:p>
    <w:p w14:paraId="23414DBA" w14:textId="77777777" w:rsidR="002A577B" w:rsidRPr="002A577B" w:rsidRDefault="002A577B" w:rsidP="002A577B">
      <w:pPr>
        <w:overflowPunct w:val="0"/>
        <w:autoSpaceDE w:val="0"/>
        <w:autoSpaceDN w:val="0"/>
        <w:adjustRightInd w:val="0"/>
        <w:spacing w:after="180"/>
        <w:textAlignment w:val="baseline"/>
        <w:rPr>
          <w:rFonts w:eastAsia="Batang"/>
          <w:szCs w:val="20"/>
          <w:lang w:val="en-GB" w:eastAsia="ko-KR"/>
        </w:rPr>
      </w:pPr>
      <w:r w:rsidRPr="002A577B">
        <w:rPr>
          <w:rFonts w:eastAsia="Malgun Gothic"/>
          <w:szCs w:val="20"/>
          <w:lang w:val="en-GB" w:eastAsia="ko-KR"/>
        </w:rPr>
        <w:t xml:space="preserve">Direction: NG-RAN node </w:t>
      </w:r>
      <w:r w:rsidRPr="002A577B">
        <w:rPr>
          <w:rFonts w:eastAsia="Malgun Gothic"/>
          <w:szCs w:val="20"/>
          <w:lang w:val="en-GB" w:eastAsia="ko-KR"/>
        </w:rPr>
        <w:sym w:font="Symbol" w:char="F0AE"/>
      </w:r>
      <w:r w:rsidRPr="002A577B">
        <w:rPr>
          <w:rFonts w:eastAsia="Malgun Gothic"/>
          <w:szCs w:val="20"/>
          <w:lang w:val="en-GB"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A577B" w:rsidRPr="002A577B" w14:paraId="76C8D2D9" w14:textId="77777777" w:rsidTr="002A577B">
        <w:tc>
          <w:tcPr>
            <w:tcW w:w="2267" w:type="dxa"/>
          </w:tcPr>
          <w:p w14:paraId="1B4F9869"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lastRenderedPageBreak/>
              <w:t>IE/Group Name</w:t>
            </w:r>
          </w:p>
        </w:tc>
        <w:tc>
          <w:tcPr>
            <w:tcW w:w="1020" w:type="dxa"/>
          </w:tcPr>
          <w:p w14:paraId="5796C4B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Presence</w:t>
            </w:r>
          </w:p>
        </w:tc>
        <w:tc>
          <w:tcPr>
            <w:tcW w:w="1080" w:type="dxa"/>
          </w:tcPr>
          <w:p w14:paraId="4E049E4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Range</w:t>
            </w:r>
          </w:p>
        </w:tc>
        <w:tc>
          <w:tcPr>
            <w:tcW w:w="1587" w:type="dxa"/>
          </w:tcPr>
          <w:p w14:paraId="2238094B"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IE type and reference</w:t>
            </w:r>
          </w:p>
        </w:tc>
        <w:tc>
          <w:tcPr>
            <w:tcW w:w="1757" w:type="dxa"/>
          </w:tcPr>
          <w:p w14:paraId="5AC9486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Semantics description</w:t>
            </w:r>
          </w:p>
        </w:tc>
        <w:tc>
          <w:tcPr>
            <w:tcW w:w="1080" w:type="dxa"/>
          </w:tcPr>
          <w:p w14:paraId="76EA8BAC"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Criticality</w:t>
            </w:r>
          </w:p>
        </w:tc>
        <w:tc>
          <w:tcPr>
            <w:tcW w:w="1080" w:type="dxa"/>
          </w:tcPr>
          <w:p w14:paraId="1EFD4EE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sz w:val="18"/>
                <w:szCs w:val="20"/>
                <w:lang w:val="en-GB" w:eastAsia="ja-JP"/>
              </w:rPr>
            </w:pPr>
            <w:r w:rsidRPr="002A577B">
              <w:rPr>
                <w:rFonts w:ascii="Arial" w:eastAsia="Malgun Gothic" w:hAnsi="Arial" w:cs="Arial"/>
                <w:b/>
                <w:sz w:val="18"/>
                <w:szCs w:val="20"/>
                <w:lang w:val="en-GB" w:eastAsia="ja-JP"/>
              </w:rPr>
              <w:t>Assigned Criticality</w:t>
            </w:r>
          </w:p>
        </w:tc>
      </w:tr>
      <w:tr w:rsidR="002A577B" w:rsidRPr="002A577B" w14:paraId="127A14BC" w14:textId="77777777" w:rsidTr="002A577B">
        <w:tc>
          <w:tcPr>
            <w:tcW w:w="2267" w:type="dxa"/>
          </w:tcPr>
          <w:p w14:paraId="114DD45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Message Type</w:t>
            </w:r>
          </w:p>
        </w:tc>
        <w:tc>
          <w:tcPr>
            <w:tcW w:w="1020" w:type="dxa"/>
          </w:tcPr>
          <w:p w14:paraId="71D874E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M</w:t>
            </w:r>
          </w:p>
        </w:tc>
        <w:tc>
          <w:tcPr>
            <w:tcW w:w="1080" w:type="dxa"/>
          </w:tcPr>
          <w:p w14:paraId="1809DDE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587" w:type="dxa"/>
          </w:tcPr>
          <w:p w14:paraId="4D93611A"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9.3.1.1</w:t>
            </w:r>
          </w:p>
        </w:tc>
        <w:tc>
          <w:tcPr>
            <w:tcW w:w="1757" w:type="dxa"/>
          </w:tcPr>
          <w:p w14:paraId="2A010F6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05B84D3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YES</w:t>
            </w:r>
          </w:p>
        </w:tc>
        <w:tc>
          <w:tcPr>
            <w:tcW w:w="1080" w:type="dxa"/>
          </w:tcPr>
          <w:p w14:paraId="0A770150"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6C3D22A2" w14:textId="77777777" w:rsidTr="002A577B">
        <w:tc>
          <w:tcPr>
            <w:tcW w:w="2267" w:type="dxa"/>
          </w:tcPr>
          <w:p w14:paraId="707A2C63"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ja-JP"/>
              </w:rPr>
            </w:pPr>
            <w:r w:rsidRPr="002A577B">
              <w:rPr>
                <w:rFonts w:ascii="Arial" w:eastAsia="Batang" w:hAnsi="Arial"/>
                <w:sz w:val="18"/>
                <w:szCs w:val="20"/>
                <w:lang w:val="en-GB" w:eastAsia="ja-JP"/>
              </w:rPr>
              <w:t>RAN Node Name</w:t>
            </w:r>
          </w:p>
        </w:tc>
        <w:tc>
          <w:tcPr>
            <w:tcW w:w="1020" w:type="dxa"/>
          </w:tcPr>
          <w:p w14:paraId="1A05C5BB"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O</w:t>
            </w:r>
          </w:p>
        </w:tc>
        <w:tc>
          <w:tcPr>
            <w:tcW w:w="1080" w:type="dxa"/>
          </w:tcPr>
          <w:p w14:paraId="6A7F62D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33FF85A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roofErr w:type="spellStart"/>
            <w:r w:rsidRPr="002A577B">
              <w:rPr>
                <w:rFonts w:ascii="Arial" w:eastAsia="Malgun Gothic" w:hAnsi="Arial"/>
                <w:sz w:val="18"/>
                <w:szCs w:val="20"/>
                <w:lang w:val="en-GB" w:eastAsia="ko-KR"/>
              </w:rPr>
              <w:t>PrintableString</w:t>
            </w:r>
            <w:proofErr w:type="spellEnd"/>
          </w:p>
          <w:p w14:paraId="6CB756AB"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w:t>
            </w:r>
            <w:proofErr w:type="gramStart"/>
            <w:r w:rsidRPr="002A577B">
              <w:rPr>
                <w:rFonts w:ascii="Arial" w:eastAsia="Malgun Gothic" w:hAnsi="Arial"/>
                <w:sz w:val="18"/>
                <w:szCs w:val="20"/>
                <w:lang w:val="en-GB" w:eastAsia="ko-KR"/>
              </w:rPr>
              <w:t>SIZE(</w:t>
            </w:r>
            <w:proofErr w:type="gramEnd"/>
            <w:r w:rsidRPr="002A577B">
              <w:rPr>
                <w:rFonts w:ascii="Arial" w:eastAsia="Malgun Gothic" w:hAnsi="Arial"/>
                <w:sz w:val="18"/>
                <w:szCs w:val="20"/>
                <w:lang w:val="en-GB" w:eastAsia="ko-KR"/>
              </w:rPr>
              <w:t>1..150, …))</w:t>
            </w:r>
          </w:p>
        </w:tc>
        <w:tc>
          <w:tcPr>
            <w:tcW w:w="1757" w:type="dxa"/>
          </w:tcPr>
          <w:p w14:paraId="5084D9C1"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13A28FD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YES</w:t>
            </w:r>
          </w:p>
        </w:tc>
        <w:tc>
          <w:tcPr>
            <w:tcW w:w="1080" w:type="dxa"/>
          </w:tcPr>
          <w:p w14:paraId="5E75E77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ignore</w:t>
            </w:r>
          </w:p>
        </w:tc>
      </w:tr>
      <w:tr w:rsidR="002A577B" w:rsidRPr="002A577B" w14:paraId="7F3C86D9" w14:textId="77777777" w:rsidTr="002A577B">
        <w:tc>
          <w:tcPr>
            <w:tcW w:w="2267" w:type="dxa"/>
          </w:tcPr>
          <w:p w14:paraId="0066845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Batang" w:hAnsi="Arial"/>
                <w:b/>
                <w:sz w:val="18"/>
                <w:szCs w:val="20"/>
                <w:lang w:val="en-GB" w:eastAsia="ko-KR"/>
              </w:rPr>
              <w:t>Supported TA List</w:t>
            </w:r>
          </w:p>
        </w:tc>
        <w:tc>
          <w:tcPr>
            <w:tcW w:w="1020" w:type="dxa"/>
          </w:tcPr>
          <w:p w14:paraId="77F0794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5F69EAB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r w:rsidRPr="002A577B">
              <w:rPr>
                <w:rFonts w:ascii="Arial" w:eastAsia="Malgun Gothic" w:hAnsi="Arial"/>
                <w:i/>
                <w:sz w:val="18"/>
                <w:szCs w:val="20"/>
                <w:lang w:val="en-GB" w:eastAsia="ko-KR"/>
              </w:rPr>
              <w:t>0..1</w:t>
            </w:r>
          </w:p>
        </w:tc>
        <w:tc>
          <w:tcPr>
            <w:tcW w:w="1587" w:type="dxa"/>
          </w:tcPr>
          <w:p w14:paraId="7D5F619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757" w:type="dxa"/>
          </w:tcPr>
          <w:p w14:paraId="4F301DF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Supported TAs in the NG-RAN node.</w:t>
            </w:r>
          </w:p>
        </w:tc>
        <w:tc>
          <w:tcPr>
            <w:tcW w:w="1080" w:type="dxa"/>
          </w:tcPr>
          <w:p w14:paraId="03FAA8CF"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YES</w:t>
            </w:r>
          </w:p>
        </w:tc>
        <w:tc>
          <w:tcPr>
            <w:tcW w:w="1080" w:type="dxa"/>
          </w:tcPr>
          <w:p w14:paraId="422ACE6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reject</w:t>
            </w:r>
          </w:p>
        </w:tc>
      </w:tr>
      <w:tr w:rsidR="002A577B" w:rsidRPr="002A577B" w14:paraId="4FB34C26" w14:textId="77777777" w:rsidTr="002A577B">
        <w:tc>
          <w:tcPr>
            <w:tcW w:w="2267" w:type="dxa"/>
          </w:tcPr>
          <w:p w14:paraId="500E3FB2" w14:textId="77777777" w:rsidR="002A577B" w:rsidRPr="002A577B" w:rsidRDefault="002A577B" w:rsidP="002A577B">
            <w:pPr>
              <w:keepNext/>
              <w:keepLines/>
              <w:overflowPunct w:val="0"/>
              <w:autoSpaceDE w:val="0"/>
              <w:autoSpaceDN w:val="0"/>
              <w:adjustRightInd w:val="0"/>
              <w:ind w:leftChars="50" w:left="100"/>
              <w:textAlignment w:val="baseline"/>
              <w:rPr>
                <w:rFonts w:ascii="Arial" w:eastAsia="Batang" w:hAnsi="Arial"/>
                <w:b/>
                <w:bCs/>
                <w:sz w:val="18"/>
                <w:szCs w:val="20"/>
                <w:lang w:val="en-GB" w:eastAsia="ko-KR"/>
              </w:rPr>
            </w:pPr>
            <w:r w:rsidRPr="002A577B">
              <w:rPr>
                <w:rFonts w:ascii="Arial" w:eastAsia="Batang" w:hAnsi="Arial"/>
                <w:b/>
                <w:bCs/>
                <w:sz w:val="18"/>
                <w:szCs w:val="20"/>
                <w:lang w:val="en-GB" w:eastAsia="ko-KR"/>
              </w:rPr>
              <w:t>&gt;Supported TA Item</w:t>
            </w:r>
          </w:p>
        </w:tc>
        <w:tc>
          <w:tcPr>
            <w:tcW w:w="1020" w:type="dxa"/>
          </w:tcPr>
          <w:p w14:paraId="4DAE7C1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39DB2B7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roofErr w:type="gramStart"/>
            <w:r w:rsidRPr="002A577B">
              <w:rPr>
                <w:rFonts w:ascii="Arial" w:eastAsia="Malgun Gothic" w:hAnsi="Arial"/>
                <w:i/>
                <w:sz w:val="18"/>
                <w:szCs w:val="20"/>
                <w:lang w:val="en-GB" w:eastAsia="ja-JP"/>
              </w:rPr>
              <w:t>1..&lt;</w:t>
            </w:r>
            <w:proofErr w:type="spellStart"/>
            <w:proofErr w:type="gramEnd"/>
            <w:r w:rsidRPr="002A577B">
              <w:rPr>
                <w:rFonts w:ascii="Arial" w:eastAsia="Malgun Gothic" w:hAnsi="Arial"/>
                <w:i/>
                <w:sz w:val="18"/>
                <w:szCs w:val="20"/>
                <w:lang w:val="en-GB" w:eastAsia="ja-JP"/>
              </w:rPr>
              <w:t>maxnoofTACs</w:t>
            </w:r>
            <w:proofErr w:type="spellEnd"/>
            <w:r w:rsidRPr="002A577B">
              <w:rPr>
                <w:rFonts w:ascii="Arial" w:eastAsia="Malgun Gothic" w:hAnsi="Arial"/>
                <w:i/>
                <w:sz w:val="18"/>
                <w:szCs w:val="20"/>
                <w:lang w:val="en-GB" w:eastAsia="ja-JP"/>
              </w:rPr>
              <w:t>&gt;</w:t>
            </w:r>
          </w:p>
        </w:tc>
        <w:tc>
          <w:tcPr>
            <w:tcW w:w="1587" w:type="dxa"/>
          </w:tcPr>
          <w:p w14:paraId="281F350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757" w:type="dxa"/>
          </w:tcPr>
          <w:p w14:paraId="5042C56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2C9BFB87"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w:t>
            </w:r>
          </w:p>
        </w:tc>
        <w:tc>
          <w:tcPr>
            <w:tcW w:w="1080" w:type="dxa"/>
          </w:tcPr>
          <w:p w14:paraId="770D2E3A"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p>
        </w:tc>
      </w:tr>
      <w:tr w:rsidR="002A577B" w:rsidRPr="002A577B" w14:paraId="260A818F" w14:textId="77777777" w:rsidTr="002A577B">
        <w:tc>
          <w:tcPr>
            <w:tcW w:w="2267" w:type="dxa"/>
          </w:tcPr>
          <w:p w14:paraId="2C7D28FE"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Malgun Gothic" w:hAnsi="Arial"/>
                <w:sz w:val="18"/>
                <w:szCs w:val="20"/>
                <w:lang w:val="en-GB" w:eastAsia="ja-JP"/>
              </w:rPr>
            </w:pPr>
            <w:r w:rsidRPr="002A577B">
              <w:rPr>
                <w:rFonts w:ascii="Arial" w:eastAsia="Batang" w:hAnsi="Arial"/>
                <w:sz w:val="18"/>
                <w:szCs w:val="20"/>
                <w:lang w:val="en-GB" w:eastAsia="ko-KR"/>
              </w:rPr>
              <w:t>&gt;&gt;TAC</w:t>
            </w:r>
          </w:p>
        </w:tc>
        <w:tc>
          <w:tcPr>
            <w:tcW w:w="1020" w:type="dxa"/>
          </w:tcPr>
          <w:p w14:paraId="589A744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M</w:t>
            </w:r>
          </w:p>
        </w:tc>
        <w:tc>
          <w:tcPr>
            <w:tcW w:w="1080" w:type="dxa"/>
          </w:tcPr>
          <w:p w14:paraId="386BF07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1FF48D7A"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9.3.3.10</w:t>
            </w:r>
          </w:p>
        </w:tc>
        <w:tc>
          <w:tcPr>
            <w:tcW w:w="1757" w:type="dxa"/>
          </w:tcPr>
          <w:p w14:paraId="03E4340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Broadcast TAC</w:t>
            </w:r>
          </w:p>
        </w:tc>
        <w:tc>
          <w:tcPr>
            <w:tcW w:w="1080" w:type="dxa"/>
          </w:tcPr>
          <w:p w14:paraId="64AD891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w:t>
            </w:r>
          </w:p>
        </w:tc>
        <w:tc>
          <w:tcPr>
            <w:tcW w:w="1080" w:type="dxa"/>
          </w:tcPr>
          <w:p w14:paraId="70707A2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p>
        </w:tc>
      </w:tr>
      <w:tr w:rsidR="002A577B" w:rsidRPr="002A577B" w14:paraId="40310B52" w14:textId="77777777" w:rsidTr="002A577B">
        <w:tc>
          <w:tcPr>
            <w:tcW w:w="2267" w:type="dxa"/>
          </w:tcPr>
          <w:p w14:paraId="7C1913B4"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Malgun Gothic" w:hAnsi="Arial"/>
                <w:b/>
                <w:bCs/>
                <w:sz w:val="18"/>
                <w:szCs w:val="20"/>
                <w:lang w:val="en-GB" w:eastAsia="ja-JP"/>
              </w:rPr>
            </w:pPr>
            <w:r w:rsidRPr="002A577B">
              <w:rPr>
                <w:rFonts w:ascii="Arial" w:eastAsia="Batang" w:hAnsi="Arial"/>
                <w:b/>
                <w:bCs/>
                <w:sz w:val="18"/>
                <w:szCs w:val="20"/>
                <w:lang w:val="en-GB" w:eastAsia="ko-KR"/>
              </w:rPr>
              <w:t>&gt;&gt;Broadcast PLMN List</w:t>
            </w:r>
          </w:p>
        </w:tc>
        <w:tc>
          <w:tcPr>
            <w:tcW w:w="1020" w:type="dxa"/>
          </w:tcPr>
          <w:p w14:paraId="6915C88A"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03BB428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r w:rsidRPr="002A577B">
              <w:rPr>
                <w:rFonts w:ascii="Arial" w:eastAsia="Malgun Gothic" w:hAnsi="Arial"/>
                <w:i/>
                <w:sz w:val="18"/>
                <w:szCs w:val="20"/>
                <w:lang w:val="en-GB" w:eastAsia="ko-KR"/>
              </w:rPr>
              <w:t>1</w:t>
            </w:r>
          </w:p>
        </w:tc>
        <w:tc>
          <w:tcPr>
            <w:tcW w:w="1587" w:type="dxa"/>
          </w:tcPr>
          <w:p w14:paraId="41F5150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757" w:type="dxa"/>
          </w:tcPr>
          <w:p w14:paraId="7235A14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0E7865C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w:t>
            </w:r>
          </w:p>
        </w:tc>
        <w:tc>
          <w:tcPr>
            <w:tcW w:w="1080" w:type="dxa"/>
          </w:tcPr>
          <w:p w14:paraId="3BE44B7F"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p>
        </w:tc>
      </w:tr>
      <w:tr w:rsidR="002A577B" w:rsidRPr="002A577B" w14:paraId="6E335225" w14:textId="77777777" w:rsidTr="002A577B">
        <w:tc>
          <w:tcPr>
            <w:tcW w:w="2267" w:type="dxa"/>
          </w:tcPr>
          <w:p w14:paraId="348C2DDE" w14:textId="77777777" w:rsidR="002A577B" w:rsidRPr="002A577B" w:rsidRDefault="002A577B" w:rsidP="002A577B">
            <w:pPr>
              <w:keepNext/>
              <w:keepLines/>
              <w:overflowPunct w:val="0"/>
              <w:autoSpaceDE w:val="0"/>
              <w:autoSpaceDN w:val="0"/>
              <w:adjustRightInd w:val="0"/>
              <w:ind w:leftChars="150" w:left="300"/>
              <w:textAlignment w:val="baseline"/>
              <w:rPr>
                <w:rFonts w:ascii="Arial" w:eastAsia="Batang" w:hAnsi="Arial"/>
                <w:b/>
                <w:bCs/>
                <w:sz w:val="18"/>
                <w:szCs w:val="20"/>
                <w:lang w:val="en-GB" w:eastAsia="ko-KR"/>
              </w:rPr>
            </w:pPr>
            <w:r w:rsidRPr="002A577B">
              <w:rPr>
                <w:rFonts w:ascii="Arial" w:eastAsia="Batang" w:hAnsi="Arial"/>
                <w:b/>
                <w:bCs/>
                <w:sz w:val="18"/>
                <w:szCs w:val="20"/>
                <w:lang w:val="en-GB" w:eastAsia="ko-KR"/>
              </w:rPr>
              <w:t>&gt;&gt;&gt;Broadcast PLMN Item</w:t>
            </w:r>
          </w:p>
        </w:tc>
        <w:tc>
          <w:tcPr>
            <w:tcW w:w="1020" w:type="dxa"/>
          </w:tcPr>
          <w:p w14:paraId="00C878C4"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25CDA5E3"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roofErr w:type="gramStart"/>
            <w:r w:rsidRPr="002A577B">
              <w:rPr>
                <w:rFonts w:ascii="Arial" w:eastAsia="Malgun Gothic" w:hAnsi="Arial"/>
                <w:i/>
                <w:sz w:val="18"/>
                <w:szCs w:val="20"/>
                <w:lang w:val="en-GB" w:eastAsia="ko-KR"/>
              </w:rPr>
              <w:t>1..&lt;</w:t>
            </w:r>
            <w:proofErr w:type="spellStart"/>
            <w:proofErr w:type="gramEnd"/>
            <w:r w:rsidRPr="002A577B">
              <w:rPr>
                <w:rFonts w:ascii="Arial" w:eastAsia="Malgun Gothic" w:hAnsi="Arial"/>
                <w:i/>
                <w:sz w:val="18"/>
                <w:szCs w:val="20"/>
                <w:lang w:val="en-GB" w:eastAsia="ko-KR"/>
              </w:rPr>
              <w:t>maxnoofBPLMNs</w:t>
            </w:r>
            <w:proofErr w:type="spellEnd"/>
            <w:r w:rsidRPr="002A577B">
              <w:rPr>
                <w:rFonts w:ascii="Arial" w:eastAsia="Malgun Gothic" w:hAnsi="Arial"/>
                <w:i/>
                <w:sz w:val="18"/>
                <w:szCs w:val="20"/>
                <w:lang w:val="en-GB" w:eastAsia="ko-KR"/>
              </w:rPr>
              <w:t>&gt;</w:t>
            </w:r>
          </w:p>
        </w:tc>
        <w:tc>
          <w:tcPr>
            <w:tcW w:w="1587" w:type="dxa"/>
          </w:tcPr>
          <w:p w14:paraId="5D61AF2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757" w:type="dxa"/>
          </w:tcPr>
          <w:p w14:paraId="078997F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4498B03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w:t>
            </w:r>
          </w:p>
        </w:tc>
        <w:tc>
          <w:tcPr>
            <w:tcW w:w="1080" w:type="dxa"/>
          </w:tcPr>
          <w:p w14:paraId="30ACBF4A"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p>
        </w:tc>
      </w:tr>
      <w:tr w:rsidR="002A577B" w:rsidRPr="002A577B" w14:paraId="0C09BA74" w14:textId="77777777" w:rsidTr="002A577B">
        <w:tc>
          <w:tcPr>
            <w:tcW w:w="2267" w:type="dxa"/>
          </w:tcPr>
          <w:p w14:paraId="41E35498" w14:textId="77777777" w:rsidR="002A577B" w:rsidRPr="002A577B" w:rsidRDefault="002A577B" w:rsidP="002A577B">
            <w:pPr>
              <w:keepNext/>
              <w:keepLines/>
              <w:overflowPunct w:val="0"/>
              <w:autoSpaceDE w:val="0"/>
              <w:autoSpaceDN w:val="0"/>
              <w:adjustRightInd w:val="0"/>
              <w:ind w:leftChars="200" w:left="400"/>
              <w:textAlignment w:val="baseline"/>
              <w:rPr>
                <w:rFonts w:ascii="Arial" w:eastAsia="Malgun Gothic" w:hAnsi="Arial"/>
                <w:sz w:val="18"/>
                <w:szCs w:val="20"/>
                <w:lang w:val="en-GB" w:eastAsia="ja-JP"/>
              </w:rPr>
            </w:pPr>
            <w:r w:rsidRPr="002A577B">
              <w:rPr>
                <w:rFonts w:ascii="Arial" w:eastAsia="Batang" w:hAnsi="Arial"/>
                <w:sz w:val="18"/>
                <w:szCs w:val="20"/>
                <w:lang w:val="en-GB" w:eastAsia="ko-KR"/>
              </w:rPr>
              <w:t>&gt;&gt;&gt;&gt;PLMN Identity</w:t>
            </w:r>
          </w:p>
        </w:tc>
        <w:tc>
          <w:tcPr>
            <w:tcW w:w="1020" w:type="dxa"/>
          </w:tcPr>
          <w:p w14:paraId="49312E8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M</w:t>
            </w:r>
          </w:p>
        </w:tc>
        <w:tc>
          <w:tcPr>
            <w:tcW w:w="1080" w:type="dxa"/>
          </w:tcPr>
          <w:p w14:paraId="7ED1B1D3"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4D9FD6E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9.3.3.5</w:t>
            </w:r>
          </w:p>
        </w:tc>
        <w:tc>
          <w:tcPr>
            <w:tcW w:w="1757" w:type="dxa"/>
          </w:tcPr>
          <w:p w14:paraId="0803268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Broadcast PLMN</w:t>
            </w:r>
          </w:p>
        </w:tc>
        <w:tc>
          <w:tcPr>
            <w:tcW w:w="1080" w:type="dxa"/>
          </w:tcPr>
          <w:p w14:paraId="7BE9794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w:t>
            </w:r>
          </w:p>
        </w:tc>
        <w:tc>
          <w:tcPr>
            <w:tcW w:w="1080" w:type="dxa"/>
          </w:tcPr>
          <w:p w14:paraId="46DF9FF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p>
        </w:tc>
      </w:tr>
      <w:tr w:rsidR="002A577B" w:rsidRPr="002A577B" w14:paraId="7FCAAF59" w14:textId="77777777" w:rsidTr="002A577B">
        <w:tc>
          <w:tcPr>
            <w:tcW w:w="2267" w:type="dxa"/>
          </w:tcPr>
          <w:p w14:paraId="6C42AC2F" w14:textId="77777777" w:rsidR="002A577B" w:rsidRPr="002A577B" w:rsidRDefault="002A577B" w:rsidP="002A577B">
            <w:pPr>
              <w:keepNext/>
              <w:keepLines/>
              <w:overflowPunct w:val="0"/>
              <w:autoSpaceDE w:val="0"/>
              <w:autoSpaceDN w:val="0"/>
              <w:adjustRightInd w:val="0"/>
              <w:ind w:leftChars="200" w:left="400"/>
              <w:textAlignment w:val="baseline"/>
              <w:rPr>
                <w:rFonts w:ascii="Arial" w:eastAsia="Malgun Gothic" w:hAnsi="Arial"/>
                <w:sz w:val="18"/>
                <w:szCs w:val="20"/>
                <w:lang w:val="en-GB" w:eastAsia="ja-JP"/>
              </w:rPr>
            </w:pPr>
            <w:r w:rsidRPr="002A577B">
              <w:rPr>
                <w:rFonts w:ascii="Arial" w:eastAsia="Batang" w:hAnsi="Arial"/>
                <w:sz w:val="18"/>
                <w:szCs w:val="20"/>
                <w:lang w:val="en-GB" w:eastAsia="ko-KR"/>
              </w:rPr>
              <w:t>&gt;&gt;&gt;&gt;TAI Slice Support List</w:t>
            </w:r>
          </w:p>
        </w:tc>
        <w:tc>
          <w:tcPr>
            <w:tcW w:w="1020" w:type="dxa"/>
          </w:tcPr>
          <w:p w14:paraId="54D4822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M</w:t>
            </w:r>
          </w:p>
        </w:tc>
        <w:tc>
          <w:tcPr>
            <w:tcW w:w="1080" w:type="dxa"/>
          </w:tcPr>
          <w:p w14:paraId="7793095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5ED9EDE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Slice Support List</w:t>
            </w:r>
          </w:p>
          <w:p w14:paraId="6989743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9.3.1.17</w:t>
            </w:r>
          </w:p>
        </w:tc>
        <w:tc>
          <w:tcPr>
            <w:tcW w:w="1757" w:type="dxa"/>
          </w:tcPr>
          <w:p w14:paraId="593D2B84"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Supported S-NSSAIs per TAC, per PLMN or per SNPN.</w:t>
            </w:r>
          </w:p>
        </w:tc>
        <w:tc>
          <w:tcPr>
            <w:tcW w:w="1080" w:type="dxa"/>
          </w:tcPr>
          <w:p w14:paraId="1ABB3B40"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w:t>
            </w:r>
          </w:p>
        </w:tc>
        <w:tc>
          <w:tcPr>
            <w:tcW w:w="1080" w:type="dxa"/>
          </w:tcPr>
          <w:p w14:paraId="1BDCC6F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p>
        </w:tc>
      </w:tr>
      <w:tr w:rsidR="002A577B" w:rsidRPr="002A577B" w14:paraId="48CB54F4" w14:textId="77777777" w:rsidTr="002A577B">
        <w:tc>
          <w:tcPr>
            <w:tcW w:w="2267" w:type="dxa"/>
          </w:tcPr>
          <w:p w14:paraId="1DB5E890" w14:textId="77777777" w:rsidR="002A577B" w:rsidRPr="002A577B" w:rsidRDefault="002A577B" w:rsidP="002A577B">
            <w:pPr>
              <w:keepNext/>
              <w:keepLines/>
              <w:overflowPunct w:val="0"/>
              <w:autoSpaceDE w:val="0"/>
              <w:autoSpaceDN w:val="0"/>
              <w:adjustRightInd w:val="0"/>
              <w:ind w:leftChars="200" w:left="400"/>
              <w:textAlignment w:val="baseline"/>
              <w:rPr>
                <w:rFonts w:ascii="Arial" w:eastAsia="Batang" w:hAnsi="Arial"/>
                <w:sz w:val="18"/>
                <w:szCs w:val="20"/>
                <w:lang w:val="en-GB" w:eastAsia="ko-KR"/>
              </w:rPr>
            </w:pPr>
            <w:r w:rsidRPr="002A577B">
              <w:rPr>
                <w:rFonts w:ascii="Arial" w:eastAsia="Batang" w:hAnsi="Arial"/>
                <w:sz w:val="18"/>
                <w:szCs w:val="20"/>
                <w:lang w:val="en-GB" w:eastAsia="ko-KR"/>
              </w:rPr>
              <w:t>&gt;&gt;&gt;&gt;NPN Support</w:t>
            </w:r>
          </w:p>
        </w:tc>
        <w:tc>
          <w:tcPr>
            <w:tcW w:w="1020" w:type="dxa"/>
          </w:tcPr>
          <w:p w14:paraId="66A7A04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O</w:t>
            </w:r>
          </w:p>
        </w:tc>
        <w:tc>
          <w:tcPr>
            <w:tcW w:w="1080" w:type="dxa"/>
          </w:tcPr>
          <w:p w14:paraId="47BC6D9A"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22C5946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9.3.3.44</w:t>
            </w:r>
          </w:p>
        </w:tc>
        <w:tc>
          <w:tcPr>
            <w:tcW w:w="1757" w:type="dxa"/>
          </w:tcPr>
          <w:p w14:paraId="10DBC72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 xml:space="preserve">If the </w:t>
            </w:r>
            <w:r w:rsidRPr="002A577B">
              <w:rPr>
                <w:rFonts w:ascii="Arial" w:eastAsia="Malgun Gothic" w:hAnsi="Arial"/>
                <w:i/>
                <w:iCs/>
                <w:sz w:val="18"/>
                <w:szCs w:val="20"/>
                <w:lang w:val="en-GB" w:eastAsia="ko-KR"/>
              </w:rPr>
              <w:t>NID</w:t>
            </w:r>
            <w:r w:rsidRPr="002A577B">
              <w:rPr>
                <w:rFonts w:ascii="Arial" w:eastAsia="Malgun Gothic" w:hAnsi="Arial"/>
                <w:sz w:val="18"/>
                <w:szCs w:val="20"/>
                <w:lang w:val="en-GB" w:eastAsia="ko-KR"/>
              </w:rPr>
              <w:t xml:space="preserve"> IE is included, it identifies a SNPN together with the </w:t>
            </w:r>
            <w:r w:rsidRPr="002A577B">
              <w:rPr>
                <w:rFonts w:ascii="Arial" w:eastAsia="Malgun Gothic" w:hAnsi="Arial"/>
                <w:i/>
                <w:iCs/>
                <w:sz w:val="18"/>
                <w:szCs w:val="20"/>
                <w:lang w:val="en-GB" w:eastAsia="ko-KR"/>
              </w:rPr>
              <w:t>PLMN Identity</w:t>
            </w:r>
            <w:r w:rsidRPr="002A577B">
              <w:rPr>
                <w:rFonts w:ascii="Arial" w:eastAsia="Malgun Gothic" w:hAnsi="Arial"/>
                <w:sz w:val="18"/>
                <w:szCs w:val="20"/>
                <w:lang w:val="en-GB" w:eastAsia="ko-KR"/>
              </w:rPr>
              <w:t xml:space="preserve"> IE.</w:t>
            </w:r>
          </w:p>
        </w:tc>
        <w:tc>
          <w:tcPr>
            <w:tcW w:w="1080" w:type="dxa"/>
          </w:tcPr>
          <w:p w14:paraId="5A740DCA"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3141EA6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677891B5" w14:textId="77777777" w:rsidTr="002A577B">
        <w:tc>
          <w:tcPr>
            <w:tcW w:w="2267" w:type="dxa"/>
          </w:tcPr>
          <w:p w14:paraId="3B86EA0F" w14:textId="77777777" w:rsidR="002A577B" w:rsidRPr="002A577B" w:rsidRDefault="002A577B" w:rsidP="002A577B">
            <w:pPr>
              <w:keepNext/>
              <w:keepLines/>
              <w:overflowPunct w:val="0"/>
              <w:autoSpaceDE w:val="0"/>
              <w:autoSpaceDN w:val="0"/>
              <w:adjustRightInd w:val="0"/>
              <w:ind w:leftChars="200" w:left="400"/>
              <w:textAlignment w:val="baseline"/>
              <w:rPr>
                <w:rFonts w:ascii="Arial" w:eastAsia="Batang" w:hAnsi="Arial"/>
                <w:sz w:val="18"/>
                <w:szCs w:val="20"/>
                <w:lang w:val="en-GB" w:eastAsia="ko-KR"/>
              </w:rPr>
            </w:pPr>
            <w:r w:rsidRPr="002A577B">
              <w:rPr>
                <w:rFonts w:ascii="Arial" w:eastAsia="Batang" w:hAnsi="Arial"/>
                <w:sz w:val="18"/>
                <w:szCs w:val="20"/>
                <w:lang w:val="en-GB" w:eastAsia="ko-KR"/>
              </w:rPr>
              <w:t>&gt;&gt;&gt;&gt;Extended TAI Slice Support List</w:t>
            </w:r>
          </w:p>
        </w:tc>
        <w:tc>
          <w:tcPr>
            <w:tcW w:w="1020" w:type="dxa"/>
          </w:tcPr>
          <w:p w14:paraId="41CE1DF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O</w:t>
            </w:r>
          </w:p>
        </w:tc>
        <w:tc>
          <w:tcPr>
            <w:tcW w:w="1080" w:type="dxa"/>
          </w:tcPr>
          <w:p w14:paraId="1B6132E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7AEA800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Extended Slice Support List</w:t>
            </w:r>
          </w:p>
          <w:p w14:paraId="113EDB5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9.3.1.191</w:t>
            </w:r>
          </w:p>
        </w:tc>
        <w:tc>
          <w:tcPr>
            <w:tcW w:w="1757" w:type="dxa"/>
          </w:tcPr>
          <w:p w14:paraId="3371A56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 xml:space="preserve">Additional Supported S-NSSAIs </w:t>
            </w:r>
            <w:r w:rsidRPr="002A577B">
              <w:rPr>
                <w:rFonts w:ascii="Arial" w:eastAsia="等线" w:hAnsi="Arial"/>
                <w:sz w:val="18"/>
                <w:szCs w:val="20"/>
                <w:lang w:val="en-GB" w:eastAsia="en-GB"/>
              </w:rPr>
              <w:t>per TAC, per PLMN or per SNPN.</w:t>
            </w:r>
          </w:p>
        </w:tc>
        <w:tc>
          <w:tcPr>
            <w:tcW w:w="1080" w:type="dxa"/>
          </w:tcPr>
          <w:p w14:paraId="29E2F92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037CD809"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5D4C1D75" w14:textId="77777777" w:rsidTr="002A577B">
        <w:tc>
          <w:tcPr>
            <w:tcW w:w="2267" w:type="dxa"/>
          </w:tcPr>
          <w:p w14:paraId="177AAEB0" w14:textId="77777777" w:rsidR="002A577B" w:rsidRPr="002A577B" w:rsidRDefault="002A577B" w:rsidP="002A577B">
            <w:pPr>
              <w:keepNext/>
              <w:keepLines/>
              <w:overflowPunct w:val="0"/>
              <w:autoSpaceDE w:val="0"/>
              <w:autoSpaceDN w:val="0"/>
              <w:adjustRightInd w:val="0"/>
              <w:ind w:leftChars="200" w:left="400"/>
              <w:textAlignment w:val="baseline"/>
              <w:rPr>
                <w:rFonts w:ascii="Arial" w:eastAsia="Batang" w:hAnsi="Arial"/>
                <w:sz w:val="18"/>
                <w:szCs w:val="20"/>
                <w:lang w:val="en-GB" w:eastAsia="ko-KR"/>
              </w:rPr>
            </w:pPr>
            <w:r w:rsidRPr="002A577B">
              <w:rPr>
                <w:rFonts w:ascii="Arial" w:eastAsia="Batang" w:hAnsi="Arial"/>
                <w:sz w:val="18"/>
                <w:szCs w:val="20"/>
                <w:lang w:val="en-GB" w:eastAsia="ko-KR"/>
              </w:rPr>
              <w:t>&gt;&gt;&gt;&gt;TAI NSAG Support List</w:t>
            </w:r>
          </w:p>
        </w:tc>
        <w:tc>
          <w:tcPr>
            <w:tcW w:w="1020" w:type="dxa"/>
          </w:tcPr>
          <w:p w14:paraId="588C58E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O</w:t>
            </w:r>
          </w:p>
        </w:tc>
        <w:tc>
          <w:tcPr>
            <w:tcW w:w="1080" w:type="dxa"/>
          </w:tcPr>
          <w:p w14:paraId="1B3C3E6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7133127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9.3.1.238</w:t>
            </w:r>
          </w:p>
        </w:tc>
        <w:tc>
          <w:tcPr>
            <w:tcW w:w="1757" w:type="dxa"/>
          </w:tcPr>
          <w:p w14:paraId="4F5854A4"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 xml:space="preserve">NSAG information associated with the slices </w:t>
            </w:r>
            <w:r w:rsidRPr="002A577B">
              <w:rPr>
                <w:rFonts w:ascii="Arial" w:eastAsia="Malgun Gothic" w:hAnsi="Arial"/>
                <w:sz w:val="18"/>
                <w:szCs w:val="20"/>
                <w:lang w:val="en-GB" w:eastAsia="en-GB"/>
              </w:rPr>
              <w:t>per TAC, per PLMN or per SNPN</w:t>
            </w:r>
            <w:r w:rsidRPr="002A577B">
              <w:rPr>
                <w:rFonts w:ascii="Arial" w:eastAsia="Malgun Gothic" w:hAnsi="Arial"/>
                <w:sz w:val="18"/>
                <w:szCs w:val="20"/>
                <w:lang w:val="en-GB" w:eastAsia="ko-KR"/>
              </w:rPr>
              <w:t>.</w:t>
            </w:r>
          </w:p>
        </w:tc>
        <w:tc>
          <w:tcPr>
            <w:tcW w:w="1080" w:type="dxa"/>
          </w:tcPr>
          <w:p w14:paraId="0AB409B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37E4BDA4"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r w:rsidR="002A577B" w:rsidRPr="002A577B" w14:paraId="001E86B8" w14:textId="77777777" w:rsidTr="002A577B">
        <w:tc>
          <w:tcPr>
            <w:tcW w:w="2267" w:type="dxa"/>
          </w:tcPr>
          <w:p w14:paraId="4C130C63"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Batang" w:hAnsi="Arial"/>
                <w:sz w:val="18"/>
                <w:szCs w:val="20"/>
                <w:lang w:val="en-GB" w:eastAsia="ko-KR"/>
              </w:rPr>
            </w:pPr>
            <w:r w:rsidRPr="002A577B">
              <w:rPr>
                <w:rFonts w:ascii="Arial" w:eastAsia="Batang" w:hAnsi="Arial"/>
                <w:sz w:val="18"/>
                <w:szCs w:val="20"/>
                <w:lang w:val="en-GB" w:eastAsia="ko-KR"/>
              </w:rPr>
              <w:t>&gt;&gt;Configured TAC Indication</w:t>
            </w:r>
          </w:p>
        </w:tc>
        <w:tc>
          <w:tcPr>
            <w:tcW w:w="1020" w:type="dxa"/>
          </w:tcPr>
          <w:p w14:paraId="11CF079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O</w:t>
            </w:r>
          </w:p>
        </w:tc>
        <w:tc>
          <w:tcPr>
            <w:tcW w:w="1080" w:type="dxa"/>
          </w:tcPr>
          <w:p w14:paraId="4E63B6C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6266BDB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9.3.3.50</w:t>
            </w:r>
          </w:p>
        </w:tc>
        <w:tc>
          <w:tcPr>
            <w:tcW w:w="1757" w:type="dxa"/>
          </w:tcPr>
          <w:p w14:paraId="1A89DB4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35ADB737"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645A87F4"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r w:rsidR="002A577B" w:rsidRPr="002A577B" w14:paraId="213E1252" w14:textId="77777777" w:rsidTr="002A577B">
        <w:tc>
          <w:tcPr>
            <w:tcW w:w="2267" w:type="dxa"/>
          </w:tcPr>
          <w:p w14:paraId="2E22E39D"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Batang" w:hAnsi="Arial"/>
                <w:sz w:val="18"/>
                <w:szCs w:val="20"/>
                <w:lang w:val="en-GB" w:eastAsia="ko-KR"/>
              </w:rPr>
            </w:pPr>
            <w:r w:rsidRPr="002A577B">
              <w:rPr>
                <w:rFonts w:ascii="Arial" w:eastAsia="Batang" w:hAnsi="Arial"/>
                <w:sz w:val="18"/>
                <w:szCs w:val="20"/>
                <w:lang w:val="en-GB" w:eastAsia="ja-JP"/>
              </w:rPr>
              <w:t>&gt;&gt;RAT Information</w:t>
            </w:r>
          </w:p>
        </w:tc>
        <w:tc>
          <w:tcPr>
            <w:tcW w:w="1020" w:type="dxa"/>
          </w:tcPr>
          <w:p w14:paraId="0B82BC4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O</w:t>
            </w:r>
          </w:p>
        </w:tc>
        <w:tc>
          <w:tcPr>
            <w:tcW w:w="1080" w:type="dxa"/>
          </w:tcPr>
          <w:p w14:paraId="317EBC0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66001B2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9.3.1.125</w:t>
            </w:r>
          </w:p>
        </w:tc>
        <w:tc>
          <w:tcPr>
            <w:tcW w:w="1757" w:type="dxa"/>
          </w:tcPr>
          <w:p w14:paraId="2D1E935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RAT information associated with the TAC of the indicated PLMN(s).</w:t>
            </w:r>
          </w:p>
        </w:tc>
        <w:tc>
          <w:tcPr>
            <w:tcW w:w="1080" w:type="dxa"/>
          </w:tcPr>
          <w:p w14:paraId="09083BB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YES</w:t>
            </w:r>
          </w:p>
        </w:tc>
        <w:tc>
          <w:tcPr>
            <w:tcW w:w="1080" w:type="dxa"/>
          </w:tcPr>
          <w:p w14:paraId="1BE7A8A9"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13DA2753" w14:textId="77777777" w:rsidTr="002A577B">
        <w:tc>
          <w:tcPr>
            <w:tcW w:w="2267" w:type="dxa"/>
          </w:tcPr>
          <w:p w14:paraId="65518CBC"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ko-KR"/>
              </w:rPr>
            </w:pPr>
            <w:r w:rsidRPr="002A577B">
              <w:rPr>
                <w:rFonts w:ascii="Arial" w:eastAsia="Batang" w:hAnsi="Arial"/>
                <w:sz w:val="18"/>
                <w:szCs w:val="20"/>
                <w:lang w:val="en-GB" w:eastAsia="ko-KR"/>
              </w:rPr>
              <w:t>Default Paging DRX</w:t>
            </w:r>
          </w:p>
        </w:tc>
        <w:tc>
          <w:tcPr>
            <w:tcW w:w="1020" w:type="dxa"/>
          </w:tcPr>
          <w:p w14:paraId="0490E3F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O</w:t>
            </w:r>
          </w:p>
        </w:tc>
        <w:tc>
          <w:tcPr>
            <w:tcW w:w="1080" w:type="dxa"/>
          </w:tcPr>
          <w:p w14:paraId="4585274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587" w:type="dxa"/>
          </w:tcPr>
          <w:p w14:paraId="2040DEB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Paging DRX</w:t>
            </w:r>
          </w:p>
          <w:p w14:paraId="73AD832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9.3.1.90</w:t>
            </w:r>
          </w:p>
        </w:tc>
        <w:tc>
          <w:tcPr>
            <w:tcW w:w="1757" w:type="dxa"/>
          </w:tcPr>
          <w:p w14:paraId="628D332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5DEF493C"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3FD9713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ignore</w:t>
            </w:r>
          </w:p>
        </w:tc>
      </w:tr>
      <w:tr w:rsidR="002A577B" w:rsidRPr="002A577B" w14:paraId="7B51AA2C" w14:textId="77777777" w:rsidTr="002A577B">
        <w:tc>
          <w:tcPr>
            <w:tcW w:w="2267" w:type="dxa"/>
          </w:tcPr>
          <w:p w14:paraId="33235FCA"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ko-KR"/>
              </w:rPr>
            </w:pPr>
            <w:r w:rsidRPr="002A577B">
              <w:rPr>
                <w:rFonts w:ascii="Arial" w:eastAsia="Batang" w:hAnsi="Arial"/>
                <w:sz w:val="18"/>
                <w:szCs w:val="20"/>
                <w:lang w:val="en-GB" w:eastAsia="ko-KR"/>
              </w:rPr>
              <w:t>Global RAN Node ID</w:t>
            </w:r>
          </w:p>
        </w:tc>
        <w:tc>
          <w:tcPr>
            <w:tcW w:w="1020" w:type="dxa"/>
          </w:tcPr>
          <w:p w14:paraId="6F1E8A8B"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O</w:t>
            </w:r>
          </w:p>
        </w:tc>
        <w:tc>
          <w:tcPr>
            <w:tcW w:w="1080" w:type="dxa"/>
          </w:tcPr>
          <w:p w14:paraId="01B5DF4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
        </w:tc>
        <w:tc>
          <w:tcPr>
            <w:tcW w:w="1587" w:type="dxa"/>
          </w:tcPr>
          <w:p w14:paraId="39424B54"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9.3.1.5</w:t>
            </w:r>
          </w:p>
        </w:tc>
        <w:tc>
          <w:tcPr>
            <w:tcW w:w="1757" w:type="dxa"/>
          </w:tcPr>
          <w:p w14:paraId="3F50AE6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153EC06B"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2368820B"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ignore</w:t>
            </w:r>
          </w:p>
        </w:tc>
      </w:tr>
      <w:tr w:rsidR="002A577B" w:rsidRPr="002A577B" w14:paraId="0DE0586C" w14:textId="77777777" w:rsidTr="002A577B">
        <w:tc>
          <w:tcPr>
            <w:tcW w:w="2267" w:type="dxa"/>
          </w:tcPr>
          <w:p w14:paraId="06FA5372"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ko-KR"/>
              </w:rPr>
            </w:pPr>
            <w:r w:rsidRPr="002A577B">
              <w:rPr>
                <w:rFonts w:ascii="Arial" w:eastAsia="Batang" w:hAnsi="Arial"/>
                <w:b/>
                <w:sz w:val="18"/>
                <w:szCs w:val="20"/>
                <w:lang w:val="en-GB" w:eastAsia="ko-KR"/>
              </w:rPr>
              <w:t xml:space="preserve">NG-RAN TNL Association to Remove List </w:t>
            </w:r>
          </w:p>
        </w:tc>
        <w:tc>
          <w:tcPr>
            <w:tcW w:w="1020" w:type="dxa"/>
          </w:tcPr>
          <w:p w14:paraId="4C6000D3"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1A0C724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r w:rsidRPr="002A577B">
              <w:rPr>
                <w:rFonts w:ascii="Arial" w:eastAsia="Malgun Gothic" w:hAnsi="Arial"/>
                <w:i/>
                <w:sz w:val="18"/>
                <w:szCs w:val="20"/>
                <w:lang w:val="en-GB" w:eastAsia="ko-KR"/>
              </w:rPr>
              <w:t>0..1</w:t>
            </w:r>
          </w:p>
        </w:tc>
        <w:tc>
          <w:tcPr>
            <w:tcW w:w="1587" w:type="dxa"/>
          </w:tcPr>
          <w:p w14:paraId="6A88B62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757" w:type="dxa"/>
          </w:tcPr>
          <w:p w14:paraId="19C1D8E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3CAA053B"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YES</w:t>
            </w:r>
          </w:p>
        </w:tc>
        <w:tc>
          <w:tcPr>
            <w:tcW w:w="1080" w:type="dxa"/>
          </w:tcPr>
          <w:p w14:paraId="61978BF0"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reject</w:t>
            </w:r>
          </w:p>
        </w:tc>
      </w:tr>
      <w:tr w:rsidR="002A577B" w:rsidRPr="002A577B" w14:paraId="0EBDA476" w14:textId="77777777" w:rsidTr="002A577B">
        <w:tc>
          <w:tcPr>
            <w:tcW w:w="2267" w:type="dxa"/>
          </w:tcPr>
          <w:p w14:paraId="72ACDFBA" w14:textId="77777777" w:rsidR="002A577B" w:rsidRPr="002A577B" w:rsidRDefault="002A577B" w:rsidP="002A577B">
            <w:pPr>
              <w:keepNext/>
              <w:keepLines/>
              <w:overflowPunct w:val="0"/>
              <w:autoSpaceDE w:val="0"/>
              <w:autoSpaceDN w:val="0"/>
              <w:adjustRightInd w:val="0"/>
              <w:ind w:leftChars="50" w:left="100"/>
              <w:textAlignment w:val="baseline"/>
              <w:rPr>
                <w:rFonts w:ascii="Arial" w:eastAsia="Batang" w:hAnsi="Arial"/>
                <w:b/>
                <w:bCs/>
                <w:sz w:val="18"/>
                <w:szCs w:val="20"/>
                <w:lang w:val="en-GB" w:eastAsia="ko-KR"/>
              </w:rPr>
            </w:pPr>
            <w:r w:rsidRPr="002A577B">
              <w:rPr>
                <w:rFonts w:ascii="Arial" w:eastAsia="Batang" w:hAnsi="Arial"/>
                <w:b/>
                <w:bCs/>
                <w:sz w:val="18"/>
                <w:szCs w:val="20"/>
                <w:lang w:val="en-GB" w:eastAsia="ko-KR"/>
              </w:rPr>
              <w:t>&gt;NG-RAN TNL Association to Remove Item</w:t>
            </w:r>
          </w:p>
        </w:tc>
        <w:tc>
          <w:tcPr>
            <w:tcW w:w="1020" w:type="dxa"/>
          </w:tcPr>
          <w:p w14:paraId="6D0FE11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
        </w:tc>
        <w:tc>
          <w:tcPr>
            <w:tcW w:w="1080" w:type="dxa"/>
          </w:tcPr>
          <w:p w14:paraId="153C5A8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roofErr w:type="gramStart"/>
            <w:r w:rsidRPr="002A577B">
              <w:rPr>
                <w:rFonts w:ascii="Arial" w:eastAsia="Malgun Gothic" w:hAnsi="Arial" w:hint="eastAsia"/>
                <w:i/>
                <w:sz w:val="18"/>
                <w:szCs w:val="20"/>
                <w:lang w:val="en-GB" w:eastAsia="ko-KR"/>
              </w:rPr>
              <w:t>1..</w:t>
            </w:r>
            <w:r w:rsidRPr="002A577B">
              <w:rPr>
                <w:rFonts w:ascii="Arial" w:eastAsia="Malgun Gothic" w:hAnsi="Arial"/>
                <w:i/>
                <w:sz w:val="18"/>
                <w:szCs w:val="20"/>
                <w:lang w:val="en-GB" w:eastAsia="ko-KR"/>
              </w:rPr>
              <w:t>&lt;</w:t>
            </w:r>
            <w:proofErr w:type="spellStart"/>
            <w:proofErr w:type="gramEnd"/>
            <w:r w:rsidRPr="002A577B">
              <w:rPr>
                <w:rFonts w:ascii="Arial" w:eastAsia="Malgun Gothic" w:hAnsi="Arial"/>
                <w:i/>
                <w:sz w:val="18"/>
                <w:szCs w:val="20"/>
                <w:lang w:val="en-GB" w:eastAsia="ko-KR"/>
              </w:rPr>
              <w:t>maxnoofTNLAssociations</w:t>
            </w:r>
            <w:proofErr w:type="spellEnd"/>
            <w:r w:rsidRPr="002A577B">
              <w:rPr>
                <w:rFonts w:ascii="Arial" w:eastAsia="Malgun Gothic" w:hAnsi="Arial"/>
                <w:i/>
                <w:sz w:val="18"/>
                <w:szCs w:val="20"/>
                <w:lang w:val="en-GB" w:eastAsia="ko-KR"/>
              </w:rPr>
              <w:t>&gt;</w:t>
            </w:r>
          </w:p>
        </w:tc>
        <w:tc>
          <w:tcPr>
            <w:tcW w:w="1587" w:type="dxa"/>
          </w:tcPr>
          <w:p w14:paraId="47698EB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757" w:type="dxa"/>
          </w:tcPr>
          <w:p w14:paraId="3793BEC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3A0A545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w:t>
            </w:r>
          </w:p>
        </w:tc>
        <w:tc>
          <w:tcPr>
            <w:tcW w:w="1080" w:type="dxa"/>
          </w:tcPr>
          <w:p w14:paraId="3951B5F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p>
        </w:tc>
      </w:tr>
      <w:tr w:rsidR="002A577B" w:rsidRPr="002A577B" w14:paraId="4FF2CCDB" w14:textId="77777777" w:rsidTr="002A577B">
        <w:tc>
          <w:tcPr>
            <w:tcW w:w="2267" w:type="dxa"/>
          </w:tcPr>
          <w:p w14:paraId="1C5B0867"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Batang" w:hAnsi="Arial"/>
                <w:sz w:val="18"/>
                <w:szCs w:val="20"/>
                <w:lang w:val="en-GB" w:eastAsia="ko-KR"/>
              </w:rPr>
            </w:pPr>
            <w:r w:rsidRPr="002A577B">
              <w:rPr>
                <w:rFonts w:ascii="Arial" w:eastAsia="Batang" w:hAnsi="Arial" w:hint="eastAsia"/>
                <w:sz w:val="18"/>
                <w:szCs w:val="20"/>
                <w:lang w:val="en-GB" w:eastAsia="ko-KR"/>
              </w:rPr>
              <w:t>&gt;&gt;</w:t>
            </w:r>
            <w:r w:rsidRPr="002A577B">
              <w:rPr>
                <w:rFonts w:ascii="Arial" w:eastAsia="Batang" w:hAnsi="Arial"/>
                <w:sz w:val="18"/>
                <w:szCs w:val="20"/>
                <w:lang w:val="en-GB" w:eastAsia="ko-KR"/>
              </w:rPr>
              <w:t xml:space="preserve">TNL Association Transport Layer Address </w:t>
            </w:r>
          </w:p>
        </w:tc>
        <w:tc>
          <w:tcPr>
            <w:tcW w:w="1020" w:type="dxa"/>
          </w:tcPr>
          <w:p w14:paraId="6B5E207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hint="eastAsia"/>
                <w:sz w:val="18"/>
                <w:szCs w:val="20"/>
                <w:lang w:val="en-GB" w:eastAsia="ko-KR"/>
              </w:rPr>
              <w:t>M</w:t>
            </w:r>
          </w:p>
        </w:tc>
        <w:tc>
          <w:tcPr>
            <w:tcW w:w="1080" w:type="dxa"/>
          </w:tcPr>
          <w:p w14:paraId="15109F9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
        </w:tc>
        <w:tc>
          <w:tcPr>
            <w:tcW w:w="1587" w:type="dxa"/>
          </w:tcPr>
          <w:p w14:paraId="39C84C5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CP Transport Layer Information</w:t>
            </w:r>
          </w:p>
          <w:p w14:paraId="5425543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9.3.2.6</w:t>
            </w:r>
          </w:p>
        </w:tc>
        <w:tc>
          <w:tcPr>
            <w:tcW w:w="1757" w:type="dxa"/>
          </w:tcPr>
          <w:p w14:paraId="371C74B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Transport layer address of the NG-RAN node.</w:t>
            </w:r>
          </w:p>
        </w:tc>
        <w:tc>
          <w:tcPr>
            <w:tcW w:w="1080" w:type="dxa"/>
          </w:tcPr>
          <w:p w14:paraId="59B61C7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w:t>
            </w:r>
          </w:p>
        </w:tc>
        <w:tc>
          <w:tcPr>
            <w:tcW w:w="1080" w:type="dxa"/>
          </w:tcPr>
          <w:p w14:paraId="3A6F03D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p>
        </w:tc>
      </w:tr>
      <w:tr w:rsidR="002A577B" w:rsidRPr="002A577B" w14:paraId="1440A178" w14:textId="77777777" w:rsidTr="002A577B">
        <w:tc>
          <w:tcPr>
            <w:tcW w:w="2267" w:type="dxa"/>
          </w:tcPr>
          <w:p w14:paraId="30A9DC87" w14:textId="77777777" w:rsidR="002A577B" w:rsidRPr="002A577B" w:rsidRDefault="002A577B" w:rsidP="002A577B">
            <w:pPr>
              <w:keepNext/>
              <w:keepLines/>
              <w:overflowPunct w:val="0"/>
              <w:autoSpaceDE w:val="0"/>
              <w:autoSpaceDN w:val="0"/>
              <w:adjustRightInd w:val="0"/>
              <w:ind w:leftChars="100" w:left="200"/>
              <w:textAlignment w:val="baseline"/>
              <w:rPr>
                <w:rFonts w:ascii="Arial" w:eastAsia="Batang" w:hAnsi="Arial"/>
                <w:sz w:val="18"/>
                <w:szCs w:val="20"/>
                <w:lang w:val="en-GB" w:eastAsia="ko-KR"/>
              </w:rPr>
            </w:pPr>
            <w:r w:rsidRPr="002A577B">
              <w:rPr>
                <w:rFonts w:ascii="Arial" w:eastAsia="Batang" w:hAnsi="Arial" w:hint="eastAsia"/>
                <w:sz w:val="18"/>
                <w:szCs w:val="20"/>
                <w:lang w:val="en-GB" w:eastAsia="ko-KR"/>
              </w:rPr>
              <w:t>&gt;&gt;</w:t>
            </w:r>
            <w:r w:rsidRPr="002A577B">
              <w:rPr>
                <w:rFonts w:ascii="Arial" w:eastAsia="Batang" w:hAnsi="Arial"/>
                <w:sz w:val="18"/>
                <w:szCs w:val="20"/>
                <w:lang w:val="en-GB" w:eastAsia="ko-KR"/>
              </w:rPr>
              <w:t>TNL Association Transport Layer Address at AMF</w:t>
            </w:r>
          </w:p>
        </w:tc>
        <w:tc>
          <w:tcPr>
            <w:tcW w:w="1020" w:type="dxa"/>
          </w:tcPr>
          <w:p w14:paraId="7F7E0141"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ko-KR"/>
              </w:rPr>
              <w:t>O</w:t>
            </w:r>
          </w:p>
        </w:tc>
        <w:tc>
          <w:tcPr>
            <w:tcW w:w="1080" w:type="dxa"/>
          </w:tcPr>
          <w:p w14:paraId="20030F21"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
        </w:tc>
        <w:tc>
          <w:tcPr>
            <w:tcW w:w="1587" w:type="dxa"/>
          </w:tcPr>
          <w:p w14:paraId="306829D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CP Transport Layer Information</w:t>
            </w:r>
          </w:p>
          <w:p w14:paraId="271A40E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9.3.2.6</w:t>
            </w:r>
          </w:p>
        </w:tc>
        <w:tc>
          <w:tcPr>
            <w:tcW w:w="1757" w:type="dxa"/>
          </w:tcPr>
          <w:p w14:paraId="353893F1"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Transport layer address of the AMF.</w:t>
            </w:r>
          </w:p>
        </w:tc>
        <w:tc>
          <w:tcPr>
            <w:tcW w:w="1080" w:type="dxa"/>
          </w:tcPr>
          <w:p w14:paraId="56905CF7"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ko-KR"/>
              </w:rPr>
              <w:t>-</w:t>
            </w:r>
          </w:p>
        </w:tc>
        <w:tc>
          <w:tcPr>
            <w:tcW w:w="1080" w:type="dxa"/>
          </w:tcPr>
          <w:p w14:paraId="7B4B5674"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p>
        </w:tc>
      </w:tr>
      <w:tr w:rsidR="002A577B" w:rsidRPr="002A577B" w14:paraId="1C22AC96" w14:textId="77777777" w:rsidTr="002A577B">
        <w:tc>
          <w:tcPr>
            <w:tcW w:w="2267" w:type="dxa"/>
          </w:tcPr>
          <w:p w14:paraId="0E7F3FDB"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ko-KR"/>
              </w:rPr>
            </w:pPr>
            <w:r w:rsidRPr="002A577B">
              <w:rPr>
                <w:rFonts w:ascii="Arial" w:eastAsia="Malgun Gothic" w:hAnsi="Arial"/>
                <w:sz w:val="18"/>
                <w:szCs w:val="20"/>
                <w:lang w:val="en-GB" w:eastAsia="ja-JP"/>
              </w:rPr>
              <w:t>NB-IoT Default Paging DRX</w:t>
            </w:r>
          </w:p>
        </w:tc>
        <w:tc>
          <w:tcPr>
            <w:tcW w:w="1020" w:type="dxa"/>
          </w:tcPr>
          <w:p w14:paraId="42C15E1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O</w:t>
            </w:r>
          </w:p>
        </w:tc>
        <w:tc>
          <w:tcPr>
            <w:tcW w:w="1080" w:type="dxa"/>
          </w:tcPr>
          <w:p w14:paraId="0F42A42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
        </w:tc>
        <w:tc>
          <w:tcPr>
            <w:tcW w:w="1587" w:type="dxa"/>
          </w:tcPr>
          <w:p w14:paraId="0A9FDD7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r w:rsidRPr="002A577B">
              <w:rPr>
                <w:rFonts w:ascii="Arial" w:eastAsia="Batang" w:hAnsi="Arial"/>
                <w:sz w:val="18"/>
                <w:szCs w:val="20"/>
                <w:lang w:val="en-GB" w:eastAsia="ko-KR"/>
              </w:rPr>
              <w:t>9.3.1.137</w:t>
            </w:r>
          </w:p>
        </w:tc>
        <w:tc>
          <w:tcPr>
            <w:tcW w:w="1757" w:type="dxa"/>
          </w:tcPr>
          <w:p w14:paraId="3200A0C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5D25F8F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YES</w:t>
            </w:r>
          </w:p>
        </w:tc>
        <w:tc>
          <w:tcPr>
            <w:tcW w:w="1080" w:type="dxa"/>
          </w:tcPr>
          <w:p w14:paraId="14CD1EC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2A577B">
              <w:rPr>
                <w:rFonts w:ascii="Arial" w:eastAsia="Malgun Gothic" w:hAnsi="Arial"/>
                <w:sz w:val="18"/>
                <w:szCs w:val="20"/>
                <w:lang w:val="en-GB" w:eastAsia="ja-JP"/>
              </w:rPr>
              <w:t>ignore</w:t>
            </w:r>
          </w:p>
        </w:tc>
      </w:tr>
      <w:tr w:rsidR="002A577B" w:rsidRPr="002A577B" w14:paraId="666B2066" w14:textId="77777777" w:rsidTr="002A577B">
        <w:tc>
          <w:tcPr>
            <w:tcW w:w="2267" w:type="dxa"/>
          </w:tcPr>
          <w:p w14:paraId="7943A65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hint="eastAsia"/>
                <w:noProof/>
                <w:sz w:val="18"/>
                <w:szCs w:val="18"/>
                <w:lang w:val="en-GB" w:eastAsia="zh-CN"/>
              </w:rPr>
              <w:t>E</w:t>
            </w:r>
            <w:r w:rsidRPr="002A577B">
              <w:rPr>
                <w:rFonts w:ascii="Arial" w:eastAsia="Malgun Gothic" w:hAnsi="Arial"/>
                <w:noProof/>
                <w:sz w:val="18"/>
                <w:szCs w:val="18"/>
                <w:lang w:val="en-GB" w:eastAsia="zh-CN"/>
              </w:rPr>
              <w:t>xtended RAN Node Name</w:t>
            </w:r>
          </w:p>
        </w:tc>
        <w:tc>
          <w:tcPr>
            <w:tcW w:w="1020" w:type="dxa"/>
          </w:tcPr>
          <w:p w14:paraId="335266F9"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r w:rsidRPr="002A577B">
              <w:rPr>
                <w:rFonts w:ascii="Arial" w:eastAsia="Malgun Gothic" w:hAnsi="Arial" w:hint="eastAsia"/>
                <w:sz w:val="18"/>
                <w:szCs w:val="18"/>
                <w:lang w:val="en-GB" w:eastAsia="zh-CN"/>
              </w:rPr>
              <w:t>O</w:t>
            </w:r>
          </w:p>
        </w:tc>
        <w:tc>
          <w:tcPr>
            <w:tcW w:w="1080" w:type="dxa"/>
          </w:tcPr>
          <w:p w14:paraId="7B453DF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ko-KR"/>
              </w:rPr>
            </w:pPr>
          </w:p>
        </w:tc>
        <w:tc>
          <w:tcPr>
            <w:tcW w:w="1587" w:type="dxa"/>
          </w:tcPr>
          <w:p w14:paraId="2A680374" w14:textId="77777777" w:rsidR="002A577B" w:rsidRPr="002A577B" w:rsidRDefault="002A577B" w:rsidP="002A577B">
            <w:pPr>
              <w:keepNext/>
              <w:keepLines/>
              <w:overflowPunct w:val="0"/>
              <w:autoSpaceDE w:val="0"/>
              <w:autoSpaceDN w:val="0"/>
              <w:adjustRightInd w:val="0"/>
              <w:textAlignment w:val="baseline"/>
              <w:rPr>
                <w:rFonts w:ascii="Arial" w:eastAsia="Batang" w:hAnsi="Arial"/>
                <w:sz w:val="18"/>
                <w:szCs w:val="20"/>
                <w:lang w:val="en-GB" w:eastAsia="ko-KR"/>
              </w:rPr>
            </w:pPr>
            <w:r w:rsidRPr="002A577B">
              <w:rPr>
                <w:rFonts w:ascii="Arial" w:eastAsia="Malgun Gothic" w:hAnsi="Arial" w:hint="eastAsia"/>
                <w:noProof/>
                <w:sz w:val="18"/>
                <w:szCs w:val="18"/>
                <w:lang w:val="en-GB" w:eastAsia="zh-CN"/>
              </w:rPr>
              <w:t>9</w:t>
            </w:r>
            <w:r w:rsidRPr="002A577B">
              <w:rPr>
                <w:rFonts w:ascii="Arial" w:eastAsia="Malgun Gothic" w:hAnsi="Arial"/>
                <w:noProof/>
                <w:sz w:val="18"/>
                <w:szCs w:val="18"/>
                <w:lang w:val="en-GB" w:eastAsia="zh-CN"/>
              </w:rPr>
              <w:t>.3.1.193</w:t>
            </w:r>
          </w:p>
        </w:tc>
        <w:tc>
          <w:tcPr>
            <w:tcW w:w="1757" w:type="dxa"/>
          </w:tcPr>
          <w:p w14:paraId="73594C6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ko-KR"/>
              </w:rPr>
            </w:pPr>
          </w:p>
        </w:tc>
        <w:tc>
          <w:tcPr>
            <w:tcW w:w="1080" w:type="dxa"/>
          </w:tcPr>
          <w:p w14:paraId="43D4443C"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noProof/>
                <w:sz w:val="18"/>
                <w:szCs w:val="18"/>
                <w:lang w:val="en-GB" w:eastAsia="ja-JP"/>
              </w:rPr>
              <w:t>YES</w:t>
            </w:r>
          </w:p>
        </w:tc>
        <w:tc>
          <w:tcPr>
            <w:tcW w:w="1080" w:type="dxa"/>
          </w:tcPr>
          <w:p w14:paraId="414A9CB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noProof/>
                <w:sz w:val="18"/>
                <w:szCs w:val="18"/>
                <w:lang w:val="en-GB" w:eastAsia="ja-JP"/>
              </w:rPr>
              <w:t>ignore</w:t>
            </w:r>
          </w:p>
        </w:tc>
      </w:tr>
      <w:tr w:rsidR="002A577B" w:rsidRPr="002A577B" w14:paraId="477067BC" w14:textId="77777777" w:rsidTr="002A577B">
        <w:trPr>
          <w:ins w:id="150" w:author="CATT" w:date="2024-09-29T10:04:00Z"/>
        </w:trPr>
        <w:tc>
          <w:tcPr>
            <w:tcW w:w="2267" w:type="dxa"/>
          </w:tcPr>
          <w:p w14:paraId="36C6D5ED" w14:textId="77777777" w:rsidR="002A577B" w:rsidRPr="002A577B" w:rsidRDefault="002A577B" w:rsidP="002A577B">
            <w:pPr>
              <w:keepNext/>
              <w:keepLines/>
              <w:overflowPunct w:val="0"/>
              <w:autoSpaceDE w:val="0"/>
              <w:autoSpaceDN w:val="0"/>
              <w:adjustRightInd w:val="0"/>
              <w:textAlignment w:val="baseline"/>
              <w:rPr>
                <w:ins w:id="151" w:author="CATT" w:date="2024-09-29T10:04:00Z"/>
                <w:rFonts w:ascii="Arial" w:eastAsia="Malgun Gothic" w:hAnsi="Arial"/>
                <w:noProof/>
                <w:sz w:val="18"/>
                <w:szCs w:val="18"/>
                <w:lang w:val="en-GB" w:eastAsia="zh-CN"/>
              </w:rPr>
            </w:pPr>
            <w:ins w:id="152" w:author="CATT" w:date="2024-09-29T10:04:00Z">
              <w:r>
                <w:rPr>
                  <w:rFonts w:ascii="Arial" w:eastAsia="等线" w:hAnsi="Arial" w:hint="eastAsia"/>
                  <w:sz w:val="18"/>
                  <w:szCs w:val="18"/>
                  <w:lang w:eastAsia="zh-CN"/>
                </w:rPr>
                <w:t>NG Suspend Indicator</w:t>
              </w:r>
            </w:ins>
          </w:p>
        </w:tc>
        <w:tc>
          <w:tcPr>
            <w:tcW w:w="1020" w:type="dxa"/>
          </w:tcPr>
          <w:p w14:paraId="0509BC05" w14:textId="77777777" w:rsidR="002A577B" w:rsidRPr="002A577B" w:rsidRDefault="002A577B" w:rsidP="002A577B">
            <w:pPr>
              <w:keepNext/>
              <w:keepLines/>
              <w:overflowPunct w:val="0"/>
              <w:autoSpaceDE w:val="0"/>
              <w:autoSpaceDN w:val="0"/>
              <w:adjustRightInd w:val="0"/>
              <w:textAlignment w:val="baseline"/>
              <w:rPr>
                <w:ins w:id="153" w:author="CATT" w:date="2024-09-29T10:04:00Z"/>
                <w:rFonts w:ascii="Arial" w:eastAsia="Malgun Gothic" w:hAnsi="Arial"/>
                <w:sz w:val="18"/>
                <w:szCs w:val="18"/>
                <w:lang w:val="en-GB" w:eastAsia="zh-CN"/>
              </w:rPr>
            </w:pPr>
            <w:ins w:id="154" w:author="CATT" w:date="2024-09-29T10:04:00Z">
              <w:r>
                <w:rPr>
                  <w:rFonts w:ascii="Arial" w:eastAsia="等线" w:hAnsi="Arial" w:hint="eastAsia"/>
                  <w:sz w:val="18"/>
                  <w:szCs w:val="18"/>
                  <w:lang w:eastAsia="zh-CN"/>
                </w:rPr>
                <w:t>O</w:t>
              </w:r>
            </w:ins>
          </w:p>
        </w:tc>
        <w:tc>
          <w:tcPr>
            <w:tcW w:w="1080" w:type="dxa"/>
          </w:tcPr>
          <w:p w14:paraId="617EB3E7" w14:textId="77777777" w:rsidR="002A577B" w:rsidRPr="002A577B" w:rsidRDefault="002A577B" w:rsidP="002A577B">
            <w:pPr>
              <w:keepNext/>
              <w:keepLines/>
              <w:overflowPunct w:val="0"/>
              <w:autoSpaceDE w:val="0"/>
              <w:autoSpaceDN w:val="0"/>
              <w:adjustRightInd w:val="0"/>
              <w:textAlignment w:val="baseline"/>
              <w:rPr>
                <w:ins w:id="155" w:author="CATT" w:date="2024-09-29T10:04:00Z"/>
                <w:rFonts w:ascii="Arial" w:eastAsia="Malgun Gothic" w:hAnsi="Arial"/>
                <w:i/>
                <w:sz w:val="18"/>
                <w:szCs w:val="20"/>
                <w:lang w:val="en-GB" w:eastAsia="ko-KR"/>
              </w:rPr>
            </w:pPr>
          </w:p>
        </w:tc>
        <w:tc>
          <w:tcPr>
            <w:tcW w:w="1587" w:type="dxa"/>
          </w:tcPr>
          <w:p w14:paraId="54C88593" w14:textId="77777777" w:rsidR="002A577B" w:rsidRPr="002A577B" w:rsidRDefault="002A577B" w:rsidP="002A577B">
            <w:pPr>
              <w:keepNext/>
              <w:keepLines/>
              <w:overflowPunct w:val="0"/>
              <w:autoSpaceDE w:val="0"/>
              <w:autoSpaceDN w:val="0"/>
              <w:adjustRightInd w:val="0"/>
              <w:textAlignment w:val="baseline"/>
              <w:rPr>
                <w:ins w:id="156" w:author="CATT" w:date="2024-09-29T10:04:00Z"/>
                <w:rFonts w:ascii="Arial" w:eastAsia="Malgun Gothic" w:hAnsi="Arial"/>
                <w:noProof/>
                <w:sz w:val="18"/>
                <w:szCs w:val="18"/>
                <w:lang w:val="en-GB" w:eastAsia="zh-CN"/>
              </w:rPr>
            </w:pPr>
            <w:ins w:id="157" w:author="CATT" w:date="2024-09-29T10:04:00Z">
              <w:r>
                <w:rPr>
                  <w:rFonts w:ascii="Arial" w:eastAsia="等线" w:hAnsi="Arial" w:hint="eastAsia"/>
                  <w:sz w:val="18"/>
                  <w:szCs w:val="18"/>
                  <w:lang w:eastAsia="zh-CN"/>
                </w:rPr>
                <w:t>9.3.2.X</w:t>
              </w:r>
            </w:ins>
          </w:p>
        </w:tc>
        <w:tc>
          <w:tcPr>
            <w:tcW w:w="1757" w:type="dxa"/>
          </w:tcPr>
          <w:p w14:paraId="2BB93E62" w14:textId="77777777" w:rsidR="002A577B" w:rsidRPr="002A577B" w:rsidRDefault="002A577B" w:rsidP="002A577B">
            <w:pPr>
              <w:keepNext/>
              <w:keepLines/>
              <w:overflowPunct w:val="0"/>
              <w:autoSpaceDE w:val="0"/>
              <w:autoSpaceDN w:val="0"/>
              <w:adjustRightInd w:val="0"/>
              <w:textAlignment w:val="baseline"/>
              <w:rPr>
                <w:ins w:id="158" w:author="CATT" w:date="2024-09-29T10:04:00Z"/>
                <w:rFonts w:ascii="Arial" w:eastAsia="Malgun Gothic" w:hAnsi="Arial"/>
                <w:sz w:val="18"/>
                <w:szCs w:val="20"/>
                <w:lang w:val="en-GB" w:eastAsia="ko-KR"/>
              </w:rPr>
            </w:pPr>
          </w:p>
        </w:tc>
        <w:tc>
          <w:tcPr>
            <w:tcW w:w="1080" w:type="dxa"/>
          </w:tcPr>
          <w:p w14:paraId="7C9AF13E" w14:textId="77777777" w:rsidR="002A577B" w:rsidRPr="002A577B" w:rsidRDefault="002A577B" w:rsidP="002A577B">
            <w:pPr>
              <w:keepNext/>
              <w:keepLines/>
              <w:overflowPunct w:val="0"/>
              <w:autoSpaceDE w:val="0"/>
              <w:autoSpaceDN w:val="0"/>
              <w:adjustRightInd w:val="0"/>
              <w:jc w:val="center"/>
              <w:textAlignment w:val="baseline"/>
              <w:rPr>
                <w:ins w:id="159" w:author="CATT" w:date="2024-09-29T10:04:00Z"/>
                <w:rFonts w:ascii="Arial" w:eastAsia="Malgun Gothic" w:hAnsi="Arial"/>
                <w:noProof/>
                <w:sz w:val="18"/>
                <w:szCs w:val="18"/>
                <w:lang w:val="en-GB" w:eastAsia="ja-JP"/>
              </w:rPr>
            </w:pPr>
            <w:ins w:id="160" w:author="CATT" w:date="2024-09-29T10:04:00Z">
              <w:r>
                <w:rPr>
                  <w:rFonts w:ascii="Arial" w:eastAsia="等线" w:hAnsi="Arial" w:hint="eastAsia"/>
                  <w:sz w:val="18"/>
                  <w:szCs w:val="18"/>
                  <w:lang w:eastAsia="zh-CN"/>
                </w:rPr>
                <w:t>YES</w:t>
              </w:r>
            </w:ins>
          </w:p>
        </w:tc>
        <w:tc>
          <w:tcPr>
            <w:tcW w:w="1080" w:type="dxa"/>
          </w:tcPr>
          <w:p w14:paraId="5F25C7D7" w14:textId="77777777" w:rsidR="002A577B" w:rsidRPr="002A577B" w:rsidRDefault="002A577B" w:rsidP="002A577B">
            <w:pPr>
              <w:keepNext/>
              <w:keepLines/>
              <w:overflowPunct w:val="0"/>
              <w:autoSpaceDE w:val="0"/>
              <w:autoSpaceDN w:val="0"/>
              <w:adjustRightInd w:val="0"/>
              <w:jc w:val="center"/>
              <w:textAlignment w:val="baseline"/>
              <w:rPr>
                <w:ins w:id="161" w:author="CATT" w:date="2024-09-29T10:04:00Z"/>
                <w:rFonts w:ascii="Arial" w:eastAsia="Malgun Gothic" w:hAnsi="Arial"/>
                <w:noProof/>
                <w:sz w:val="18"/>
                <w:szCs w:val="18"/>
                <w:lang w:val="en-GB" w:eastAsia="ja-JP"/>
              </w:rPr>
            </w:pPr>
            <w:ins w:id="162" w:author="CATT" w:date="2024-09-29T10:04:00Z">
              <w:r>
                <w:rPr>
                  <w:rFonts w:ascii="Arial" w:eastAsia="等线" w:hAnsi="Arial" w:hint="eastAsia"/>
                  <w:sz w:val="18"/>
                  <w:szCs w:val="18"/>
                  <w:lang w:eastAsia="zh-CN"/>
                </w:rPr>
                <w:t>reject</w:t>
              </w:r>
            </w:ins>
          </w:p>
        </w:tc>
      </w:tr>
      <w:tr w:rsidR="002A577B" w:rsidRPr="002A577B" w14:paraId="7C84AB81" w14:textId="77777777" w:rsidTr="002A577B">
        <w:trPr>
          <w:ins w:id="163" w:author="CATT" w:date="2024-09-29T10:04:00Z"/>
        </w:trPr>
        <w:tc>
          <w:tcPr>
            <w:tcW w:w="2267" w:type="dxa"/>
          </w:tcPr>
          <w:p w14:paraId="3E486EF7" w14:textId="77777777" w:rsidR="002A577B" w:rsidRPr="002A577B" w:rsidRDefault="002A577B" w:rsidP="002A577B">
            <w:pPr>
              <w:keepNext/>
              <w:keepLines/>
              <w:overflowPunct w:val="0"/>
              <w:autoSpaceDE w:val="0"/>
              <w:autoSpaceDN w:val="0"/>
              <w:adjustRightInd w:val="0"/>
              <w:textAlignment w:val="baseline"/>
              <w:rPr>
                <w:ins w:id="164" w:author="CATT" w:date="2024-09-29T10:04:00Z"/>
                <w:rFonts w:ascii="Arial" w:eastAsia="Malgun Gothic" w:hAnsi="Arial"/>
                <w:noProof/>
                <w:sz w:val="18"/>
                <w:szCs w:val="18"/>
                <w:lang w:val="en-GB" w:eastAsia="zh-CN"/>
              </w:rPr>
            </w:pPr>
            <w:ins w:id="165" w:author="CATT" w:date="2024-09-29T10:04:00Z">
              <w:r>
                <w:rPr>
                  <w:rFonts w:ascii="Arial" w:eastAsia="等线" w:hAnsi="Arial" w:hint="eastAsia"/>
                  <w:sz w:val="18"/>
                  <w:szCs w:val="18"/>
                  <w:lang w:eastAsia="zh-CN"/>
                </w:rPr>
                <w:t>NG Resume Indicator</w:t>
              </w:r>
            </w:ins>
          </w:p>
        </w:tc>
        <w:tc>
          <w:tcPr>
            <w:tcW w:w="1020" w:type="dxa"/>
          </w:tcPr>
          <w:p w14:paraId="7BD5C122" w14:textId="77777777" w:rsidR="002A577B" w:rsidRPr="002A577B" w:rsidRDefault="002A577B" w:rsidP="002A577B">
            <w:pPr>
              <w:keepNext/>
              <w:keepLines/>
              <w:overflowPunct w:val="0"/>
              <w:autoSpaceDE w:val="0"/>
              <w:autoSpaceDN w:val="0"/>
              <w:adjustRightInd w:val="0"/>
              <w:textAlignment w:val="baseline"/>
              <w:rPr>
                <w:ins w:id="166" w:author="CATT" w:date="2024-09-29T10:04:00Z"/>
                <w:rFonts w:ascii="Arial" w:eastAsia="Malgun Gothic" w:hAnsi="Arial"/>
                <w:sz w:val="18"/>
                <w:szCs w:val="18"/>
                <w:lang w:val="en-GB" w:eastAsia="zh-CN"/>
              </w:rPr>
            </w:pPr>
            <w:ins w:id="167" w:author="CATT" w:date="2024-09-29T10:04:00Z">
              <w:r>
                <w:rPr>
                  <w:rFonts w:ascii="Arial" w:eastAsia="等线" w:hAnsi="Arial" w:hint="eastAsia"/>
                  <w:sz w:val="18"/>
                  <w:szCs w:val="18"/>
                  <w:lang w:eastAsia="zh-CN"/>
                </w:rPr>
                <w:t>O</w:t>
              </w:r>
            </w:ins>
          </w:p>
        </w:tc>
        <w:tc>
          <w:tcPr>
            <w:tcW w:w="1080" w:type="dxa"/>
          </w:tcPr>
          <w:p w14:paraId="525F3986" w14:textId="77777777" w:rsidR="002A577B" w:rsidRPr="002A577B" w:rsidRDefault="002A577B" w:rsidP="002A577B">
            <w:pPr>
              <w:keepNext/>
              <w:keepLines/>
              <w:overflowPunct w:val="0"/>
              <w:autoSpaceDE w:val="0"/>
              <w:autoSpaceDN w:val="0"/>
              <w:adjustRightInd w:val="0"/>
              <w:textAlignment w:val="baseline"/>
              <w:rPr>
                <w:ins w:id="168" w:author="CATT" w:date="2024-09-29T10:04:00Z"/>
                <w:rFonts w:ascii="Arial" w:eastAsia="Malgun Gothic" w:hAnsi="Arial"/>
                <w:i/>
                <w:sz w:val="18"/>
                <w:szCs w:val="20"/>
                <w:lang w:val="en-GB" w:eastAsia="ko-KR"/>
              </w:rPr>
            </w:pPr>
          </w:p>
        </w:tc>
        <w:tc>
          <w:tcPr>
            <w:tcW w:w="1587" w:type="dxa"/>
          </w:tcPr>
          <w:p w14:paraId="2A2EB368" w14:textId="77777777" w:rsidR="002A577B" w:rsidRPr="002A577B" w:rsidRDefault="002A577B" w:rsidP="002A577B">
            <w:pPr>
              <w:keepNext/>
              <w:keepLines/>
              <w:overflowPunct w:val="0"/>
              <w:autoSpaceDE w:val="0"/>
              <w:autoSpaceDN w:val="0"/>
              <w:adjustRightInd w:val="0"/>
              <w:textAlignment w:val="baseline"/>
              <w:rPr>
                <w:ins w:id="169" w:author="CATT" w:date="2024-09-29T10:04:00Z"/>
                <w:rFonts w:ascii="Arial" w:eastAsia="Malgun Gothic" w:hAnsi="Arial"/>
                <w:noProof/>
                <w:sz w:val="18"/>
                <w:szCs w:val="18"/>
                <w:lang w:val="en-GB" w:eastAsia="zh-CN"/>
              </w:rPr>
            </w:pPr>
            <w:ins w:id="170" w:author="CATT" w:date="2024-09-29T10:04:00Z">
              <w:r>
                <w:rPr>
                  <w:rFonts w:ascii="Arial" w:eastAsia="等线" w:hAnsi="Arial" w:hint="eastAsia"/>
                  <w:sz w:val="18"/>
                  <w:szCs w:val="18"/>
                  <w:lang w:eastAsia="zh-CN"/>
                </w:rPr>
                <w:t>9.3.</w:t>
              </w:r>
              <w:proofErr w:type="gramStart"/>
              <w:r>
                <w:rPr>
                  <w:rFonts w:ascii="Arial" w:eastAsia="等线" w:hAnsi="Arial" w:hint="eastAsia"/>
                  <w:sz w:val="18"/>
                  <w:szCs w:val="18"/>
                  <w:lang w:eastAsia="zh-CN"/>
                </w:rPr>
                <w:t>2.Y</w:t>
              </w:r>
              <w:proofErr w:type="gramEnd"/>
            </w:ins>
          </w:p>
        </w:tc>
        <w:tc>
          <w:tcPr>
            <w:tcW w:w="1757" w:type="dxa"/>
          </w:tcPr>
          <w:p w14:paraId="5CA55B92" w14:textId="77777777" w:rsidR="002A577B" w:rsidRPr="002A577B" w:rsidRDefault="002A577B" w:rsidP="002A577B">
            <w:pPr>
              <w:keepNext/>
              <w:keepLines/>
              <w:overflowPunct w:val="0"/>
              <w:autoSpaceDE w:val="0"/>
              <w:autoSpaceDN w:val="0"/>
              <w:adjustRightInd w:val="0"/>
              <w:textAlignment w:val="baseline"/>
              <w:rPr>
                <w:ins w:id="171" w:author="CATT" w:date="2024-09-29T10:04:00Z"/>
                <w:rFonts w:ascii="Arial" w:eastAsia="Malgun Gothic" w:hAnsi="Arial"/>
                <w:sz w:val="18"/>
                <w:szCs w:val="20"/>
                <w:lang w:val="en-GB" w:eastAsia="ko-KR"/>
              </w:rPr>
            </w:pPr>
          </w:p>
        </w:tc>
        <w:tc>
          <w:tcPr>
            <w:tcW w:w="1080" w:type="dxa"/>
          </w:tcPr>
          <w:p w14:paraId="4EB6D21F" w14:textId="77777777" w:rsidR="002A577B" w:rsidRPr="002A577B" w:rsidRDefault="002A577B" w:rsidP="002A577B">
            <w:pPr>
              <w:keepNext/>
              <w:keepLines/>
              <w:overflowPunct w:val="0"/>
              <w:autoSpaceDE w:val="0"/>
              <w:autoSpaceDN w:val="0"/>
              <w:adjustRightInd w:val="0"/>
              <w:jc w:val="center"/>
              <w:textAlignment w:val="baseline"/>
              <w:rPr>
                <w:ins w:id="172" w:author="CATT" w:date="2024-09-29T10:04:00Z"/>
                <w:rFonts w:ascii="Arial" w:eastAsia="Malgun Gothic" w:hAnsi="Arial"/>
                <w:noProof/>
                <w:sz w:val="18"/>
                <w:szCs w:val="18"/>
                <w:lang w:val="en-GB" w:eastAsia="ja-JP"/>
              </w:rPr>
            </w:pPr>
            <w:ins w:id="173" w:author="CATT" w:date="2024-09-29T10:04:00Z">
              <w:r>
                <w:rPr>
                  <w:rFonts w:ascii="Arial" w:eastAsia="等线" w:hAnsi="Arial" w:hint="eastAsia"/>
                  <w:sz w:val="18"/>
                  <w:szCs w:val="18"/>
                  <w:lang w:eastAsia="zh-CN"/>
                </w:rPr>
                <w:t>YES</w:t>
              </w:r>
            </w:ins>
          </w:p>
        </w:tc>
        <w:tc>
          <w:tcPr>
            <w:tcW w:w="1080" w:type="dxa"/>
          </w:tcPr>
          <w:p w14:paraId="56A7C02F" w14:textId="77777777" w:rsidR="002A577B" w:rsidRPr="002A577B" w:rsidRDefault="002A577B" w:rsidP="002A577B">
            <w:pPr>
              <w:keepNext/>
              <w:keepLines/>
              <w:overflowPunct w:val="0"/>
              <w:autoSpaceDE w:val="0"/>
              <w:autoSpaceDN w:val="0"/>
              <w:adjustRightInd w:val="0"/>
              <w:jc w:val="center"/>
              <w:textAlignment w:val="baseline"/>
              <w:rPr>
                <w:ins w:id="174" w:author="CATT" w:date="2024-09-29T10:04:00Z"/>
                <w:rFonts w:ascii="Arial" w:eastAsia="Malgun Gothic" w:hAnsi="Arial"/>
                <w:noProof/>
                <w:sz w:val="18"/>
                <w:szCs w:val="18"/>
                <w:lang w:val="en-GB" w:eastAsia="ja-JP"/>
              </w:rPr>
            </w:pPr>
            <w:ins w:id="175" w:author="CATT" w:date="2024-09-29T10:04:00Z">
              <w:r>
                <w:rPr>
                  <w:rFonts w:ascii="Arial" w:eastAsia="等线" w:hAnsi="Arial" w:hint="eastAsia"/>
                  <w:sz w:val="18"/>
                  <w:szCs w:val="18"/>
                  <w:lang w:eastAsia="zh-CN"/>
                </w:rPr>
                <w:t>reject</w:t>
              </w:r>
            </w:ins>
          </w:p>
        </w:tc>
      </w:tr>
    </w:tbl>
    <w:p w14:paraId="08B46B4D"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A577B" w:rsidRPr="002A577B" w14:paraId="4D0FF3FD" w14:textId="77777777" w:rsidTr="00413187">
        <w:tc>
          <w:tcPr>
            <w:tcW w:w="3288" w:type="dxa"/>
          </w:tcPr>
          <w:p w14:paraId="0C853122"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lastRenderedPageBreak/>
              <w:t>Range bound</w:t>
            </w:r>
          </w:p>
        </w:tc>
        <w:tc>
          <w:tcPr>
            <w:tcW w:w="6519" w:type="dxa"/>
          </w:tcPr>
          <w:p w14:paraId="6CBA95C1"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Explanation</w:t>
            </w:r>
          </w:p>
        </w:tc>
      </w:tr>
      <w:tr w:rsidR="002A577B" w:rsidRPr="002A577B" w14:paraId="3B2C4B8A" w14:textId="77777777" w:rsidTr="00413187">
        <w:tc>
          <w:tcPr>
            <w:tcW w:w="3288" w:type="dxa"/>
          </w:tcPr>
          <w:p w14:paraId="781019E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roofErr w:type="spellStart"/>
            <w:r w:rsidRPr="002A577B">
              <w:rPr>
                <w:rFonts w:ascii="Arial" w:eastAsia="Malgun Gothic" w:hAnsi="Arial"/>
                <w:sz w:val="18"/>
                <w:szCs w:val="20"/>
                <w:lang w:val="en-GB" w:eastAsia="ja-JP"/>
              </w:rPr>
              <w:t>maxnoofTACs</w:t>
            </w:r>
            <w:proofErr w:type="spellEnd"/>
          </w:p>
        </w:tc>
        <w:tc>
          <w:tcPr>
            <w:tcW w:w="6519" w:type="dxa"/>
          </w:tcPr>
          <w:p w14:paraId="1CBDDF4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Maximum no. of TACs. Value is 256.</w:t>
            </w:r>
          </w:p>
        </w:tc>
      </w:tr>
      <w:tr w:rsidR="002A577B" w:rsidRPr="002A577B" w14:paraId="7B4BB3DA" w14:textId="77777777" w:rsidTr="00413187">
        <w:tc>
          <w:tcPr>
            <w:tcW w:w="3288" w:type="dxa"/>
          </w:tcPr>
          <w:p w14:paraId="2D5ABA4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sz w:val="18"/>
                <w:szCs w:val="20"/>
                <w:lang w:val="en-GB" w:eastAsia="ja-JP"/>
              </w:rPr>
            </w:pPr>
            <w:proofErr w:type="spellStart"/>
            <w:r w:rsidRPr="002A577B">
              <w:rPr>
                <w:rFonts w:ascii="Arial" w:eastAsia="Malgun Gothic" w:hAnsi="Arial"/>
                <w:sz w:val="18"/>
                <w:szCs w:val="20"/>
                <w:lang w:val="en-GB" w:eastAsia="ja-JP"/>
              </w:rPr>
              <w:t>maxnoofBPLMNs</w:t>
            </w:r>
            <w:proofErr w:type="spellEnd"/>
          </w:p>
        </w:tc>
        <w:tc>
          <w:tcPr>
            <w:tcW w:w="6519" w:type="dxa"/>
          </w:tcPr>
          <w:p w14:paraId="0CAA45F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Maximum no. of Broadcast PLMNs. Value is 12.</w:t>
            </w:r>
          </w:p>
        </w:tc>
      </w:tr>
      <w:tr w:rsidR="002A577B" w:rsidRPr="002A577B" w14:paraId="2F43BA35" w14:textId="77777777" w:rsidTr="00413187">
        <w:tc>
          <w:tcPr>
            <w:tcW w:w="3288" w:type="dxa"/>
          </w:tcPr>
          <w:p w14:paraId="223FB433"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i/>
                <w:sz w:val="18"/>
                <w:szCs w:val="20"/>
                <w:lang w:val="en-GB" w:eastAsia="ja-JP"/>
              </w:rPr>
            </w:pPr>
            <w:proofErr w:type="spellStart"/>
            <w:r w:rsidRPr="002A577B">
              <w:rPr>
                <w:rFonts w:ascii="Arial" w:eastAsia="Malgun Gothic" w:hAnsi="Arial" w:cs="Arial"/>
                <w:sz w:val="18"/>
                <w:szCs w:val="20"/>
                <w:lang w:val="en-GB" w:eastAsia="zh-CN"/>
              </w:rPr>
              <w:t>maxnoofTNLAssociations</w:t>
            </w:r>
            <w:proofErr w:type="spellEnd"/>
          </w:p>
        </w:tc>
        <w:tc>
          <w:tcPr>
            <w:tcW w:w="6519" w:type="dxa"/>
          </w:tcPr>
          <w:p w14:paraId="00F0C1B4"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18"/>
                <w:lang w:eastAsia="zh-CN"/>
              </w:rPr>
              <w:t>Maximum no. of TNL Associations between the NG-RAN node and the AMF. Value is 32.</w:t>
            </w:r>
          </w:p>
        </w:tc>
      </w:tr>
    </w:tbl>
    <w:p w14:paraId="544B565A"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p>
    <w:p w14:paraId="693C8A87"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176" w:name="_CR9_2_6_5"/>
      <w:bookmarkStart w:id="177" w:name="_Toc20955120"/>
      <w:bookmarkStart w:id="178" w:name="_Toc29503566"/>
      <w:bookmarkStart w:id="179" w:name="_Toc29504150"/>
      <w:bookmarkStart w:id="180" w:name="_Toc29504734"/>
      <w:bookmarkStart w:id="181" w:name="_Toc36553180"/>
      <w:bookmarkStart w:id="182" w:name="_Toc36554907"/>
      <w:bookmarkStart w:id="183" w:name="_Toc45652216"/>
      <w:bookmarkStart w:id="184" w:name="_Toc45658648"/>
      <w:bookmarkStart w:id="185" w:name="_Toc45720468"/>
      <w:bookmarkStart w:id="186" w:name="_Toc45798348"/>
      <w:bookmarkStart w:id="187" w:name="_Toc45897737"/>
      <w:bookmarkStart w:id="188" w:name="_Toc51745941"/>
      <w:bookmarkStart w:id="189" w:name="_Toc64446205"/>
      <w:bookmarkStart w:id="190" w:name="_Toc73982075"/>
      <w:bookmarkStart w:id="191" w:name="_Toc88652164"/>
      <w:bookmarkStart w:id="192" w:name="_Toc97891207"/>
      <w:bookmarkStart w:id="193" w:name="_Toc99123328"/>
      <w:bookmarkStart w:id="194" w:name="_Toc99662132"/>
      <w:bookmarkStart w:id="195" w:name="_Toc105152198"/>
      <w:bookmarkStart w:id="196" w:name="_Toc105174004"/>
      <w:bookmarkStart w:id="197" w:name="_Toc106109002"/>
      <w:bookmarkStart w:id="198" w:name="_Toc106122907"/>
      <w:bookmarkStart w:id="199" w:name="_Toc107409460"/>
      <w:bookmarkStart w:id="200" w:name="_Toc112756649"/>
      <w:bookmarkStart w:id="201" w:name="_Toc169664912"/>
      <w:bookmarkEnd w:id="176"/>
      <w:r w:rsidRPr="002A577B">
        <w:rPr>
          <w:rFonts w:ascii="Arial" w:eastAsia="Malgun Gothic" w:hAnsi="Arial"/>
          <w:sz w:val="24"/>
          <w:szCs w:val="20"/>
          <w:lang w:val="en-GB" w:eastAsia="ko-KR"/>
        </w:rPr>
        <w:t>9.2.6.5</w:t>
      </w:r>
      <w:r w:rsidRPr="002A577B">
        <w:rPr>
          <w:rFonts w:ascii="Arial" w:eastAsia="Malgun Gothic" w:hAnsi="Arial"/>
          <w:sz w:val="24"/>
          <w:szCs w:val="20"/>
          <w:lang w:val="en-GB" w:eastAsia="ko-KR"/>
        </w:rPr>
        <w:tab/>
        <w:t>RAN CONFIGURATION UPDATE ACKNOWLEDGE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29B5EAB" w14:textId="77777777" w:rsidR="002A577B" w:rsidRPr="002A577B" w:rsidRDefault="002A577B" w:rsidP="002A577B">
      <w:pPr>
        <w:keepNext/>
        <w:overflowPunct w:val="0"/>
        <w:autoSpaceDE w:val="0"/>
        <w:autoSpaceDN w:val="0"/>
        <w:adjustRightInd w:val="0"/>
        <w:spacing w:after="180"/>
        <w:textAlignment w:val="baseline"/>
        <w:rPr>
          <w:rFonts w:eastAsia="Batang"/>
          <w:szCs w:val="20"/>
          <w:lang w:val="en-GB" w:eastAsia="ko-KR"/>
        </w:rPr>
      </w:pPr>
      <w:r w:rsidRPr="002A577B">
        <w:rPr>
          <w:rFonts w:eastAsia="Malgun Gothic"/>
          <w:szCs w:val="20"/>
          <w:lang w:val="en-GB" w:eastAsia="ko-KR"/>
        </w:rPr>
        <w:t>This message is sent by the AMF to acknowledge the NG-RAN node transfer of updated information for an NG-C interface instance.</w:t>
      </w:r>
    </w:p>
    <w:p w14:paraId="2D8BA91A" w14:textId="77777777" w:rsidR="002A577B" w:rsidRPr="002A577B" w:rsidRDefault="002A577B" w:rsidP="002A577B">
      <w:pPr>
        <w:keepNext/>
        <w:overflowPunct w:val="0"/>
        <w:autoSpaceDE w:val="0"/>
        <w:autoSpaceDN w:val="0"/>
        <w:adjustRightInd w:val="0"/>
        <w:spacing w:after="180"/>
        <w:textAlignment w:val="baseline"/>
        <w:rPr>
          <w:rFonts w:eastAsia="Batang"/>
          <w:szCs w:val="20"/>
          <w:lang w:val="en-GB" w:eastAsia="ko-KR"/>
        </w:rPr>
      </w:pPr>
      <w:r w:rsidRPr="002A577B">
        <w:rPr>
          <w:rFonts w:eastAsia="Malgun Gothic"/>
          <w:szCs w:val="20"/>
          <w:lang w:val="en-GB" w:eastAsia="ko-KR"/>
        </w:rPr>
        <w:t xml:space="preserve">Direction: AMF </w:t>
      </w:r>
      <w:r w:rsidRPr="002A577B">
        <w:rPr>
          <w:rFonts w:eastAsia="Malgun Gothic"/>
          <w:szCs w:val="20"/>
          <w:lang w:val="en-GB" w:eastAsia="ko-KR"/>
        </w:rPr>
        <w:sym w:font="Symbol" w:char="F0AE"/>
      </w:r>
      <w:r w:rsidRPr="002A577B">
        <w:rPr>
          <w:rFonts w:eastAsia="Malgun Gothic"/>
          <w:szCs w:val="20"/>
          <w:lang w:val="en-GB" w:eastAsia="ko-KR"/>
        </w:rP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A577B" w:rsidRPr="002A577B" w14:paraId="649D7178" w14:textId="77777777" w:rsidTr="00413187">
        <w:tc>
          <w:tcPr>
            <w:tcW w:w="2267" w:type="dxa"/>
          </w:tcPr>
          <w:p w14:paraId="61E32242"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IE/Group Name</w:t>
            </w:r>
          </w:p>
        </w:tc>
        <w:tc>
          <w:tcPr>
            <w:tcW w:w="1020" w:type="dxa"/>
          </w:tcPr>
          <w:p w14:paraId="61A639A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Presence</w:t>
            </w:r>
          </w:p>
        </w:tc>
        <w:tc>
          <w:tcPr>
            <w:tcW w:w="1080" w:type="dxa"/>
          </w:tcPr>
          <w:p w14:paraId="40FFC42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Range</w:t>
            </w:r>
          </w:p>
        </w:tc>
        <w:tc>
          <w:tcPr>
            <w:tcW w:w="1512" w:type="dxa"/>
          </w:tcPr>
          <w:p w14:paraId="2F14838D"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IE type and reference</w:t>
            </w:r>
          </w:p>
        </w:tc>
        <w:tc>
          <w:tcPr>
            <w:tcW w:w="1757" w:type="dxa"/>
          </w:tcPr>
          <w:p w14:paraId="4107965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Semantics description</w:t>
            </w:r>
          </w:p>
        </w:tc>
        <w:tc>
          <w:tcPr>
            <w:tcW w:w="1080" w:type="dxa"/>
          </w:tcPr>
          <w:p w14:paraId="5B1F1A1D"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Criticality</w:t>
            </w:r>
          </w:p>
        </w:tc>
        <w:tc>
          <w:tcPr>
            <w:tcW w:w="1080" w:type="dxa"/>
          </w:tcPr>
          <w:p w14:paraId="53399F34"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sz w:val="18"/>
                <w:szCs w:val="20"/>
                <w:lang w:val="en-GB" w:eastAsia="ja-JP"/>
              </w:rPr>
            </w:pPr>
            <w:r w:rsidRPr="002A577B">
              <w:rPr>
                <w:rFonts w:ascii="Arial" w:eastAsia="Malgun Gothic" w:hAnsi="Arial" w:cs="Arial"/>
                <w:b/>
                <w:sz w:val="18"/>
                <w:szCs w:val="20"/>
                <w:lang w:val="en-GB" w:eastAsia="ja-JP"/>
              </w:rPr>
              <w:t>Assigned Criticality</w:t>
            </w:r>
          </w:p>
        </w:tc>
      </w:tr>
      <w:tr w:rsidR="002A577B" w:rsidRPr="002A577B" w14:paraId="18BE7AC0" w14:textId="77777777" w:rsidTr="00413187">
        <w:tc>
          <w:tcPr>
            <w:tcW w:w="2267" w:type="dxa"/>
          </w:tcPr>
          <w:p w14:paraId="0716F1C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Message Type</w:t>
            </w:r>
          </w:p>
        </w:tc>
        <w:tc>
          <w:tcPr>
            <w:tcW w:w="1020" w:type="dxa"/>
          </w:tcPr>
          <w:p w14:paraId="1646D37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w:t>
            </w:r>
          </w:p>
        </w:tc>
        <w:tc>
          <w:tcPr>
            <w:tcW w:w="1080" w:type="dxa"/>
          </w:tcPr>
          <w:p w14:paraId="362C149D"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541F995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9.3.1.1</w:t>
            </w:r>
          </w:p>
        </w:tc>
        <w:tc>
          <w:tcPr>
            <w:tcW w:w="1757" w:type="dxa"/>
          </w:tcPr>
          <w:p w14:paraId="5B4A4AF6"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4C2AAD96"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YES</w:t>
            </w:r>
          </w:p>
        </w:tc>
        <w:tc>
          <w:tcPr>
            <w:tcW w:w="1080" w:type="dxa"/>
          </w:tcPr>
          <w:p w14:paraId="1C5234C0"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0A900240" w14:textId="77777777" w:rsidTr="00413187">
        <w:tc>
          <w:tcPr>
            <w:tcW w:w="2267" w:type="dxa"/>
          </w:tcPr>
          <w:p w14:paraId="5E77D8C9"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Malgun Gothic" w:hAnsi="Arial" w:cs="Arial"/>
                <w:sz w:val="18"/>
                <w:szCs w:val="20"/>
                <w:lang w:val="en-GB" w:eastAsia="ja-JP"/>
              </w:rPr>
              <w:t>Criticality Diagnostics</w:t>
            </w:r>
          </w:p>
        </w:tc>
        <w:tc>
          <w:tcPr>
            <w:tcW w:w="1020" w:type="dxa"/>
          </w:tcPr>
          <w:p w14:paraId="36C48A56"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Batang" w:hAnsi="Arial" w:cs="Arial"/>
                <w:sz w:val="18"/>
                <w:szCs w:val="20"/>
                <w:lang w:val="en-GB" w:eastAsia="ja-JP"/>
              </w:rPr>
              <w:t>O</w:t>
            </w:r>
          </w:p>
        </w:tc>
        <w:tc>
          <w:tcPr>
            <w:tcW w:w="1080" w:type="dxa"/>
          </w:tcPr>
          <w:p w14:paraId="2CFBCDA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530C386F"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9.3.1.3</w:t>
            </w:r>
          </w:p>
        </w:tc>
        <w:tc>
          <w:tcPr>
            <w:tcW w:w="1757" w:type="dxa"/>
          </w:tcPr>
          <w:p w14:paraId="16DDD4D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73AFFC4" w14:textId="77777777" w:rsidR="002A577B" w:rsidRPr="002A577B" w:rsidRDefault="002A577B" w:rsidP="002A577B">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2A577B">
              <w:rPr>
                <w:rFonts w:ascii="Arial" w:eastAsia="Malgun Gothic" w:hAnsi="Arial"/>
                <w:sz w:val="18"/>
                <w:szCs w:val="20"/>
                <w:lang w:val="en-GB" w:eastAsia="ja-JP"/>
              </w:rPr>
              <w:t>YES</w:t>
            </w:r>
          </w:p>
        </w:tc>
        <w:tc>
          <w:tcPr>
            <w:tcW w:w="1080" w:type="dxa"/>
          </w:tcPr>
          <w:p w14:paraId="0D72DCDF"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bl>
    <w:p w14:paraId="51B2FD4F" w14:textId="77777777" w:rsidR="002A577B" w:rsidRPr="002A577B" w:rsidRDefault="002A577B" w:rsidP="002A577B">
      <w:pPr>
        <w:overflowPunct w:val="0"/>
        <w:autoSpaceDE w:val="0"/>
        <w:autoSpaceDN w:val="0"/>
        <w:adjustRightInd w:val="0"/>
        <w:spacing w:after="180"/>
        <w:textAlignment w:val="baseline"/>
        <w:rPr>
          <w:rFonts w:eastAsia="Malgun Gothic"/>
          <w:szCs w:val="20"/>
          <w:lang w:val="en-GB" w:eastAsia="ko-KR"/>
        </w:rPr>
      </w:pPr>
    </w:p>
    <w:p w14:paraId="5AAC920B" w14:textId="77777777" w:rsidR="002A577B" w:rsidRPr="002A577B" w:rsidRDefault="002A577B" w:rsidP="002A577B">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202" w:name="_CR9_2_6_6"/>
      <w:bookmarkStart w:id="203" w:name="_Toc20955121"/>
      <w:bookmarkStart w:id="204" w:name="_Toc29503567"/>
      <w:bookmarkStart w:id="205" w:name="_Toc29504151"/>
      <w:bookmarkStart w:id="206" w:name="_Toc29504735"/>
      <w:bookmarkStart w:id="207" w:name="_Toc36553181"/>
      <w:bookmarkStart w:id="208" w:name="_Toc36554908"/>
      <w:bookmarkStart w:id="209" w:name="_Toc45652217"/>
      <w:bookmarkStart w:id="210" w:name="_Toc45658649"/>
      <w:bookmarkStart w:id="211" w:name="_Toc45720469"/>
      <w:bookmarkStart w:id="212" w:name="_Toc45798349"/>
      <w:bookmarkStart w:id="213" w:name="_Toc45897738"/>
      <w:bookmarkStart w:id="214" w:name="_Toc51745942"/>
      <w:bookmarkStart w:id="215" w:name="_Toc64446206"/>
      <w:bookmarkStart w:id="216" w:name="_Toc73982076"/>
      <w:bookmarkStart w:id="217" w:name="_Toc88652165"/>
      <w:bookmarkStart w:id="218" w:name="_Toc97891208"/>
      <w:bookmarkStart w:id="219" w:name="_Toc99123329"/>
      <w:bookmarkStart w:id="220" w:name="_Toc99662133"/>
      <w:bookmarkStart w:id="221" w:name="_Toc105152199"/>
      <w:bookmarkStart w:id="222" w:name="_Toc105174005"/>
      <w:bookmarkStart w:id="223" w:name="_Toc106109003"/>
      <w:bookmarkStart w:id="224" w:name="_Toc106122908"/>
      <w:bookmarkStart w:id="225" w:name="_Toc107409461"/>
      <w:bookmarkStart w:id="226" w:name="_Toc112756650"/>
      <w:bookmarkStart w:id="227" w:name="_Toc169664913"/>
      <w:bookmarkEnd w:id="202"/>
      <w:r w:rsidRPr="002A577B">
        <w:rPr>
          <w:rFonts w:ascii="Arial" w:eastAsia="Malgun Gothic" w:hAnsi="Arial"/>
          <w:sz w:val="24"/>
          <w:szCs w:val="20"/>
          <w:lang w:val="en-GB" w:eastAsia="ko-KR"/>
        </w:rPr>
        <w:t>9.2.6.6</w:t>
      </w:r>
      <w:r w:rsidRPr="002A577B">
        <w:rPr>
          <w:rFonts w:ascii="Arial" w:eastAsia="Malgun Gothic" w:hAnsi="Arial"/>
          <w:sz w:val="24"/>
          <w:szCs w:val="20"/>
          <w:lang w:val="en-GB" w:eastAsia="ko-KR"/>
        </w:rPr>
        <w:tab/>
        <w:t>RAN CONFIGURATION UPDATE FAILURE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96BA1BD" w14:textId="77777777" w:rsidR="002A577B" w:rsidRPr="002A577B" w:rsidRDefault="002A577B" w:rsidP="002A577B">
      <w:pPr>
        <w:keepNext/>
        <w:overflowPunct w:val="0"/>
        <w:autoSpaceDE w:val="0"/>
        <w:autoSpaceDN w:val="0"/>
        <w:adjustRightInd w:val="0"/>
        <w:spacing w:after="180"/>
        <w:textAlignment w:val="baseline"/>
        <w:rPr>
          <w:rFonts w:eastAsia="Batang"/>
          <w:szCs w:val="20"/>
          <w:lang w:val="en-GB" w:eastAsia="ko-KR"/>
        </w:rPr>
      </w:pPr>
      <w:r w:rsidRPr="002A577B">
        <w:rPr>
          <w:rFonts w:eastAsia="Malgun Gothic"/>
          <w:szCs w:val="20"/>
          <w:lang w:val="en-GB" w:eastAsia="ko-KR"/>
        </w:rPr>
        <w:t>This message is sent by the AMF to indicate RAN configuration update failure.</w:t>
      </w:r>
    </w:p>
    <w:p w14:paraId="21289F29" w14:textId="77777777" w:rsidR="002A577B" w:rsidRPr="002A577B" w:rsidRDefault="002A577B" w:rsidP="002A577B">
      <w:pPr>
        <w:keepNext/>
        <w:overflowPunct w:val="0"/>
        <w:autoSpaceDE w:val="0"/>
        <w:autoSpaceDN w:val="0"/>
        <w:adjustRightInd w:val="0"/>
        <w:spacing w:after="180"/>
        <w:textAlignment w:val="baseline"/>
        <w:rPr>
          <w:rFonts w:eastAsia="Batang"/>
          <w:szCs w:val="20"/>
          <w:lang w:val="en-GB" w:eastAsia="ko-KR"/>
        </w:rPr>
      </w:pPr>
      <w:r w:rsidRPr="002A577B">
        <w:rPr>
          <w:rFonts w:eastAsia="Malgun Gothic"/>
          <w:szCs w:val="20"/>
          <w:lang w:val="en-GB" w:eastAsia="ko-KR"/>
        </w:rPr>
        <w:t xml:space="preserve">Direction: AMF </w:t>
      </w:r>
      <w:r w:rsidRPr="002A577B">
        <w:rPr>
          <w:rFonts w:eastAsia="Malgun Gothic"/>
          <w:szCs w:val="20"/>
          <w:lang w:val="en-GB" w:eastAsia="ko-KR"/>
        </w:rPr>
        <w:sym w:font="Symbol" w:char="F0AE"/>
      </w:r>
      <w:r w:rsidRPr="002A577B">
        <w:rPr>
          <w:rFonts w:eastAsia="Malgun Gothic"/>
          <w:szCs w:val="20"/>
          <w:lang w:val="en-GB" w:eastAsia="ko-KR"/>
        </w:rP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A577B" w:rsidRPr="002A577B" w14:paraId="630D7DD2" w14:textId="77777777" w:rsidTr="002A577B">
        <w:tc>
          <w:tcPr>
            <w:tcW w:w="2267" w:type="dxa"/>
          </w:tcPr>
          <w:p w14:paraId="2E6EB705"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IE/Group Name</w:t>
            </w:r>
          </w:p>
        </w:tc>
        <w:tc>
          <w:tcPr>
            <w:tcW w:w="1020" w:type="dxa"/>
          </w:tcPr>
          <w:p w14:paraId="68700D76"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Presence</w:t>
            </w:r>
          </w:p>
        </w:tc>
        <w:tc>
          <w:tcPr>
            <w:tcW w:w="1080" w:type="dxa"/>
          </w:tcPr>
          <w:p w14:paraId="2DC14F1F"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Range</w:t>
            </w:r>
          </w:p>
        </w:tc>
        <w:tc>
          <w:tcPr>
            <w:tcW w:w="1512" w:type="dxa"/>
          </w:tcPr>
          <w:p w14:paraId="6C051746"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IE type and reference</w:t>
            </w:r>
          </w:p>
        </w:tc>
        <w:tc>
          <w:tcPr>
            <w:tcW w:w="1757" w:type="dxa"/>
          </w:tcPr>
          <w:p w14:paraId="1A5ACF6B"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Semantics description</w:t>
            </w:r>
          </w:p>
        </w:tc>
        <w:tc>
          <w:tcPr>
            <w:tcW w:w="1080" w:type="dxa"/>
          </w:tcPr>
          <w:p w14:paraId="28D4006F"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2A577B">
              <w:rPr>
                <w:rFonts w:ascii="Arial" w:eastAsia="Malgun Gothic" w:hAnsi="Arial" w:cs="Arial"/>
                <w:b/>
                <w:sz w:val="18"/>
                <w:szCs w:val="20"/>
                <w:lang w:val="en-GB" w:eastAsia="ja-JP"/>
              </w:rPr>
              <w:t>Criticality</w:t>
            </w:r>
          </w:p>
        </w:tc>
        <w:tc>
          <w:tcPr>
            <w:tcW w:w="1080" w:type="dxa"/>
          </w:tcPr>
          <w:p w14:paraId="68215D84"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cs="Arial"/>
                <w:sz w:val="18"/>
                <w:szCs w:val="20"/>
                <w:lang w:val="en-GB" w:eastAsia="ja-JP"/>
              </w:rPr>
            </w:pPr>
            <w:r w:rsidRPr="002A577B">
              <w:rPr>
                <w:rFonts w:ascii="Arial" w:eastAsia="Malgun Gothic" w:hAnsi="Arial" w:cs="Arial"/>
                <w:b/>
                <w:sz w:val="18"/>
                <w:szCs w:val="20"/>
                <w:lang w:val="en-GB" w:eastAsia="ja-JP"/>
              </w:rPr>
              <w:t>Assigned Criticality</w:t>
            </w:r>
          </w:p>
        </w:tc>
      </w:tr>
      <w:tr w:rsidR="002A577B" w:rsidRPr="002A577B" w14:paraId="6D5536BD" w14:textId="77777777" w:rsidTr="002A577B">
        <w:tc>
          <w:tcPr>
            <w:tcW w:w="2267" w:type="dxa"/>
          </w:tcPr>
          <w:p w14:paraId="17A0DE9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Message Type</w:t>
            </w:r>
          </w:p>
        </w:tc>
        <w:tc>
          <w:tcPr>
            <w:tcW w:w="1020" w:type="dxa"/>
          </w:tcPr>
          <w:p w14:paraId="1187557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cs="Arial"/>
                <w:sz w:val="18"/>
                <w:szCs w:val="20"/>
                <w:lang w:val="en-GB" w:eastAsia="ja-JP"/>
              </w:rPr>
              <w:t>M</w:t>
            </w:r>
          </w:p>
        </w:tc>
        <w:tc>
          <w:tcPr>
            <w:tcW w:w="1080" w:type="dxa"/>
          </w:tcPr>
          <w:p w14:paraId="0FE77D12"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3EB5DB27"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9.3.1.1</w:t>
            </w:r>
          </w:p>
        </w:tc>
        <w:tc>
          <w:tcPr>
            <w:tcW w:w="1757" w:type="dxa"/>
          </w:tcPr>
          <w:p w14:paraId="61A5492C"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1CF50D4E"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YES</w:t>
            </w:r>
          </w:p>
        </w:tc>
        <w:tc>
          <w:tcPr>
            <w:tcW w:w="1080" w:type="dxa"/>
          </w:tcPr>
          <w:p w14:paraId="000C2788"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reject</w:t>
            </w:r>
          </w:p>
        </w:tc>
      </w:tr>
      <w:tr w:rsidR="002A577B" w:rsidRPr="002A577B" w14:paraId="552B7D8C" w14:textId="77777777" w:rsidTr="002A577B">
        <w:tc>
          <w:tcPr>
            <w:tcW w:w="2267" w:type="dxa"/>
          </w:tcPr>
          <w:p w14:paraId="7921E28D"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Batang" w:hAnsi="Arial" w:cs="Arial"/>
                <w:bCs/>
                <w:sz w:val="18"/>
                <w:szCs w:val="20"/>
                <w:lang w:val="en-GB" w:eastAsia="ja-JP"/>
              </w:rPr>
              <w:t>Cause</w:t>
            </w:r>
          </w:p>
        </w:tc>
        <w:tc>
          <w:tcPr>
            <w:tcW w:w="1020" w:type="dxa"/>
          </w:tcPr>
          <w:p w14:paraId="23FD2672"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Malgun Gothic" w:hAnsi="Arial" w:cs="Arial"/>
                <w:sz w:val="18"/>
                <w:szCs w:val="20"/>
                <w:lang w:val="en-GB" w:eastAsia="ja-JP"/>
              </w:rPr>
              <w:t>M</w:t>
            </w:r>
          </w:p>
        </w:tc>
        <w:tc>
          <w:tcPr>
            <w:tcW w:w="1080" w:type="dxa"/>
          </w:tcPr>
          <w:p w14:paraId="41B8BA8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66D9BCF0"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9.3.1.2</w:t>
            </w:r>
          </w:p>
        </w:tc>
        <w:tc>
          <w:tcPr>
            <w:tcW w:w="1757" w:type="dxa"/>
          </w:tcPr>
          <w:p w14:paraId="4A323DD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47B6E93" w14:textId="77777777" w:rsidR="002A577B" w:rsidRPr="002A577B" w:rsidRDefault="002A577B" w:rsidP="002A577B">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2A577B">
              <w:rPr>
                <w:rFonts w:ascii="Arial" w:eastAsia="MS Mincho" w:hAnsi="Arial"/>
                <w:sz w:val="18"/>
                <w:szCs w:val="20"/>
                <w:lang w:val="en-GB" w:eastAsia="ja-JP"/>
              </w:rPr>
              <w:t>YES</w:t>
            </w:r>
          </w:p>
        </w:tc>
        <w:tc>
          <w:tcPr>
            <w:tcW w:w="1080" w:type="dxa"/>
          </w:tcPr>
          <w:p w14:paraId="0E4DAE7C"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r w:rsidR="002A577B" w:rsidRPr="002A577B" w14:paraId="7DB25219" w14:textId="77777777" w:rsidTr="002A577B">
        <w:tc>
          <w:tcPr>
            <w:tcW w:w="2267" w:type="dxa"/>
          </w:tcPr>
          <w:p w14:paraId="007C4E09"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Batang" w:hAnsi="Arial" w:cs="Arial"/>
                <w:sz w:val="18"/>
                <w:szCs w:val="20"/>
                <w:lang w:val="en-GB" w:eastAsia="ja-JP"/>
              </w:rPr>
              <w:t>Time to Wait</w:t>
            </w:r>
          </w:p>
        </w:tc>
        <w:tc>
          <w:tcPr>
            <w:tcW w:w="1020" w:type="dxa"/>
          </w:tcPr>
          <w:p w14:paraId="3BCA7182"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Malgun Gothic" w:hAnsi="Arial" w:cs="Arial"/>
                <w:sz w:val="18"/>
                <w:szCs w:val="20"/>
                <w:lang w:val="en-GB" w:eastAsia="ja-JP"/>
              </w:rPr>
              <w:t>O</w:t>
            </w:r>
          </w:p>
        </w:tc>
        <w:tc>
          <w:tcPr>
            <w:tcW w:w="1080" w:type="dxa"/>
          </w:tcPr>
          <w:p w14:paraId="6071519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76539FC3"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9.3.1.56</w:t>
            </w:r>
          </w:p>
        </w:tc>
        <w:tc>
          <w:tcPr>
            <w:tcW w:w="1757" w:type="dxa"/>
          </w:tcPr>
          <w:p w14:paraId="0124E57E"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F84CABE" w14:textId="77777777" w:rsidR="002A577B" w:rsidRPr="002A577B" w:rsidRDefault="002A577B" w:rsidP="002A577B">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2A577B">
              <w:rPr>
                <w:rFonts w:ascii="Arial" w:eastAsia="MS Mincho" w:hAnsi="Arial"/>
                <w:sz w:val="18"/>
                <w:szCs w:val="20"/>
                <w:lang w:val="en-GB" w:eastAsia="ja-JP"/>
              </w:rPr>
              <w:t>YES</w:t>
            </w:r>
          </w:p>
        </w:tc>
        <w:tc>
          <w:tcPr>
            <w:tcW w:w="1080" w:type="dxa"/>
          </w:tcPr>
          <w:p w14:paraId="2462CF2A"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r w:rsidR="002A577B" w:rsidRPr="002A577B" w14:paraId="039DA35F" w14:textId="77777777" w:rsidTr="002A577B">
        <w:tc>
          <w:tcPr>
            <w:tcW w:w="2267" w:type="dxa"/>
          </w:tcPr>
          <w:p w14:paraId="3D04931A"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Malgun Gothic" w:hAnsi="Arial" w:cs="Arial"/>
                <w:sz w:val="18"/>
                <w:szCs w:val="20"/>
                <w:lang w:val="en-GB" w:eastAsia="ja-JP"/>
              </w:rPr>
              <w:t>Criticality Diagnostics</w:t>
            </w:r>
          </w:p>
        </w:tc>
        <w:tc>
          <w:tcPr>
            <w:tcW w:w="1020" w:type="dxa"/>
          </w:tcPr>
          <w:p w14:paraId="738C1666" w14:textId="77777777" w:rsidR="002A577B" w:rsidRPr="002A577B" w:rsidRDefault="002A577B" w:rsidP="002A577B">
            <w:pPr>
              <w:keepNext/>
              <w:keepLines/>
              <w:overflowPunct w:val="0"/>
              <w:autoSpaceDE w:val="0"/>
              <w:autoSpaceDN w:val="0"/>
              <w:adjustRightInd w:val="0"/>
              <w:textAlignment w:val="baseline"/>
              <w:rPr>
                <w:rFonts w:ascii="Arial" w:eastAsia="MS Mincho" w:hAnsi="Arial" w:cs="Arial"/>
                <w:sz w:val="18"/>
                <w:szCs w:val="20"/>
                <w:lang w:val="en-GB" w:eastAsia="ja-JP"/>
              </w:rPr>
            </w:pPr>
            <w:r w:rsidRPr="002A577B">
              <w:rPr>
                <w:rFonts w:ascii="Arial" w:eastAsia="Batang" w:hAnsi="Arial" w:cs="Arial"/>
                <w:sz w:val="18"/>
                <w:szCs w:val="20"/>
                <w:lang w:val="en-GB" w:eastAsia="ja-JP"/>
              </w:rPr>
              <w:t>O</w:t>
            </w:r>
          </w:p>
        </w:tc>
        <w:tc>
          <w:tcPr>
            <w:tcW w:w="1080" w:type="dxa"/>
          </w:tcPr>
          <w:p w14:paraId="60442B9B"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512" w:type="dxa"/>
          </w:tcPr>
          <w:p w14:paraId="3249D085"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2A577B">
              <w:rPr>
                <w:rFonts w:ascii="Arial" w:eastAsia="Malgun Gothic" w:hAnsi="Arial"/>
                <w:sz w:val="18"/>
                <w:szCs w:val="20"/>
                <w:lang w:val="en-GB" w:eastAsia="ja-JP"/>
              </w:rPr>
              <w:t>9.3.1.3</w:t>
            </w:r>
          </w:p>
        </w:tc>
        <w:tc>
          <w:tcPr>
            <w:tcW w:w="1757" w:type="dxa"/>
          </w:tcPr>
          <w:p w14:paraId="54D157C8" w14:textId="77777777" w:rsidR="002A577B" w:rsidRPr="002A577B" w:rsidRDefault="002A577B" w:rsidP="002A577B">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E2168D9" w14:textId="77777777" w:rsidR="002A577B" w:rsidRPr="002A577B" w:rsidRDefault="002A577B" w:rsidP="002A577B">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2A577B">
              <w:rPr>
                <w:rFonts w:ascii="Arial" w:eastAsia="Malgun Gothic" w:hAnsi="Arial"/>
                <w:sz w:val="18"/>
                <w:szCs w:val="20"/>
                <w:lang w:val="en-GB" w:eastAsia="ja-JP"/>
              </w:rPr>
              <w:t>YES</w:t>
            </w:r>
          </w:p>
        </w:tc>
        <w:tc>
          <w:tcPr>
            <w:tcW w:w="1080" w:type="dxa"/>
          </w:tcPr>
          <w:p w14:paraId="62C03AD3" w14:textId="77777777" w:rsidR="002A577B" w:rsidRPr="002A577B" w:rsidRDefault="002A577B" w:rsidP="002A577B">
            <w:pPr>
              <w:keepNext/>
              <w:keepLines/>
              <w:overflowPunct w:val="0"/>
              <w:autoSpaceDE w:val="0"/>
              <w:autoSpaceDN w:val="0"/>
              <w:adjustRightInd w:val="0"/>
              <w:jc w:val="center"/>
              <w:textAlignment w:val="baseline"/>
              <w:rPr>
                <w:rFonts w:ascii="Arial" w:eastAsia="Malgun Gothic" w:hAnsi="Arial"/>
                <w:sz w:val="18"/>
                <w:szCs w:val="20"/>
                <w:lang w:val="en-GB" w:eastAsia="ja-JP"/>
              </w:rPr>
            </w:pPr>
            <w:r w:rsidRPr="002A577B">
              <w:rPr>
                <w:rFonts w:ascii="Arial" w:eastAsia="Malgun Gothic" w:hAnsi="Arial"/>
                <w:sz w:val="18"/>
                <w:szCs w:val="20"/>
                <w:lang w:val="en-GB" w:eastAsia="ja-JP"/>
              </w:rPr>
              <w:t>ignore</w:t>
            </w:r>
          </w:p>
        </w:tc>
      </w:tr>
    </w:tbl>
    <w:p w14:paraId="51912A82" w14:textId="77777777" w:rsidR="002A577B" w:rsidRDefault="002A577B" w:rsidP="002A577B">
      <w:pPr>
        <w:jc w:val="center"/>
        <w:rPr>
          <w:rFonts w:eastAsia="等线"/>
          <w:b/>
          <w:i/>
          <w:color w:val="FF0000"/>
          <w:sz w:val="21"/>
          <w:highlight w:val="yellow"/>
          <w:lang w:eastAsia="zh-CN"/>
        </w:rPr>
      </w:pPr>
    </w:p>
    <w:p w14:paraId="4918A381" w14:textId="77777777" w:rsidR="002A577B" w:rsidRDefault="002A577B" w:rsidP="002A577B">
      <w:pPr>
        <w:jc w:val="center"/>
        <w:rPr>
          <w:rFonts w:eastAsia="等线"/>
          <w:b/>
          <w:i/>
          <w:color w:val="FF0000"/>
          <w:sz w:val="21"/>
          <w:highlight w:val="yellow"/>
          <w:lang w:eastAsia="zh-CN"/>
        </w:rPr>
        <w:sectPr w:rsidR="002A577B" w:rsidSect="002A577B">
          <w:type w:val="continuous"/>
          <w:pgSz w:w="11906" w:h="16838"/>
          <w:pgMar w:top="1418" w:right="1418" w:bottom="1418" w:left="1418" w:header="709" w:footer="709" w:gutter="0"/>
          <w:cols w:space="708"/>
          <w:docGrid w:linePitch="360"/>
        </w:sectPr>
      </w:pPr>
      <w:r>
        <w:rPr>
          <w:rFonts w:eastAsia="等线" w:hint="eastAsia"/>
          <w:b/>
          <w:i/>
          <w:color w:val="FF0000"/>
          <w:sz w:val="21"/>
          <w:highlight w:val="yellow"/>
          <w:lang w:eastAsia="zh-CN"/>
        </w:rPr>
        <w:t>-</w:t>
      </w:r>
      <w:r>
        <w:rPr>
          <w:rFonts w:eastAsia="等线"/>
          <w:b/>
          <w:i/>
          <w:color w:val="FF0000"/>
          <w:sz w:val="21"/>
          <w:highlight w:val="yellow"/>
          <w:lang w:eastAsia="zh-CN"/>
        </w:rPr>
        <w:t>----------------</w:t>
      </w:r>
      <w:r>
        <w:rPr>
          <w:rFonts w:eastAsia="等线" w:hint="eastAsia"/>
          <w:b/>
          <w:i/>
          <w:color w:val="FF0000"/>
          <w:sz w:val="21"/>
          <w:highlight w:val="yellow"/>
          <w:lang w:eastAsia="zh-CN"/>
        </w:rPr>
        <w:t>Next change</w:t>
      </w:r>
      <w:r>
        <w:rPr>
          <w:rFonts w:eastAsia="等线"/>
          <w:b/>
          <w:i/>
          <w:color w:val="FF0000"/>
          <w:sz w:val="21"/>
          <w:highlight w:val="yellow"/>
          <w:lang w:eastAsia="zh-CN"/>
        </w:rPr>
        <w:t>-------------------</w:t>
      </w:r>
    </w:p>
    <w:p w14:paraId="51456361" w14:textId="77777777" w:rsidR="002A577B" w:rsidRDefault="002A577B" w:rsidP="002A577B">
      <w:pPr>
        <w:keepNext/>
        <w:keepLines/>
        <w:overflowPunct w:val="0"/>
        <w:autoSpaceDE w:val="0"/>
        <w:autoSpaceDN w:val="0"/>
        <w:adjustRightInd w:val="0"/>
        <w:spacing w:before="120" w:after="180"/>
        <w:ind w:left="1418" w:hanging="1418"/>
        <w:textAlignment w:val="baseline"/>
        <w:outlineLvl w:val="3"/>
        <w:rPr>
          <w:ins w:id="228" w:author="CATT" w:date="2024-09-29T10:05:00Z"/>
          <w:rFonts w:ascii="Arial" w:eastAsia="等线" w:hAnsi="Arial"/>
          <w:sz w:val="24"/>
          <w:lang w:eastAsia="zh-CN"/>
        </w:rPr>
      </w:pPr>
      <w:bookmarkStart w:id="229" w:name="_Toc169665285"/>
      <w:bookmarkStart w:id="230" w:name="_Toc29893049"/>
      <w:bookmarkStart w:id="231" w:name="_Toc155980806"/>
      <w:bookmarkStart w:id="232" w:name="_Toc51763714"/>
      <w:bookmarkStart w:id="233" w:name="_Toc97910944"/>
      <w:bookmarkStart w:id="234" w:name="_Toc45832434"/>
      <w:bookmarkStart w:id="235" w:name="_Toc36556986"/>
      <w:bookmarkStart w:id="236" w:name="_Toc88658032"/>
      <w:bookmarkStart w:id="237" w:name="_Toc64448883"/>
      <w:bookmarkStart w:id="238" w:name="_Toc81383399"/>
      <w:bookmarkStart w:id="239" w:name="_Toc106110170"/>
      <w:bookmarkStart w:id="240" w:name="_Toc20955931"/>
      <w:bookmarkStart w:id="241" w:name="_Toc99730967"/>
      <w:bookmarkStart w:id="242" w:name="_Toc99038704"/>
      <w:bookmarkStart w:id="243" w:name="_Toc105927630"/>
      <w:bookmarkStart w:id="244" w:name="_Toc66289542"/>
      <w:bookmarkStart w:id="245" w:name="_Toc113835607"/>
      <w:bookmarkStart w:id="246" w:name="_Toc120124455"/>
      <w:bookmarkStart w:id="247" w:name="_Toc74154655"/>
      <w:bookmarkStart w:id="248" w:name="_Toc105511098"/>
      <w:ins w:id="249" w:author="CATT" w:date="2024-09-29T10:05:00Z">
        <w:r>
          <w:rPr>
            <w:rFonts w:ascii="Arial" w:eastAsia="等线" w:hAnsi="Arial"/>
            <w:sz w:val="24"/>
            <w:lang w:val="en-GB" w:eastAsia="ko-KR"/>
          </w:rPr>
          <w:t>9.3.2.</w:t>
        </w:r>
        <w:r>
          <w:rPr>
            <w:rFonts w:ascii="Arial" w:eastAsia="等线" w:hAnsi="Arial" w:hint="eastAsia"/>
            <w:sz w:val="24"/>
            <w:lang w:eastAsia="zh-CN"/>
          </w:rPr>
          <w:t>X</w:t>
        </w:r>
        <w:r>
          <w:rPr>
            <w:rFonts w:ascii="Arial" w:eastAsia="等线" w:hAnsi="Arial"/>
            <w:sz w:val="24"/>
            <w:lang w:val="en-GB" w:eastAsia="ko-KR"/>
          </w:rPr>
          <w:tab/>
        </w:r>
        <w:bookmarkEnd w:id="229"/>
        <w:r>
          <w:rPr>
            <w:rFonts w:ascii="Arial" w:eastAsia="等线" w:hAnsi="Arial" w:hint="eastAsia"/>
            <w:sz w:val="24"/>
            <w:lang w:eastAsia="zh-CN"/>
          </w:rPr>
          <w:t>NG Suspend Indicator</w:t>
        </w:r>
      </w:ins>
    </w:p>
    <w:p w14:paraId="6E026012" w14:textId="77777777" w:rsidR="002A577B" w:rsidRDefault="002A577B" w:rsidP="002A577B">
      <w:pPr>
        <w:overflowPunct w:val="0"/>
        <w:autoSpaceDE w:val="0"/>
        <w:autoSpaceDN w:val="0"/>
        <w:adjustRightInd w:val="0"/>
        <w:spacing w:after="180"/>
        <w:textAlignment w:val="baseline"/>
        <w:rPr>
          <w:ins w:id="250" w:author="CATT" w:date="2024-09-29T10:05:00Z"/>
          <w:rFonts w:eastAsia="宋体"/>
          <w:szCs w:val="20"/>
          <w:lang w:eastAsia="zh-CN"/>
        </w:rPr>
      </w:pPr>
      <w:ins w:id="251" w:author="CATT" w:date="2024-09-29T10:05:00Z">
        <w:r>
          <w:rPr>
            <w:rFonts w:hint="eastAsia"/>
            <w:lang w:eastAsia="zh-CN"/>
          </w:rPr>
          <w:t>This IE is used to provide</w:t>
        </w:r>
        <w:r>
          <w:rPr>
            <w:rFonts w:eastAsia="宋体" w:hint="eastAsia"/>
            <w:lang w:eastAsia="zh-CN"/>
          </w:rPr>
          <w:t xml:space="preserve"> the information for suspending </w:t>
        </w:r>
        <w:r>
          <w:rPr>
            <w:rFonts w:hint="eastAsia"/>
            <w:lang w:eastAsia="zh-CN"/>
          </w:rPr>
          <w:t>TNL of NG interface</w:t>
        </w:r>
        <w:r>
          <w:rPr>
            <w:rFonts w:eastAsia="宋体" w:hint="eastAsia"/>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2A577B" w14:paraId="18655BC2" w14:textId="77777777" w:rsidTr="00413187">
        <w:trPr>
          <w:ins w:id="252" w:author="CATT" w:date="2024-09-29T10:05:00Z"/>
        </w:trPr>
        <w:tc>
          <w:tcPr>
            <w:tcW w:w="2551" w:type="dxa"/>
          </w:tcP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6C2C7897" w14:textId="77777777" w:rsidR="002A577B" w:rsidRDefault="002A577B" w:rsidP="00413187">
            <w:pPr>
              <w:pStyle w:val="TAH"/>
              <w:rPr>
                <w:ins w:id="253" w:author="CATT" w:date="2024-09-29T10:05:00Z"/>
              </w:rPr>
            </w:pPr>
            <w:ins w:id="254" w:author="CATT" w:date="2024-09-29T10:05:00Z">
              <w:r>
                <w:t>IE/Group Name</w:t>
              </w:r>
            </w:ins>
          </w:p>
        </w:tc>
        <w:tc>
          <w:tcPr>
            <w:tcW w:w="1020" w:type="dxa"/>
          </w:tcPr>
          <w:p w14:paraId="011B21FC" w14:textId="77777777" w:rsidR="002A577B" w:rsidRDefault="002A577B" w:rsidP="00413187">
            <w:pPr>
              <w:pStyle w:val="TAH"/>
              <w:rPr>
                <w:ins w:id="255" w:author="CATT" w:date="2024-09-29T10:05:00Z"/>
              </w:rPr>
            </w:pPr>
            <w:ins w:id="256" w:author="CATT" w:date="2024-09-29T10:05:00Z">
              <w:r>
                <w:t>Presence</w:t>
              </w:r>
            </w:ins>
          </w:p>
        </w:tc>
        <w:tc>
          <w:tcPr>
            <w:tcW w:w="1474" w:type="dxa"/>
          </w:tcPr>
          <w:p w14:paraId="08F36E08" w14:textId="77777777" w:rsidR="002A577B" w:rsidRDefault="002A577B" w:rsidP="00413187">
            <w:pPr>
              <w:pStyle w:val="TAH"/>
              <w:rPr>
                <w:ins w:id="257" w:author="CATT" w:date="2024-09-29T10:05:00Z"/>
              </w:rPr>
            </w:pPr>
            <w:ins w:id="258" w:author="CATT" w:date="2024-09-29T10:05:00Z">
              <w:r>
                <w:t>Range</w:t>
              </w:r>
            </w:ins>
          </w:p>
        </w:tc>
        <w:tc>
          <w:tcPr>
            <w:tcW w:w="1872" w:type="dxa"/>
          </w:tcPr>
          <w:p w14:paraId="7DD0E632" w14:textId="77777777" w:rsidR="002A577B" w:rsidRDefault="002A577B" w:rsidP="00413187">
            <w:pPr>
              <w:pStyle w:val="TAH"/>
              <w:rPr>
                <w:ins w:id="259" w:author="CATT" w:date="2024-09-29T10:05:00Z"/>
              </w:rPr>
            </w:pPr>
            <w:ins w:id="260" w:author="CATT" w:date="2024-09-29T10:05:00Z">
              <w:r>
                <w:t>IE type and reference</w:t>
              </w:r>
            </w:ins>
          </w:p>
        </w:tc>
        <w:tc>
          <w:tcPr>
            <w:tcW w:w="2880" w:type="dxa"/>
          </w:tcPr>
          <w:p w14:paraId="521C07D5" w14:textId="77777777" w:rsidR="002A577B" w:rsidRDefault="002A577B" w:rsidP="00413187">
            <w:pPr>
              <w:pStyle w:val="TAH"/>
              <w:rPr>
                <w:ins w:id="261" w:author="CATT" w:date="2024-09-29T10:05:00Z"/>
              </w:rPr>
            </w:pPr>
            <w:ins w:id="262" w:author="CATT" w:date="2024-09-29T10:05:00Z">
              <w:r>
                <w:t>Semantics description</w:t>
              </w:r>
            </w:ins>
          </w:p>
        </w:tc>
      </w:tr>
      <w:tr w:rsidR="002A577B" w14:paraId="3678F580" w14:textId="77777777" w:rsidTr="00413187">
        <w:trPr>
          <w:ins w:id="263" w:author="CATT" w:date="2024-09-29T10:05:00Z"/>
        </w:trPr>
        <w:tc>
          <w:tcPr>
            <w:tcW w:w="2551" w:type="dxa"/>
          </w:tcPr>
          <w:p w14:paraId="037DF21A" w14:textId="77777777" w:rsidR="002A577B" w:rsidRDefault="002A577B" w:rsidP="00413187">
            <w:pPr>
              <w:pStyle w:val="TAL"/>
              <w:rPr>
                <w:ins w:id="264" w:author="CATT" w:date="2024-09-29T10:05:00Z"/>
                <w:rFonts w:eastAsia="宋体"/>
                <w:b/>
                <w:lang w:val="en-US" w:eastAsia="zh-CN"/>
              </w:rPr>
            </w:pPr>
            <w:ins w:id="265" w:author="CATT" w:date="2024-09-29T10:05:00Z">
              <w:r>
                <w:rPr>
                  <w:rFonts w:eastAsia="宋体" w:hint="eastAsia"/>
                  <w:b/>
                  <w:lang w:val="en-US" w:eastAsia="zh-CN"/>
                </w:rPr>
                <w:t>NG Suspend (FFS)</w:t>
              </w:r>
            </w:ins>
          </w:p>
        </w:tc>
        <w:tc>
          <w:tcPr>
            <w:tcW w:w="1020" w:type="dxa"/>
          </w:tcPr>
          <w:p w14:paraId="11BD9402" w14:textId="77777777" w:rsidR="002A577B" w:rsidRDefault="002A577B" w:rsidP="00413187">
            <w:pPr>
              <w:pStyle w:val="TAL"/>
              <w:rPr>
                <w:ins w:id="266" w:author="CATT" w:date="2024-09-29T10:05:00Z"/>
                <w:rFonts w:eastAsia="宋体" w:cs="Arial"/>
                <w:lang w:eastAsia="zh-CN"/>
              </w:rPr>
            </w:pPr>
          </w:p>
        </w:tc>
        <w:tc>
          <w:tcPr>
            <w:tcW w:w="1474" w:type="dxa"/>
          </w:tcPr>
          <w:p w14:paraId="30E3CBEC" w14:textId="77777777" w:rsidR="002A577B" w:rsidRDefault="002A577B" w:rsidP="00413187">
            <w:pPr>
              <w:pStyle w:val="TAL"/>
              <w:rPr>
                <w:ins w:id="267" w:author="CATT" w:date="2024-09-29T10:05:00Z"/>
                <w:rFonts w:cs="Arial"/>
                <w:i/>
                <w:lang w:eastAsia="ja-JP"/>
              </w:rPr>
            </w:pPr>
          </w:p>
        </w:tc>
        <w:tc>
          <w:tcPr>
            <w:tcW w:w="1872" w:type="dxa"/>
          </w:tcPr>
          <w:p w14:paraId="2E12E33E" w14:textId="77777777" w:rsidR="002A577B" w:rsidRDefault="002A577B" w:rsidP="00413187">
            <w:pPr>
              <w:pStyle w:val="TAL"/>
              <w:rPr>
                <w:ins w:id="268" w:author="CATT" w:date="2024-09-29T10:05:00Z"/>
                <w:lang w:eastAsia="ja-JP"/>
              </w:rPr>
            </w:pPr>
          </w:p>
        </w:tc>
        <w:tc>
          <w:tcPr>
            <w:tcW w:w="2880" w:type="dxa"/>
          </w:tcPr>
          <w:p w14:paraId="25A49871" w14:textId="77777777" w:rsidR="002A577B" w:rsidRDefault="002A577B" w:rsidP="00413187">
            <w:pPr>
              <w:pStyle w:val="TAL"/>
              <w:rPr>
                <w:ins w:id="269" w:author="CATT" w:date="2024-09-29T10:05:00Z"/>
                <w:rFonts w:cs="Arial"/>
                <w:lang w:eastAsia="ja-JP"/>
              </w:rPr>
            </w:pPr>
          </w:p>
        </w:tc>
      </w:tr>
    </w:tbl>
    <w:p w14:paraId="596F1028" w14:textId="77777777" w:rsidR="002A577B" w:rsidRDefault="002A577B" w:rsidP="002A577B">
      <w:pPr>
        <w:overflowPunct w:val="0"/>
        <w:autoSpaceDE w:val="0"/>
        <w:autoSpaceDN w:val="0"/>
        <w:adjustRightInd w:val="0"/>
        <w:spacing w:after="180"/>
        <w:textAlignment w:val="baseline"/>
        <w:rPr>
          <w:ins w:id="270" w:author="CATT" w:date="2024-09-29T10:05:00Z"/>
          <w:rFonts w:eastAsia="等线"/>
          <w:szCs w:val="20"/>
          <w:lang w:val="en-GB" w:eastAsia="zh-CN"/>
        </w:rPr>
      </w:pPr>
    </w:p>
    <w:p w14:paraId="14CBB483" w14:textId="77777777" w:rsidR="002A577B" w:rsidRPr="00FC56E1" w:rsidRDefault="002A577B" w:rsidP="002A577B">
      <w:pPr>
        <w:overflowPunct w:val="0"/>
        <w:autoSpaceDE w:val="0"/>
        <w:autoSpaceDN w:val="0"/>
        <w:adjustRightInd w:val="0"/>
        <w:spacing w:after="180"/>
        <w:textAlignment w:val="baseline"/>
        <w:rPr>
          <w:ins w:id="271" w:author="CATT" w:date="2024-09-29T10:05:00Z"/>
          <w:rFonts w:eastAsia="等线"/>
          <w:color w:val="FF0000"/>
          <w:szCs w:val="20"/>
          <w:lang w:val="en-GB" w:eastAsia="zh-CN"/>
        </w:rPr>
      </w:pPr>
      <w:ins w:id="272" w:author="CATT" w:date="2024-09-29T10:05:00Z">
        <w:r w:rsidRPr="00FC56E1">
          <w:rPr>
            <w:rFonts w:eastAsia="等线" w:hint="eastAsia"/>
            <w:color w:val="FF0000"/>
            <w:szCs w:val="20"/>
            <w:lang w:val="en-GB" w:eastAsia="zh-CN"/>
          </w:rPr>
          <w:t>Editor</w:t>
        </w:r>
        <w:r w:rsidRPr="00FC56E1">
          <w:rPr>
            <w:rFonts w:eastAsia="等线"/>
            <w:color w:val="FF0000"/>
            <w:szCs w:val="20"/>
            <w:lang w:val="en-GB" w:eastAsia="zh-CN"/>
          </w:rPr>
          <w:t>’</w:t>
        </w:r>
        <w:r w:rsidRPr="00FC56E1">
          <w:rPr>
            <w:rFonts w:eastAsia="等线" w:hint="eastAsia"/>
            <w:color w:val="FF0000"/>
            <w:szCs w:val="20"/>
            <w:lang w:val="en-GB" w:eastAsia="zh-CN"/>
          </w:rPr>
          <w:t>s Note: The IE naming and content are FFS.</w:t>
        </w:r>
      </w:ins>
    </w:p>
    <w:p w14:paraId="65D8C13B" w14:textId="77777777" w:rsidR="002A577B" w:rsidRDefault="002A577B" w:rsidP="002A577B">
      <w:pPr>
        <w:overflowPunct w:val="0"/>
        <w:autoSpaceDE w:val="0"/>
        <w:autoSpaceDN w:val="0"/>
        <w:adjustRightInd w:val="0"/>
        <w:spacing w:after="180"/>
        <w:textAlignment w:val="baseline"/>
        <w:rPr>
          <w:ins w:id="273" w:author="CATT" w:date="2024-09-29T10:05:00Z"/>
          <w:rFonts w:eastAsia="等线"/>
          <w:szCs w:val="20"/>
          <w:lang w:val="en-GB" w:eastAsia="zh-CN"/>
        </w:rPr>
      </w:pPr>
    </w:p>
    <w:p w14:paraId="4779E4C0" w14:textId="77777777" w:rsidR="002A577B" w:rsidRDefault="002A577B" w:rsidP="002A577B">
      <w:pPr>
        <w:keepNext/>
        <w:keepLines/>
        <w:overflowPunct w:val="0"/>
        <w:autoSpaceDE w:val="0"/>
        <w:autoSpaceDN w:val="0"/>
        <w:adjustRightInd w:val="0"/>
        <w:spacing w:before="120" w:after="180"/>
        <w:ind w:left="1418" w:hanging="1418"/>
        <w:textAlignment w:val="baseline"/>
        <w:outlineLvl w:val="3"/>
        <w:rPr>
          <w:ins w:id="274" w:author="CATT" w:date="2024-09-29T10:05:00Z"/>
          <w:rFonts w:ascii="Arial" w:eastAsia="等线" w:hAnsi="Arial"/>
          <w:sz w:val="24"/>
          <w:lang w:eastAsia="zh-CN"/>
        </w:rPr>
      </w:pPr>
      <w:ins w:id="275" w:author="CATT" w:date="2024-09-29T10:05:00Z">
        <w:r>
          <w:rPr>
            <w:rFonts w:ascii="Arial" w:eastAsia="等线" w:hAnsi="Arial"/>
            <w:sz w:val="24"/>
            <w:lang w:val="en-GB" w:eastAsia="ko-KR"/>
          </w:rPr>
          <w:t>9.3.</w:t>
        </w:r>
        <w:proofErr w:type="gramStart"/>
        <w:r>
          <w:rPr>
            <w:rFonts w:ascii="Arial" w:eastAsia="等线" w:hAnsi="Arial"/>
            <w:sz w:val="24"/>
            <w:lang w:val="en-GB" w:eastAsia="ko-KR"/>
          </w:rPr>
          <w:t>2.</w:t>
        </w:r>
        <w:r>
          <w:rPr>
            <w:rFonts w:ascii="Arial" w:eastAsia="等线" w:hAnsi="Arial" w:hint="eastAsia"/>
            <w:sz w:val="24"/>
            <w:lang w:eastAsia="zh-CN"/>
          </w:rPr>
          <w:t>Y</w:t>
        </w:r>
        <w:proofErr w:type="gramEnd"/>
        <w:r>
          <w:rPr>
            <w:rFonts w:ascii="Arial" w:eastAsia="等线" w:hAnsi="Arial"/>
            <w:sz w:val="24"/>
            <w:lang w:val="en-GB" w:eastAsia="ko-KR"/>
          </w:rPr>
          <w:tab/>
        </w:r>
        <w:r>
          <w:rPr>
            <w:rFonts w:ascii="Arial" w:eastAsia="等线" w:hAnsi="Arial" w:hint="eastAsia"/>
            <w:sz w:val="24"/>
            <w:lang w:eastAsia="zh-CN"/>
          </w:rPr>
          <w:t>NG Resume Indicator</w:t>
        </w:r>
      </w:ins>
    </w:p>
    <w:p w14:paraId="2A497E4E" w14:textId="77777777" w:rsidR="002A577B" w:rsidRDefault="002A577B" w:rsidP="002A577B">
      <w:pPr>
        <w:overflowPunct w:val="0"/>
        <w:autoSpaceDE w:val="0"/>
        <w:autoSpaceDN w:val="0"/>
        <w:adjustRightInd w:val="0"/>
        <w:spacing w:after="180"/>
        <w:textAlignment w:val="baseline"/>
        <w:rPr>
          <w:ins w:id="276" w:author="CATT" w:date="2024-09-29T10:05:00Z"/>
          <w:rFonts w:eastAsia="宋体"/>
          <w:szCs w:val="20"/>
          <w:lang w:eastAsia="zh-CN"/>
        </w:rPr>
      </w:pPr>
      <w:ins w:id="277" w:author="CATT" w:date="2024-09-29T10:05:00Z">
        <w:r>
          <w:rPr>
            <w:rFonts w:eastAsia="宋体" w:hint="eastAsia"/>
            <w:lang w:eastAsia="zh-CN"/>
          </w:rPr>
          <w:t>This IE is used to provide the information for resuming TNL of NG interface.</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2A577B" w14:paraId="1CF45815" w14:textId="77777777" w:rsidTr="00413187">
        <w:trPr>
          <w:ins w:id="278" w:author="CATT" w:date="2024-09-29T10:05:00Z"/>
        </w:trPr>
        <w:tc>
          <w:tcPr>
            <w:tcW w:w="2551" w:type="dxa"/>
          </w:tcPr>
          <w:p w14:paraId="607F4708" w14:textId="77777777" w:rsidR="002A577B" w:rsidRDefault="002A577B" w:rsidP="00413187">
            <w:pPr>
              <w:keepNext/>
              <w:keepLines/>
              <w:jc w:val="center"/>
              <w:rPr>
                <w:ins w:id="279" w:author="CATT" w:date="2024-09-29T10:05:00Z"/>
                <w:rFonts w:ascii="Arial" w:eastAsiaTheme="minorEastAsia" w:hAnsi="Arial"/>
                <w:b/>
                <w:sz w:val="18"/>
                <w:szCs w:val="20"/>
                <w:lang w:val="en-GB"/>
              </w:rPr>
            </w:pPr>
            <w:ins w:id="280" w:author="CATT" w:date="2024-09-29T10:05:00Z">
              <w:r>
                <w:rPr>
                  <w:rFonts w:ascii="Arial" w:eastAsiaTheme="minorEastAsia" w:hAnsi="Arial"/>
                  <w:b/>
                  <w:sz w:val="18"/>
                  <w:szCs w:val="20"/>
                  <w:lang w:val="en-GB"/>
                </w:rPr>
                <w:t>IE/Group Name</w:t>
              </w:r>
            </w:ins>
          </w:p>
        </w:tc>
        <w:tc>
          <w:tcPr>
            <w:tcW w:w="1020" w:type="dxa"/>
          </w:tcPr>
          <w:p w14:paraId="0DD4EFCD" w14:textId="77777777" w:rsidR="002A577B" w:rsidRDefault="002A577B" w:rsidP="00413187">
            <w:pPr>
              <w:keepNext/>
              <w:keepLines/>
              <w:jc w:val="center"/>
              <w:rPr>
                <w:ins w:id="281" w:author="CATT" w:date="2024-09-29T10:05:00Z"/>
                <w:rFonts w:ascii="Arial" w:eastAsiaTheme="minorEastAsia" w:hAnsi="Arial"/>
                <w:b/>
                <w:sz w:val="18"/>
                <w:szCs w:val="20"/>
                <w:lang w:val="en-GB"/>
              </w:rPr>
            </w:pPr>
            <w:ins w:id="282" w:author="CATT" w:date="2024-09-29T10:05:00Z">
              <w:r>
                <w:rPr>
                  <w:rFonts w:ascii="Arial" w:eastAsiaTheme="minorEastAsia" w:hAnsi="Arial"/>
                  <w:b/>
                  <w:sz w:val="18"/>
                  <w:szCs w:val="20"/>
                  <w:lang w:val="en-GB"/>
                </w:rPr>
                <w:t>Presence</w:t>
              </w:r>
            </w:ins>
          </w:p>
        </w:tc>
        <w:tc>
          <w:tcPr>
            <w:tcW w:w="1474" w:type="dxa"/>
          </w:tcPr>
          <w:p w14:paraId="3D00428C" w14:textId="77777777" w:rsidR="002A577B" w:rsidRDefault="002A577B" w:rsidP="00413187">
            <w:pPr>
              <w:keepNext/>
              <w:keepLines/>
              <w:jc w:val="center"/>
              <w:rPr>
                <w:ins w:id="283" w:author="CATT" w:date="2024-09-29T10:05:00Z"/>
                <w:rFonts w:ascii="Arial" w:eastAsiaTheme="minorEastAsia" w:hAnsi="Arial"/>
                <w:b/>
                <w:sz w:val="18"/>
                <w:szCs w:val="20"/>
                <w:lang w:val="en-GB"/>
              </w:rPr>
            </w:pPr>
            <w:ins w:id="284" w:author="CATT" w:date="2024-09-29T10:05:00Z">
              <w:r>
                <w:rPr>
                  <w:rFonts w:ascii="Arial" w:eastAsiaTheme="minorEastAsia" w:hAnsi="Arial"/>
                  <w:b/>
                  <w:sz w:val="18"/>
                  <w:szCs w:val="20"/>
                  <w:lang w:val="en-GB"/>
                </w:rPr>
                <w:t>Range</w:t>
              </w:r>
            </w:ins>
          </w:p>
        </w:tc>
        <w:tc>
          <w:tcPr>
            <w:tcW w:w="1872" w:type="dxa"/>
          </w:tcPr>
          <w:p w14:paraId="4E05BBBE" w14:textId="77777777" w:rsidR="002A577B" w:rsidRDefault="002A577B" w:rsidP="00413187">
            <w:pPr>
              <w:keepNext/>
              <w:keepLines/>
              <w:jc w:val="center"/>
              <w:rPr>
                <w:ins w:id="285" w:author="CATT" w:date="2024-09-29T10:05:00Z"/>
                <w:rFonts w:ascii="Arial" w:eastAsiaTheme="minorEastAsia" w:hAnsi="Arial"/>
                <w:b/>
                <w:sz w:val="18"/>
                <w:szCs w:val="20"/>
                <w:lang w:val="en-GB"/>
              </w:rPr>
            </w:pPr>
            <w:ins w:id="286" w:author="CATT" w:date="2024-09-29T10:05:00Z">
              <w:r>
                <w:rPr>
                  <w:rFonts w:ascii="Arial" w:eastAsiaTheme="minorEastAsia" w:hAnsi="Arial"/>
                  <w:b/>
                  <w:sz w:val="18"/>
                  <w:szCs w:val="20"/>
                  <w:lang w:val="en-GB"/>
                </w:rPr>
                <w:t>IE type and reference</w:t>
              </w:r>
            </w:ins>
          </w:p>
        </w:tc>
        <w:tc>
          <w:tcPr>
            <w:tcW w:w="2880" w:type="dxa"/>
          </w:tcPr>
          <w:p w14:paraId="4D003B6B" w14:textId="77777777" w:rsidR="002A577B" w:rsidRDefault="002A577B" w:rsidP="00413187">
            <w:pPr>
              <w:keepNext/>
              <w:keepLines/>
              <w:jc w:val="center"/>
              <w:rPr>
                <w:ins w:id="287" w:author="CATT" w:date="2024-09-29T10:05:00Z"/>
                <w:rFonts w:ascii="Arial" w:eastAsiaTheme="minorEastAsia" w:hAnsi="Arial"/>
                <w:b/>
                <w:sz w:val="18"/>
                <w:szCs w:val="20"/>
                <w:lang w:val="en-GB"/>
              </w:rPr>
            </w:pPr>
            <w:ins w:id="288" w:author="CATT" w:date="2024-09-29T10:05:00Z">
              <w:r>
                <w:rPr>
                  <w:rFonts w:ascii="Arial" w:eastAsiaTheme="minorEastAsia" w:hAnsi="Arial"/>
                  <w:b/>
                  <w:sz w:val="18"/>
                  <w:szCs w:val="20"/>
                  <w:lang w:val="en-GB"/>
                </w:rPr>
                <w:t>Semantics description</w:t>
              </w:r>
            </w:ins>
          </w:p>
        </w:tc>
      </w:tr>
      <w:tr w:rsidR="002A577B" w14:paraId="5B84B026" w14:textId="77777777" w:rsidTr="00413187">
        <w:trPr>
          <w:ins w:id="289" w:author="CATT" w:date="2024-09-29T10:05:00Z"/>
        </w:trPr>
        <w:tc>
          <w:tcPr>
            <w:tcW w:w="2551" w:type="dxa"/>
          </w:tcPr>
          <w:p w14:paraId="64E3D9CB" w14:textId="77777777" w:rsidR="002A577B" w:rsidRDefault="002A577B" w:rsidP="00413187">
            <w:pPr>
              <w:keepNext/>
              <w:keepLines/>
              <w:rPr>
                <w:ins w:id="290" w:author="CATT" w:date="2024-09-29T10:05:00Z"/>
                <w:rFonts w:ascii="Arial" w:eastAsia="宋体" w:hAnsi="Arial"/>
                <w:b/>
                <w:sz w:val="18"/>
                <w:szCs w:val="20"/>
                <w:lang w:eastAsia="zh-CN"/>
              </w:rPr>
            </w:pPr>
            <w:ins w:id="291" w:author="CATT" w:date="2024-09-29T10:05:00Z">
              <w:r>
                <w:rPr>
                  <w:rFonts w:ascii="Arial" w:eastAsia="宋体" w:hAnsi="Arial" w:hint="eastAsia"/>
                  <w:b/>
                  <w:sz w:val="18"/>
                  <w:szCs w:val="20"/>
                  <w:lang w:eastAsia="zh-CN"/>
                </w:rPr>
                <w:t>NG Resume (FFS)</w:t>
              </w:r>
            </w:ins>
          </w:p>
        </w:tc>
        <w:tc>
          <w:tcPr>
            <w:tcW w:w="1020" w:type="dxa"/>
          </w:tcPr>
          <w:p w14:paraId="14273B7B" w14:textId="77777777" w:rsidR="002A577B" w:rsidRDefault="002A577B" w:rsidP="00413187">
            <w:pPr>
              <w:keepNext/>
              <w:keepLines/>
              <w:rPr>
                <w:ins w:id="292" w:author="CATT" w:date="2024-09-29T10:05:00Z"/>
                <w:rFonts w:ascii="Arial" w:eastAsia="宋体" w:hAnsi="Arial" w:cs="Arial"/>
                <w:sz w:val="18"/>
                <w:szCs w:val="20"/>
                <w:lang w:val="en-GB" w:eastAsia="zh-CN"/>
              </w:rPr>
            </w:pPr>
          </w:p>
        </w:tc>
        <w:tc>
          <w:tcPr>
            <w:tcW w:w="1474" w:type="dxa"/>
          </w:tcPr>
          <w:p w14:paraId="4021A564" w14:textId="77777777" w:rsidR="002A577B" w:rsidRDefault="002A577B" w:rsidP="00413187">
            <w:pPr>
              <w:keepNext/>
              <w:keepLines/>
              <w:rPr>
                <w:ins w:id="293" w:author="CATT" w:date="2024-09-29T10:05:00Z"/>
                <w:rFonts w:ascii="Arial" w:eastAsiaTheme="minorEastAsia" w:hAnsi="Arial" w:cs="Arial"/>
                <w:i/>
                <w:sz w:val="18"/>
                <w:szCs w:val="20"/>
                <w:lang w:val="en-GB" w:eastAsia="ja-JP"/>
              </w:rPr>
            </w:pPr>
          </w:p>
        </w:tc>
        <w:tc>
          <w:tcPr>
            <w:tcW w:w="1872" w:type="dxa"/>
          </w:tcPr>
          <w:p w14:paraId="65D2C0A5" w14:textId="77777777" w:rsidR="002A577B" w:rsidRDefault="002A577B" w:rsidP="00413187">
            <w:pPr>
              <w:keepNext/>
              <w:keepLines/>
              <w:rPr>
                <w:ins w:id="294" w:author="CATT" w:date="2024-09-29T10:05:00Z"/>
                <w:rFonts w:ascii="Arial" w:eastAsiaTheme="minorEastAsia" w:hAnsi="Arial"/>
                <w:sz w:val="18"/>
                <w:szCs w:val="20"/>
                <w:lang w:val="en-GB" w:eastAsia="ja-JP"/>
              </w:rPr>
            </w:pPr>
          </w:p>
        </w:tc>
        <w:tc>
          <w:tcPr>
            <w:tcW w:w="2880" w:type="dxa"/>
          </w:tcPr>
          <w:p w14:paraId="6135798B" w14:textId="77777777" w:rsidR="002A577B" w:rsidRDefault="002A577B" w:rsidP="00413187">
            <w:pPr>
              <w:keepNext/>
              <w:keepLines/>
              <w:rPr>
                <w:ins w:id="295" w:author="CATT" w:date="2024-09-29T10:05:00Z"/>
                <w:rFonts w:ascii="Arial" w:eastAsiaTheme="minorEastAsia" w:hAnsi="Arial" w:cs="Arial"/>
                <w:sz w:val="18"/>
                <w:szCs w:val="20"/>
                <w:lang w:val="en-GB" w:eastAsia="ja-JP"/>
              </w:rPr>
            </w:pPr>
          </w:p>
        </w:tc>
      </w:tr>
    </w:tbl>
    <w:p w14:paraId="0C6675CE" w14:textId="77777777" w:rsidR="002A577B" w:rsidRDefault="002A577B" w:rsidP="002A577B">
      <w:pPr>
        <w:rPr>
          <w:ins w:id="296" w:author="CATT" w:date="2024-09-29T10:05:00Z"/>
          <w:rFonts w:eastAsia="宋体"/>
          <w:b/>
          <w:highlight w:val="yellow"/>
          <w:lang w:eastAsia="zh-CN"/>
        </w:rPr>
      </w:pPr>
    </w:p>
    <w:p w14:paraId="51C204B3" w14:textId="77777777" w:rsidR="00AD5C9D" w:rsidRDefault="002A577B" w:rsidP="002A577B">
      <w:pPr>
        <w:overflowPunct w:val="0"/>
        <w:autoSpaceDE w:val="0"/>
        <w:autoSpaceDN w:val="0"/>
        <w:adjustRightInd w:val="0"/>
        <w:spacing w:after="180"/>
        <w:textAlignment w:val="baseline"/>
        <w:rPr>
          <w:rFonts w:eastAsia="等线"/>
          <w:b/>
          <w:i/>
          <w:color w:val="FF0000"/>
          <w:sz w:val="21"/>
          <w:lang w:eastAsia="zh-CN"/>
        </w:rPr>
      </w:pPr>
      <w:ins w:id="297" w:author="CATT" w:date="2024-09-29T10:05:00Z">
        <w:r w:rsidRPr="00FC56E1">
          <w:rPr>
            <w:rFonts w:eastAsia="等线" w:hint="eastAsia"/>
            <w:color w:val="FF0000"/>
            <w:szCs w:val="20"/>
            <w:lang w:val="en-GB" w:eastAsia="zh-CN"/>
          </w:rPr>
          <w:t>Editor</w:t>
        </w:r>
        <w:r w:rsidRPr="00FC56E1">
          <w:rPr>
            <w:rFonts w:eastAsia="等线"/>
            <w:color w:val="FF0000"/>
            <w:szCs w:val="20"/>
            <w:lang w:val="en-GB" w:eastAsia="zh-CN"/>
          </w:rPr>
          <w:t>’</w:t>
        </w:r>
        <w:r w:rsidRPr="00FC56E1">
          <w:rPr>
            <w:rFonts w:eastAsia="等线" w:hint="eastAsia"/>
            <w:color w:val="FF0000"/>
            <w:szCs w:val="20"/>
            <w:lang w:val="en-GB" w:eastAsia="zh-CN"/>
          </w:rPr>
          <w:t>s Note: The IE naming and content are FFS.</w:t>
        </w:r>
      </w:ins>
    </w:p>
    <w:p w14:paraId="1B3B2EF5" w14:textId="77777777" w:rsidR="0094766B" w:rsidRPr="000F1912" w:rsidRDefault="003E2CF8" w:rsidP="000F1912">
      <w:pPr>
        <w:spacing w:after="180" w:line="259" w:lineRule="auto"/>
        <w:jc w:val="center"/>
        <w:rPr>
          <w:rFonts w:eastAsia="等线"/>
          <w:lang w:eastAsia="zh-CN"/>
        </w:rPr>
      </w:pPr>
      <w:r>
        <w:rPr>
          <w:rFonts w:eastAsia="等线" w:hint="eastAsia"/>
          <w:b/>
          <w:i/>
          <w:color w:val="FF0000"/>
          <w:sz w:val="21"/>
          <w:szCs w:val="20"/>
          <w:highlight w:val="yellow"/>
          <w:lang w:val="en-GB" w:eastAsia="zh-CN"/>
        </w:rPr>
        <w:t>-</w:t>
      </w:r>
      <w:r>
        <w:rPr>
          <w:rFonts w:eastAsia="等线"/>
          <w:b/>
          <w:i/>
          <w:color w:val="FF0000"/>
          <w:sz w:val="21"/>
          <w:szCs w:val="20"/>
          <w:highlight w:val="yellow"/>
          <w:lang w:val="en-GB" w:eastAsia="zh-CN"/>
        </w:rPr>
        <w:t>----------------</w:t>
      </w:r>
      <w:r>
        <w:rPr>
          <w:rFonts w:eastAsia="等线" w:hint="eastAsia"/>
          <w:b/>
          <w:i/>
          <w:color w:val="FF0000"/>
          <w:sz w:val="21"/>
          <w:szCs w:val="20"/>
          <w:highlight w:val="yellow"/>
          <w:lang w:val="en-GB" w:eastAsia="zh-CN"/>
        </w:rPr>
        <w:t>End of</w:t>
      </w:r>
      <w:r>
        <w:rPr>
          <w:rFonts w:eastAsia="等线"/>
          <w:b/>
          <w:i/>
          <w:color w:val="FF0000"/>
          <w:sz w:val="21"/>
          <w:szCs w:val="20"/>
          <w:highlight w:val="yellow"/>
          <w:lang w:val="en-GB" w:eastAsia="zh-CN"/>
        </w:rPr>
        <w:t xml:space="preserve"> Change-------------------</w:t>
      </w:r>
    </w:p>
    <w:sectPr w:rsidR="0094766B" w:rsidRPr="000F1912" w:rsidSect="002A577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3CEEE" w14:textId="77777777" w:rsidR="00405BDC" w:rsidRDefault="00405BDC">
      <w:r>
        <w:separator/>
      </w:r>
    </w:p>
  </w:endnote>
  <w:endnote w:type="continuationSeparator" w:id="0">
    <w:p w14:paraId="6E298BFA" w14:textId="77777777" w:rsidR="00405BDC" w:rsidRDefault="0040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E4B25" w14:textId="77777777" w:rsidR="00413187" w:rsidRDefault="00413187">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5495A135" w14:textId="77777777" w:rsidR="00413187" w:rsidRDefault="0041318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CBBE4" w14:textId="77777777" w:rsidR="00413187" w:rsidRDefault="00413187">
    <w:pPr>
      <w:pStyle w:val="af1"/>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FA1D5B">
      <w:rPr>
        <w:rStyle w:val="afc"/>
        <w:noProof/>
      </w:rPr>
      <w:t>5</w:t>
    </w:r>
    <w:r>
      <w:rPr>
        <w:rStyle w:val="afc"/>
      </w:rPr>
      <w:fldChar w:fldCharType="end"/>
    </w:r>
  </w:p>
  <w:p w14:paraId="2590D8B2" w14:textId="77777777" w:rsidR="00413187" w:rsidRDefault="00413187">
    <w:pPr>
      <w:pStyle w:val="af1"/>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44809" w14:textId="77777777" w:rsidR="00405BDC" w:rsidRDefault="00405BDC">
      <w:r>
        <w:separator/>
      </w:r>
    </w:p>
  </w:footnote>
  <w:footnote w:type="continuationSeparator" w:id="0">
    <w:p w14:paraId="5249E120" w14:textId="77777777" w:rsidR="00405BDC" w:rsidRDefault="0040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5A765" w14:textId="77777777" w:rsidR="00413187" w:rsidRDefault="00413187">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6"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654B25"/>
    <w:multiLevelType w:val="multilevel"/>
    <w:tmpl w:val="16654B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A01ABD"/>
    <w:multiLevelType w:val="hybridMultilevel"/>
    <w:tmpl w:val="EEF6FEC4"/>
    <w:lvl w:ilvl="0" w:tplc="5D281C9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046BB7"/>
    <w:multiLevelType w:val="multilevel"/>
    <w:tmpl w:val="54B2BD1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7045AF3"/>
    <w:multiLevelType w:val="multilevel"/>
    <w:tmpl w:val="CC32182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5E74CE"/>
    <w:multiLevelType w:val="multilevel"/>
    <w:tmpl w:val="715E74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80B096A"/>
    <w:multiLevelType w:val="multilevel"/>
    <w:tmpl w:val="780B09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055642">
    <w:abstractNumId w:val="19"/>
  </w:num>
  <w:num w:numId="2" w16cid:durableId="1055272046">
    <w:abstractNumId w:val="0"/>
  </w:num>
  <w:num w:numId="3" w16cid:durableId="1932660768">
    <w:abstractNumId w:val="5"/>
  </w:num>
  <w:num w:numId="4" w16cid:durableId="1254320467">
    <w:abstractNumId w:val="2"/>
  </w:num>
  <w:num w:numId="5" w16cid:durableId="1820069837">
    <w:abstractNumId w:val="3"/>
  </w:num>
  <w:num w:numId="6" w16cid:durableId="1992098857">
    <w:abstractNumId w:val="4"/>
  </w:num>
  <w:num w:numId="7" w16cid:durableId="1432239355">
    <w:abstractNumId w:val="6"/>
  </w:num>
  <w:num w:numId="8" w16cid:durableId="141388193">
    <w:abstractNumId w:val="17"/>
  </w:num>
  <w:num w:numId="9" w16cid:durableId="181864475">
    <w:abstractNumId w:val="1"/>
  </w:num>
  <w:num w:numId="10" w16cid:durableId="226234713">
    <w:abstractNumId w:val="15"/>
  </w:num>
  <w:num w:numId="11" w16cid:durableId="936447185">
    <w:abstractNumId w:val="13"/>
  </w:num>
  <w:num w:numId="12" w16cid:durableId="691539833">
    <w:abstractNumId w:val="11"/>
  </w:num>
  <w:num w:numId="13" w16cid:durableId="1324578820">
    <w:abstractNumId w:val="18"/>
  </w:num>
  <w:num w:numId="14" w16cid:durableId="2134329467">
    <w:abstractNumId w:val="16"/>
  </w:num>
  <w:num w:numId="15" w16cid:durableId="228617583">
    <w:abstractNumId w:val="8"/>
  </w:num>
  <w:num w:numId="16" w16cid:durableId="1938243853">
    <w:abstractNumId w:val="9"/>
  </w:num>
  <w:num w:numId="17" w16cid:durableId="1567840457">
    <w:abstractNumId w:val="10"/>
  </w:num>
  <w:num w:numId="18" w16cid:durableId="83114133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54348941">
    <w:abstractNumId w:val="20"/>
  </w:num>
  <w:num w:numId="20" w16cid:durableId="212614783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452">
    <w:abstractNumId w:val="12"/>
  </w:num>
  <w:num w:numId="22" w16cid:durableId="3585619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8C"/>
    <w:rsid w:val="00001C9F"/>
    <w:rsid w:val="00001CE1"/>
    <w:rsid w:val="0000202E"/>
    <w:rsid w:val="0000267D"/>
    <w:rsid w:val="00002F93"/>
    <w:rsid w:val="00002FDB"/>
    <w:rsid w:val="00003443"/>
    <w:rsid w:val="00003521"/>
    <w:rsid w:val="00003687"/>
    <w:rsid w:val="00003E92"/>
    <w:rsid w:val="00004069"/>
    <w:rsid w:val="00004258"/>
    <w:rsid w:val="00004A7C"/>
    <w:rsid w:val="00004AB6"/>
    <w:rsid w:val="00005014"/>
    <w:rsid w:val="000051CE"/>
    <w:rsid w:val="00005B8B"/>
    <w:rsid w:val="00006246"/>
    <w:rsid w:val="00006633"/>
    <w:rsid w:val="000067A2"/>
    <w:rsid w:val="0000684C"/>
    <w:rsid w:val="00006B30"/>
    <w:rsid w:val="000070C6"/>
    <w:rsid w:val="00010190"/>
    <w:rsid w:val="00010196"/>
    <w:rsid w:val="000109E6"/>
    <w:rsid w:val="000116A5"/>
    <w:rsid w:val="00014679"/>
    <w:rsid w:val="00014DF0"/>
    <w:rsid w:val="00015946"/>
    <w:rsid w:val="000159A0"/>
    <w:rsid w:val="0001609E"/>
    <w:rsid w:val="0001687F"/>
    <w:rsid w:val="00016AC6"/>
    <w:rsid w:val="00016B22"/>
    <w:rsid w:val="00016D97"/>
    <w:rsid w:val="00017162"/>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22B"/>
    <w:rsid w:val="000307F7"/>
    <w:rsid w:val="00031185"/>
    <w:rsid w:val="00031756"/>
    <w:rsid w:val="000318A1"/>
    <w:rsid w:val="00032071"/>
    <w:rsid w:val="000322B6"/>
    <w:rsid w:val="000327D3"/>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10"/>
    <w:rsid w:val="00040420"/>
    <w:rsid w:val="00040B77"/>
    <w:rsid w:val="00040BF4"/>
    <w:rsid w:val="00041100"/>
    <w:rsid w:val="000417EB"/>
    <w:rsid w:val="0004224E"/>
    <w:rsid w:val="000426EE"/>
    <w:rsid w:val="00042CB6"/>
    <w:rsid w:val="00042DA0"/>
    <w:rsid w:val="0004357F"/>
    <w:rsid w:val="0004394C"/>
    <w:rsid w:val="00043E81"/>
    <w:rsid w:val="000443DE"/>
    <w:rsid w:val="000444C6"/>
    <w:rsid w:val="0004480D"/>
    <w:rsid w:val="00046064"/>
    <w:rsid w:val="000460BD"/>
    <w:rsid w:val="00046283"/>
    <w:rsid w:val="000466C6"/>
    <w:rsid w:val="00046CC7"/>
    <w:rsid w:val="00047744"/>
    <w:rsid w:val="00047FD2"/>
    <w:rsid w:val="0005020F"/>
    <w:rsid w:val="0005030C"/>
    <w:rsid w:val="00050F96"/>
    <w:rsid w:val="00051B6C"/>
    <w:rsid w:val="00051D6E"/>
    <w:rsid w:val="00052524"/>
    <w:rsid w:val="000527F0"/>
    <w:rsid w:val="000529C6"/>
    <w:rsid w:val="00052D73"/>
    <w:rsid w:val="000535BC"/>
    <w:rsid w:val="0005366E"/>
    <w:rsid w:val="0005381B"/>
    <w:rsid w:val="000538A1"/>
    <w:rsid w:val="00053A0A"/>
    <w:rsid w:val="00054737"/>
    <w:rsid w:val="0005476B"/>
    <w:rsid w:val="00055E49"/>
    <w:rsid w:val="000567BD"/>
    <w:rsid w:val="00056855"/>
    <w:rsid w:val="0005758B"/>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5C0"/>
    <w:rsid w:val="000716F0"/>
    <w:rsid w:val="00071748"/>
    <w:rsid w:val="00071A41"/>
    <w:rsid w:val="00071D25"/>
    <w:rsid w:val="0007286D"/>
    <w:rsid w:val="00072B56"/>
    <w:rsid w:val="00072DB9"/>
    <w:rsid w:val="000731F9"/>
    <w:rsid w:val="000738D9"/>
    <w:rsid w:val="00073A1D"/>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AE8"/>
    <w:rsid w:val="0009506F"/>
    <w:rsid w:val="00095B42"/>
    <w:rsid w:val="00095BE5"/>
    <w:rsid w:val="00095DA0"/>
    <w:rsid w:val="00095DDD"/>
    <w:rsid w:val="00096138"/>
    <w:rsid w:val="00096CE1"/>
    <w:rsid w:val="0009790F"/>
    <w:rsid w:val="00097ECB"/>
    <w:rsid w:val="00097F08"/>
    <w:rsid w:val="000A0BE8"/>
    <w:rsid w:val="000A0DC6"/>
    <w:rsid w:val="000A0E19"/>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872"/>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877"/>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7DD"/>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1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03B"/>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479"/>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3B7"/>
    <w:rsid w:val="0011656F"/>
    <w:rsid w:val="0011686D"/>
    <w:rsid w:val="00116B52"/>
    <w:rsid w:val="00117987"/>
    <w:rsid w:val="0012036A"/>
    <w:rsid w:val="001204C5"/>
    <w:rsid w:val="001205C8"/>
    <w:rsid w:val="00120CED"/>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3F7B"/>
    <w:rsid w:val="00134416"/>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2B4"/>
    <w:rsid w:val="00145508"/>
    <w:rsid w:val="00145DEE"/>
    <w:rsid w:val="0014667A"/>
    <w:rsid w:val="001469E3"/>
    <w:rsid w:val="00146BD3"/>
    <w:rsid w:val="00146C8B"/>
    <w:rsid w:val="00146CBE"/>
    <w:rsid w:val="00146E22"/>
    <w:rsid w:val="001471C9"/>
    <w:rsid w:val="00147599"/>
    <w:rsid w:val="00147AFD"/>
    <w:rsid w:val="00147DDC"/>
    <w:rsid w:val="00147EC8"/>
    <w:rsid w:val="001504E7"/>
    <w:rsid w:val="001509C6"/>
    <w:rsid w:val="00150EDD"/>
    <w:rsid w:val="00151113"/>
    <w:rsid w:val="00151654"/>
    <w:rsid w:val="00151E42"/>
    <w:rsid w:val="00151FAD"/>
    <w:rsid w:val="00152012"/>
    <w:rsid w:val="00152133"/>
    <w:rsid w:val="001525EB"/>
    <w:rsid w:val="0015326C"/>
    <w:rsid w:val="00153478"/>
    <w:rsid w:val="0015467B"/>
    <w:rsid w:val="00154852"/>
    <w:rsid w:val="00154AAC"/>
    <w:rsid w:val="00154B7A"/>
    <w:rsid w:val="00154C4F"/>
    <w:rsid w:val="0015567B"/>
    <w:rsid w:val="00155BF6"/>
    <w:rsid w:val="00156119"/>
    <w:rsid w:val="00156514"/>
    <w:rsid w:val="00156B10"/>
    <w:rsid w:val="00156BE4"/>
    <w:rsid w:val="00156E80"/>
    <w:rsid w:val="00156EBB"/>
    <w:rsid w:val="001570B2"/>
    <w:rsid w:val="00157259"/>
    <w:rsid w:val="001572F0"/>
    <w:rsid w:val="001604EC"/>
    <w:rsid w:val="001605FD"/>
    <w:rsid w:val="00160820"/>
    <w:rsid w:val="00160DC6"/>
    <w:rsid w:val="00160ECB"/>
    <w:rsid w:val="0016114E"/>
    <w:rsid w:val="00161CBE"/>
    <w:rsid w:val="0016201F"/>
    <w:rsid w:val="001625EC"/>
    <w:rsid w:val="00162A44"/>
    <w:rsid w:val="00162FB7"/>
    <w:rsid w:val="00163268"/>
    <w:rsid w:val="001632A1"/>
    <w:rsid w:val="001633A0"/>
    <w:rsid w:val="00164894"/>
    <w:rsid w:val="00164B9B"/>
    <w:rsid w:val="0016548B"/>
    <w:rsid w:val="001657DC"/>
    <w:rsid w:val="00165B2B"/>
    <w:rsid w:val="00165C07"/>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A83"/>
    <w:rsid w:val="00172C2C"/>
    <w:rsid w:val="00172CA2"/>
    <w:rsid w:val="00173173"/>
    <w:rsid w:val="00173D8B"/>
    <w:rsid w:val="00173DC2"/>
    <w:rsid w:val="00173DFA"/>
    <w:rsid w:val="00173EA3"/>
    <w:rsid w:val="00174612"/>
    <w:rsid w:val="00174970"/>
    <w:rsid w:val="001755AA"/>
    <w:rsid w:val="00175634"/>
    <w:rsid w:val="0017581A"/>
    <w:rsid w:val="00175E2F"/>
    <w:rsid w:val="0017621E"/>
    <w:rsid w:val="0017680E"/>
    <w:rsid w:val="00177156"/>
    <w:rsid w:val="00177266"/>
    <w:rsid w:val="00177483"/>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6DA6"/>
    <w:rsid w:val="0018753B"/>
    <w:rsid w:val="001877FC"/>
    <w:rsid w:val="001878FF"/>
    <w:rsid w:val="001905CE"/>
    <w:rsid w:val="00190794"/>
    <w:rsid w:val="001909BF"/>
    <w:rsid w:val="001910DF"/>
    <w:rsid w:val="001911EA"/>
    <w:rsid w:val="001918B8"/>
    <w:rsid w:val="00191A47"/>
    <w:rsid w:val="00191D49"/>
    <w:rsid w:val="00192332"/>
    <w:rsid w:val="00192594"/>
    <w:rsid w:val="00192D6E"/>
    <w:rsid w:val="0019302F"/>
    <w:rsid w:val="00193206"/>
    <w:rsid w:val="0019377D"/>
    <w:rsid w:val="00193DA0"/>
    <w:rsid w:val="0019467A"/>
    <w:rsid w:val="001946CD"/>
    <w:rsid w:val="00194DDA"/>
    <w:rsid w:val="001951F5"/>
    <w:rsid w:val="001959A7"/>
    <w:rsid w:val="00195EB5"/>
    <w:rsid w:val="0019661F"/>
    <w:rsid w:val="00197338"/>
    <w:rsid w:val="00197621"/>
    <w:rsid w:val="00197655"/>
    <w:rsid w:val="001976EB"/>
    <w:rsid w:val="00197CE5"/>
    <w:rsid w:val="00197D78"/>
    <w:rsid w:val="001A08B0"/>
    <w:rsid w:val="001A0962"/>
    <w:rsid w:val="001A11F0"/>
    <w:rsid w:val="001A127B"/>
    <w:rsid w:val="001A1F51"/>
    <w:rsid w:val="001A20DD"/>
    <w:rsid w:val="001A251B"/>
    <w:rsid w:val="001A27F5"/>
    <w:rsid w:val="001A3D13"/>
    <w:rsid w:val="001A3F69"/>
    <w:rsid w:val="001A4CDD"/>
    <w:rsid w:val="001A53C3"/>
    <w:rsid w:val="001A5B36"/>
    <w:rsid w:val="001A63BC"/>
    <w:rsid w:val="001A6599"/>
    <w:rsid w:val="001A6878"/>
    <w:rsid w:val="001A68FB"/>
    <w:rsid w:val="001A6929"/>
    <w:rsid w:val="001A6AB3"/>
    <w:rsid w:val="001A6CC8"/>
    <w:rsid w:val="001A735C"/>
    <w:rsid w:val="001A7CF7"/>
    <w:rsid w:val="001B02F7"/>
    <w:rsid w:val="001B1AFF"/>
    <w:rsid w:val="001B220B"/>
    <w:rsid w:val="001B2FCC"/>
    <w:rsid w:val="001B32BD"/>
    <w:rsid w:val="001B3C20"/>
    <w:rsid w:val="001B4F3F"/>
    <w:rsid w:val="001B53BF"/>
    <w:rsid w:val="001B5609"/>
    <w:rsid w:val="001B5F42"/>
    <w:rsid w:val="001B6049"/>
    <w:rsid w:val="001B608A"/>
    <w:rsid w:val="001B689A"/>
    <w:rsid w:val="001B7232"/>
    <w:rsid w:val="001B7AB3"/>
    <w:rsid w:val="001C0832"/>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2EF"/>
    <w:rsid w:val="001C5303"/>
    <w:rsid w:val="001C58F6"/>
    <w:rsid w:val="001C5C49"/>
    <w:rsid w:val="001C5D4D"/>
    <w:rsid w:val="001C60DF"/>
    <w:rsid w:val="001C6367"/>
    <w:rsid w:val="001C6467"/>
    <w:rsid w:val="001C6B67"/>
    <w:rsid w:val="001D0564"/>
    <w:rsid w:val="001D1228"/>
    <w:rsid w:val="001D20D5"/>
    <w:rsid w:val="001D218E"/>
    <w:rsid w:val="001D21F3"/>
    <w:rsid w:val="001D2746"/>
    <w:rsid w:val="001D2EEF"/>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3CA"/>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DC"/>
    <w:rsid w:val="00200D83"/>
    <w:rsid w:val="00201135"/>
    <w:rsid w:val="002018C5"/>
    <w:rsid w:val="002019FE"/>
    <w:rsid w:val="00201B60"/>
    <w:rsid w:val="00201CB3"/>
    <w:rsid w:val="002027EC"/>
    <w:rsid w:val="00202B71"/>
    <w:rsid w:val="002033FD"/>
    <w:rsid w:val="002034F9"/>
    <w:rsid w:val="0020391E"/>
    <w:rsid w:val="0020399E"/>
    <w:rsid w:val="00203A84"/>
    <w:rsid w:val="00204504"/>
    <w:rsid w:val="0020468D"/>
    <w:rsid w:val="002048B9"/>
    <w:rsid w:val="002048F1"/>
    <w:rsid w:val="00204CF9"/>
    <w:rsid w:val="0020540C"/>
    <w:rsid w:val="00205834"/>
    <w:rsid w:val="00205F07"/>
    <w:rsid w:val="00205F43"/>
    <w:rsid w:val="002062EE"/>
    <w:rsid w:val="00206622"/>
    <w:rsid w:val="00206893"/>
    <w:rsid w:val="00206BFC"/>
    <w:rsid w:val="00207333"/>
    <w:rsid w:val="00207863"/>
    <w:rsid w:val="0020799E"/>
    <w:rsid w:val="00207E33"/>
    <w:rsid w:val="002104A1"/>
    <w:rsid w:val="00211973"/>
    <w:rsid w:val="00211A78"/>
    <w:rsid w:val="00211ACD"/>
    <w:rsid w:val="00212435"/>
    <w:rsid w:val="00212572"/>
    <w:rsid w:val="00212797"/>
    <w:rsid w:val="00212835"/>
    <w:rsid w:val="00212B59"/>
    <w:rsid w:val="00212F18"/>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5F0"/>
    <w:rsid w:val="00223860"/>
    <w:rsid w:val="002238FB"/>
    <w:rsid w:val="00223B8C"/>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4FDD"/>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1DCA"/>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596"/>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45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1E1E"/>
    <w:rsid w:val="002A2554"/>
    <w:rsid w:val="002A26BC"/>
    <w:rsid w:val="002A29C4"/>
    <w:rsid w:val="002A2A49"/>
    <w:rsid w:val="002A2C58"/>
    <w:rsid w:val="002A31F8"/>
    <w:rsid w:val="002A372B"/>
    <w:rsid w:val="002A3D07"/>
    <w:rsid w:val="002A50CB"/>
    <w:rsid w:val="002A577B"/>
    <w:rsid w:val="002A5925"/>
    <w:rsid w:val="002A64AA"/>
    <w:rsid w:val="002A6951"/>
    <w:rsid w:val="002A6AC0"/>
    <w:rsid w:val="002A773B"/>
    <w:rsid w:val="002A79EE"/>
    <w:rsid w:val="002B01A8"/>
    <w:rsid w:val="002B0640"/>
    <w:rsid w:val="002B0733"/>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3A"/>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544"/>
    <w:rsid w:val="002B7B99"/>
    <w:rsid w:val="002B7EFD"/>
    <w:rsid w:val="002C02DC"/>
    <w:rsid w:val="002C03BF"/>
    <w:rsid w:val="002C0954"/>
    <w:rsid w:val="002C133C"/>
    <w:rsid w:val="002C1508"/>
    <w:rsid w:val="002C18C3"/>
    <w:rsid w:val="002C1B2F"/>
    <w:rsid w:val="002C224A"/>
    <w:rsid w:val="002C23DB"/>
    <w:rsid w:val="002C2443"/>
    <w:rsid w:val="002C354D"/>
    <w:rsid w:val="002C51AA"/>
    <w:rsid w:val="002C537E"/>
    <w:rsid w:val="002C5464"/>
    <w:rsid w:val="002C575F"/>
    <w:rsid w:val="002C5799"/>
    <w:rsid w:val="002C586A"/>
    <w:rsid w:val="002C6318"/>
    <w:rsid w:val="002C7745"/>
    <w:rsid w:val="002D0422"/>
    <w:rsid w:val="002D0613"/>
    <w:rsid w:val="002D0B13"/>
    <w:rsid w:val="002D1E40"/>
    <w:rsid w:val="002D28DF"/>
    <w:rsid w:val="002D2A52"/>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1FE"/>
    <w:rsid w:val="002D7825"/>
    <w:rsid w:val="002D793A"/>
    <w:rsid w:val="002E021B"/>
    <w:rsid w:val="002E09DC"/>
    <w:rsid w:val="002E0A94"/>
    <w:rsid w:val="002E1672"/>
    <w:rsid w:val="002E1A46"/>
    <w:rsid w:val="002E1FBD"/>
    <w:rsid w:val="002E21D0"/>
    <w:rsid w:val="002E2B09"/>
    <w:rsid w:val="002E3647"/>
    <w:rsid w:val="002E54E5"/>
    <w:rsid w:val="002E5750"/>
    <w:rsid w:val="002E5987"/>
    <w:rsid w:val="002E5B26"/>
    <w:rsid w:val="002E5F49"/>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8D0"/>
    <w:rsid w:val="002F7A6B"/>
    <w:rsid w:val="002F7E5B"/>
    <w:rsid w:val="00300045"/>
    <w:rsid w:val="00300156"/>
    <w:rsid w:val="00300373"/>
    <w:rsid w:val="003004BB"/>
    <w:rsid w:val="0030061E"/>
    <w:rsid w:val="00301E72"/>
    <w:rsid w:val="00302017"/>
    <w:rsid w:val="00302431"/>
    <w:rsid w:val="00302438"/>
    <w:rsid w:val="00302495"/>
    <w:rsid w:val="0030274E"/>
    <w:rsid w:val="003030F4"/>
    <w:rsid w:val="003036DE"/>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3E4A"/>
    <w:rsid w:val="00313F6A"/>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4EF4"/>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8D7"/>
    <w:rsid w:val="00332F55"/>
    <w:rsid w:val="0033362F"/>
    <w:rsid w:val="00333A64"/>
    <w:rsid w:val="00333A79"/>
    <w:rsid w:val="00333D64"/>
    <w:rsid w:val="00333DB9"/>
    <w:rsid w:val="00334319"/>
    <w:rsid w:val="00334DE2"/>
    <w:rsid w:val="00334ECA"/>
    <w:rsid w:val="00335547"/>
    <w:rsid w:val="00335FAF"/>
    <w:rsid w:val="0033634F"/>
    <w:rsid w:val="00336E52"/>
    <w:rsid w:val="00337D96"/>
    <w:rsid w:val="0034063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071"/>
    <w:rsid w:val="003452EB"/>
    <w:rsid w:val="00345B74"/>
    <w:rsid w:val="00345BDB"/>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B51"/>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80E"/>
    <w:rsid w:val="00376BAC"/>
    <w:rsid w:val="003771E5"/>
    <w:rsid w:val="00377DD1"/>
    <w:rsid w:val="00377FD3"/>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6A8"/>
    <w:rsid w:val="00392913"/>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631"/>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9BA"/>
    <w:rsid w:val="003C0E9B"/>
    <w:rsid w:val="003C106B"/>
    <w:rsid w:val="003C1247"/>
    <w:rsid w:val="003C1484"/>
    <w:rsid w:val="003C1548"/>
    <w:rsid w:val="003C1818"/>
    <w:rsid w:val="003C1B2E"/>
    <w:rsid w:val="003C1B52"/>
    <w:rsid w:val="003C250D"/>
    <w:rsid w:val="003C25AE"/>
    <w:rsid w:val="003C370B"/>
    <w:rsid w:val="003C370C"/>
    <w:rsid w:val="003C379E"/>
    <w:rsid w:val="003C4138"/>
    <w:rsid w:val="003C4E5F"/>
    <w:rsid w:val="003C5336"/>
    <w:rsid w:val="003C597B"/>
    <w:rsid w:val="003C5B56"/>
    <w:rsid w:val="003C5ECB"/>
    <w:rsid w:val="003C5FA0"/>
    <w:rsid w:val="003C6293"/>
    <w:rsid w:val="003C6401"/>
    <w:rsid w:val="003C6E43"/>
    <w:rsid w:val="003C6E5F"/>
    <w:rsid w:val="003C758A"/>
    <w:rsid w:val="003C771A"/>
    <w:rsid w:val="003C7EE9"/>
    <w:rsid w:val="003D04FB"/>
    <w:rsid w:val="003D0E8D"/>
    <w:rsid w:val="003D0EA9"/>
    <w:rsid w:val="003D0F37"/>
    <w:rsid w:val="003D1A45"/>
    <w:rsid w:val="003D1C69"/>
    <w:rsid w:val="003D1D26"/>
    <w:rsid w:val="003D1F9D"/>
    <w:rsid w:val="003D201C"/>
    <w:rsid w:val="003D20EA"/>
    <w:rsid w:val="003D2357"/>
    <w:rsid w:val="003D2751"/>
    <w:rsid w:val="003D2EC2"/>
    <w:rsid w:val="003D34F5"/>
    <w:rsid w:val="003D3833"/>
    <w:rsid w:val="003D3CBE"/>
    <w:rsid w:val="003D4443"/>
    <w:rsid w:val="003D4CF1"/>
    <w:rsid w:val="003D50C7"/>
    <w:rsid w:val="003D59E2"/>
    <w:rsid w:val="003D5AD1"/>
    <w:rsid w:val="003D5D2F"/>
    <w:rsid w:val="003D6426"/>
    <w:rsid w:val="003D6C40"/>
    <w:rsid w:val="003D6DAA"/>
    <w:rsid w:val="003D731F"/>
    <w:rsid w:val="003D7899"/>
    <w:rsid w:val="003E00A5"/>
    <w:rsid w:val="003E0C02"/>
    <w:rsid w:val="003E0E76"/>
    <w:rsid w:val="003E0FCD"/>
    <w:rsid w:val="003E12DD"/>
    <w:rsid w:val="003E1C8C"/>
    <w:rsid w:val="003E27C5"/>
    <w:rsid w:val="003E2CF8"/>
    <w:rsid w:val="003E314F"/>
    <w:rsid w:val="003E3180"/>
    <w:rsid w:val="003E342A"/>
    <w:rsid w:val="003E3623"/>
    <w:rsid w:val="003E366F"/>
    <w:rsid w:val="003E3960"/>
    <w:rsid w:val="003E4049"/>
    <w:rsid w:val="003E40EF"/>
    <w:rsid w:val="003E4308"/>
    <w:rsid w:val="003E4570"/>
    <w:rsid w:val="003E46EF"/>
    <w:rsid w:val="003E4A67"/>
    <w:rsid w:val="003E6457"/>
    <w:rsid w:val="003E6842"/>
    <w:rsid w:val="003E7949"/>
    <w:rsid w:val="003E79CE"/>
    <w:rsid w:val="003E7E66"/>
    <w:rsid w:val="003E7F39"/>
    <w:rsid w:val="003F01D8"/>
    <w:rsid w:val="003F0C44"/>
    <w:rsid w:val="003F1082"/>
    <w:rsid w:val="003F13E5"/>
    <w:rsid w:val="003F178B"/>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6EC"/>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4D13"/>
    <w:rsid w:val="0040500B"/>
    <w:rsid w:val="00405152"/>
    <w:rsid w:val="00405BDC"/>
    <w:rsid w:val="00405DF4"/>
    <w:rsid w:val="00405E30"/>
    <w:rsid w:val="00406482"/>
    <w:rsid w:val="004066CC"/>
    <w:rsid w:val="00406A6A"/>
    <w:rsid w:val="00407269"/>
    <w:rsid w:val="004074AB"/>
    <w:rsid w:val="0040751B"/>
    <w:rsid w:val="00407633"/>
    <w:rsid w:val="004078EB"/>
    <w:rsid w:val="00407E42"/>
    <w:rsid w:val="00410EBA"/>
    <w:rsid w:val="004110EC"/>
    <w:rsid w:val="0041193F"/>
    <w:rsid w:val="00411B29"/>
    <w:rsid w:val="00411DD1"/>
    <w:rsid w:val="0041234E"/>
    <w:rsid w:val="004126A5"/>
    <w:rsid w:val="004126E2"/>
    <w:rsid w:val="00412E0F"/>
    <w:rsid w:val="00413051"/>
    <w:rsid w:val="00413187"/>
    <w:rsid w:val="00413511"/>
    <w:rsid w:val="00413AA3"/>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75E"/>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5CD"/>
    <w:rsid w:val="004346B2"/>
    <w:rsid w:val="0043487A"/>
    <w:rsid w:val="00435162"/>
    <w:rsid w:val="00435736"/>
    <w:rsid w:val="004363A4"/>
    <w:rsid w:val="0043659C"/>
    <w:rsid w:val="004369D0"/>
    <w:rsid w:val="004372B7"/>
    <w:rsid w:val="00437A02"/>
    <w:rsid w:val="00437FEA"/>
    <w:rsid w:val="004416FE"/>
    <w:rsid w:val="00441C2C"/>
    <w:rsid w:val="004422AB"/>
    <w:rsid w:val="004425D5"/>
    <w:rsid w:val="00442CD8"/>
    <w:rsid w:val="00442CF6"/>
    <w:rsid w:val="0044364A"/>
    <w:rsid w:val="00443A04"/>
    <w:rsid w:val="00444035"/>
    <w:rsid w:val="0044424C"/>
    <w:rsid w:val="0044447F"/>
    <w:rsid w:val="00444BDB"/>
    <w:rsid w:val="00445469"/>
    <w:rsid w:val="004459DC"/>
    <w:rsid w:val="004471D2"/>
    <w:rsid w:val="004508C9"/>
    <w:rsid w:val="004517FE"/>
    <w:rsid w:val="0045190E"/>
    <w:rsid w:val="00451C8A"/>
    <w:rsid w:val="004522E2"/>
    <w:rsid w:val="0045242F"/>
    <w:rsid w:val="00452BE8"/>
    <w:rsid w:val="00452E3D"/>
    <w:rsid w:val="00453532"/>
    <w:rsid w:val="0045357F"/>
    <w:rsid w:val="0045387D"/>
    <w:rsid w:val="00453934"/>
    <w:rsid w:val="00453F03"/>
    <w:rsid w:val="00453FD4"/>
    <w:rsid w:val="004559F5"/>
    <w:rsid w:val="00455F8F"/>
    <w:rsid w:val="00455FD3"/>
    <w:rsid w:val="00456901"/>
    <w:rsid w:val="00456D87"/>
    <w:rsid w:val="004570EC"/>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2DC3"/>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03A"/>
    <w:rsid w:val="00483652"/>
    <w:rsid w:val="00483B94"/>
    <w:rsid w:val="00484454"/>
    <w:rsid w:val="00484748"/>
    <w:rsid w:val="0048488C"/>
    <w:rsid w:val="00484F82"/>
    <w:rsid w:val="004851D7"/>
    <w:rsid w:val="00485515"/>
    <w:rsid w:val="00485642"/>
    <w:rsid w:val="0048693F"/>
    <w:rsid w:val="0048743A"/>
    <w:rsid w:val="00487473"/>
    <w:rsid w:val="00487645"/>
    <w:rsid w:val="00487B48"/>
    <w:rsid w:val="004901FA"/>
    <w:rsid w:val="00490328"/>
    <w:rsid w:val="00490808"/>
    <w:rsid w:val="00490E72"/>
    <w:rsid w:val="00491267"/>
    <w:rsid w:val="004914F5"/>
    <w:rsid w:val="00491500"/>
    <w:rsid w:val="0049165E"/>
    <w:rsid w:val="00491840"/>
    <w:rsid w:val="00491C78"/>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595"/>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4FDF"/>
    <w:rsid w:val="004A5771"/>
    <w:rsid w:val="004A5C96"/>
    <w:rsid w:val="004A6E53"/>
    <w:rsid w:val="004A79E2"/>
    <w:rsid w:val="004A7A68"/>
    <w:rsid w:val="004A7AA3"/>
    <w:rsid w:val="004A7D5F"/>
    <w:rsid w:val="004B0344"/>
    <w:rsid w:val="004B0457"/>
    <w:rsid w:val="004B08A0"/>
    <w:rsid w:val="004B116E"/>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002"/>
    <w:rsid w:val="004C2127"/>
    <w:rsid w:val="004C22EE"/>
    <w:rsid w:val="004C2803"/>
    <w:rsid w:val="004C2B88"/>
    <w:rsid w:val="004C38AC"/>
    <w:rsid w:val="004C3901"/>
    <w:rsid w:val="004C3998"/>
    <w:rsid w:val="004C3BD1"/>
    <w:rsid w:val="004C46DE"/>
    <w:rsid w:val="004C491E"/>
    <w:rsid w:val="004C4D5B"/>
    <w:rsid w:val="004C5D84"/>
    <w:rsid w:val="004C5D85"/>
    <w:rsid w:val="004C5F26"/>
    <w:rsid w:val="004C602C"/>
    <w:rsid w:val="004C64CB"/>
    <w:rsid w:val="004C676F"/>
    <w:rsid w:val="004C6F5C"/>
    <w:rsid w:val="004C7C4D"/>
    <w:rsid w:val="004D0075"/>
    <w:rsid w:val="004D1079"/>
    <w:rsid w:val="004D15C4"/>
    <w:rsid w:val="004D1E10"/>
    <w:rsid w:val="004D1FCE"/>
    <w:rsid w:val="004D22C8"/>
    <w:rsid w:val="004D2CAC"/>
    <w:rsid w:val="004D486A"/>
    <w:rsid w:val="004D4F0C"/>
    <w:rsid w:val="004D517B"/>
    <w:rsid w:val="004D55F1"/>
    <w:rsid w:val="004D5C6D"/>
    <w:rsid w:val="004E0BB0"/>
    <w:rsid w:val="004E1457"/>
    <w:rsid w:val="004E180A"/>
    <w:rsid w:val="004E2371"/>
    <w:rsid w:val="004E39A0"/>
    <w:rsid w:val="004E40C2"/>
    <w:rsid w:val="004E4A64"/>
    <w:rsid w:val="004E4FD5"/>
    <w:rsid w:val="004E518F"/>
    <w:rsid w:val="004E527C"/>
    <w:rsid w:val="004E52BE"/>
    <w:rsid w:val="004E559C"/>
    <w:rsid w:val="004E568C"/>
    <w:rsid w:val="004E5BF9"/>
    <w:rsid w:val="004E6656"/>
    <w:rsid w:val="004E67AD"/>
    <w:rsid w:val="004E6875"/>
    <w:rsid w:val="004E6A75"/>
    <w:rsid w:val="004E6AB1"/>
    <w:rsid w:val="004E71C9"/>
    <w:rsid w:val="004E76EF"/>
    <w:rsid w:val="004E7D81"/>
    <w:rsid w:val="004F01FA"/>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3AD4"/>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401"/>
    <w:rsid w:val="005206AB"/>
    <w:rsid w:val="00520D07"/>
    <w:rsid w:val="00520E34"/>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0E4"/>
    <w:rsid w:val="00535524"/>
    <w:rsid w:val="00535AC2"/>
    <w:rsid w:val="00535FC6"/>
    <w:rsid w:val="005368E1"/>
    <w:rsid w:val="00536B29"/>
    <w:rsid w:val="00536D8A"/>
    <w:rsid w:val="0053729E"/>
    <w:rsid w:val="0053735B"/>
    <w:rsid w:val="005377E0"/>
    <w:rsid w:val="0054009D"/>
    <w:rsid w:val="00540510"/>
    <w:rsid w:val="0054090D"/>
    <w:rsid w:val="00540F5E"/>
    <w:rsid w:val="005410DF"/>
    <w:rsid w:val="0054132E"/>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AF"/>
    <w:rsid w:val="00555467"/>
    <w:rsid w:val="00556A1A"/>
    <w:rsid w:val="00556BE7"/>
    <w:rsid w:val="00557477"/>
    <w:rsid w:val="005576B1"/>
    <w:rsid w:val="00557CAE"/>
    <w:rsid w:val="00557E01"/>
    <w:rsid w:val="00557F1F"/>
    <w:rsid w:val="00557F88"/>
    <w:rsid w:val="0056033D"/>
    <w:rsid w:val="005607D6"/>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A53"/>
    <w:rsid w:val="00571CE6"/>
    <w:rsid w:val="00572340"/>
    <w:rsid w:val="0057249F"/>
    <w:rsid w:val="005731DC"/>
    <w:rsid w:val="0057340E"/>
    <w:rsid w:val="005739D1"/>
    <w:rsid w:val="00573C67"/>
    <w:rsid w:val="00573D91"/>
    <w:rsid w:val="00573EFB"/>
    <w:rsid w:val="00573FF8"/>
    <w:rsid w:val="00574D3C"/>
    <w:rsid w:val="00574E35"/>
    <w:rsid w:val="00575043"/>
    <w:rsid w:val="005750BA"/>
    <w:rsid w:val="00576125"/>
    <w:rsid w:val="0057667A"/>
    <w:rsid w:val="00576CA6"/>
    <w:rsid w:val="0057763D"/>
    <w:rsid w:val="00577B3F"/>
    <w:rsid w:val="00580423"/>
    <w:rsid w:val="00580AF5"/>
    <w:rsid w:val="005818CE"/>
    <w:rsid w:val="0058214B"/>
    <w:rsid w:val="00582976"/>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9A1"/>
    <w:rsid w:val="0059250A"/>
    <w:rsid w:val="005925D3"/>
    <w:rsid w:val="00592642"/>
    <w:rsid w:val="005927E2"/>
    <w:rsid w:val="00592A17"/>
    <w:rsid w:val="0059386C"/>
    <w:rsid w:val="00593A1C"/>
    <w:rsid w:val="00593C9A"/>
    <w:rsid w:val="00593FC3"/>
    <w:rsid w:val="005945AD"/>
    <w:rsid w:val="0059466C"/>
    <w:rsid w:val="0059481C"/>
    <w:rsid w:val="00594F0D"/>
    <w:rsid w:val="0059509A"/>
    <w:rsid w:val="0059515A"/>
    <w:rsid w:val="005954A6"/>
    <w:rsid w:val="00595574"/>
    <w:rsid w:val="00596810"/>
    <w:rsid w:val="00596E30"/>
    <w:rsid w:val="00596ED5"/>
    <w:rsid w:val="00597198"/>
    <w:rsid w:val="00597381"/>
    <w:rsid w:val="00597721"/>
    <w:rsid w:val="00597B97"/>
    <w:rsid w:val="005A0B50"/>
    <w:rsid w:val="005A0E98"/>
    <w:rsid w:val="005A1058"/>
    <w:rsid w:val="005A123F"/>
    <w:rsid w:val="005A1FF1"/>
    <w:rsid w:val="005A21E2"/>
    <w:rsid w:val="005A2273"/>
    <w:rsid w:val="005A2994"/>
    <w:rsid w:val="005A3032"/>
    <w:rsid w:val="005A33F1"/>
    <w:rsid w:val="005A3B3E"/>
    <w:rsid w:val="005A4229"/>
    <w:rsid w:val="005A47DA"/>
    <w:rsid w:val="005A481F"/>
    <w:rsid w:val="005A48F2"/>
    <w:rsid w:val="005A48F8"/>
    <w:rsid w:val="005A4E8D"/>
    <w:rsid w:val="005A5389"/>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531"/>
    <w:rsid w:val="005B3852"/>
    <w:rsid w:val="005B3B55"/>
    <w:rsid w:val="005B3C40"/>
    <w:rsid w:val="005B4296"/>
    <w:rsid w:val="005B5EF2"/>
    <w:rsid w:val="005B61CA"/>
    <w:rsid w:val="005B6DAC"/>
    <w:rsid w:val="005B71E5"/>
    <w:rsid w:val="005B72DD"/>
    <w:rsid w:val="005B7330"/>
    <w:rsid w:val="005B7530"/>
    <w:rsid w:val="005B7A65"/>
    <w:rsid w:val="005C04BD"/>
    <w:rsid w:val="005C054A"/>
    <w:rsid w:val="005C125C"/>
    <w:rsid w:val="005C12D7"/>
    <w:rsid w:val="005C1584"/>
    <w:rsid w:val="005C19EA"/>
    <w:rsid w:val="005C1D15"/>
    <w:rsid w:val="005C239A"/>
    <w:rsid w:val="005C2C3E"/>
    <w:rsid w:val="005C36AF"/>
    <w:rsid w:val="005C3CC6"/>
    <w:rsid w:val="005C3E15"/>
    <w:rsid w:val="005C4355"/>
    <w:rsid w:val="005C47BB"/>
    <w:rsid w:val="005C481B"/>
    <w:rsid w:val="005C572C"/>
    <w:rsid w:val="005C5826"/>
    <w:rsid w:val="005C5832"/>
    <w:rsid w:val="005C5ACE"/>
    <w:rsid w:val="005C6358"/>
    <w:rsid w:val="005C64F2"/>
    <w:rsid w:val="005C6C80"/>
    <w:rsid w:val="005C73F1"/>
    <w:rsid w:val="005C760C"/>
    <w:rsid w:val="005C786B"/>
    <w:rsid w:val="005D0C9E"/>
    <w:rsid w:val="005D11D8"/>
    <w:rsid w:val="005D1356"/>
    <w:rsid w:val="005D1364"/>
    <w:rsid w:val="005D163D"/>
    <w:rsid w:val="005D1957"/>
    <w:rsid w:val="005D1D42"/>
    <w:rsid w:val="005D2DC0"/>
    <w:rsid w:val="005D2E92"/>
    <w:rsid w:val="005D36B6"/>
    <w:rsid w:val="005D4271"/>
    <w:rsid w:val="005D496F"/>
    <w:rsid w:val="005D4FF2"/>
    <w:rsid w:val="005D50B9"/>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5A"/>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BC8"/>
    <w:rsid w:val="005F3C77"/>
    <w:rsid w:val="005F4625"/>
    <w:rsid w:val="005F463B"/>
    <w:rsid w:val="005F4664"/>
    <w:rsid w:val="005F46F7"/>
    <w:rsid w:val="005F473F"/>
    <w:rsid w:val="005F4B73"/>
    <w:rsid w:val="005F4CA7"/>
    <w:rsid w:val="005F51EB"/>
    <w:rsid w:val="005F532C"/>
    <w:rsid w:val="005F54C9"/>
    <w:rsid w:val="005F5CDB"/>
    <w:rsid w:val="005F5DC9"/>
    <w:rsid w:val="005F5EF0"/>
    <w:rsid w:val="005F60B5"/>
    <w:rsid w:val="005F66E7"/>
    <w:rsid w:val="005F7084"/>
    <w:rsid w:val="00600501"/>
    <w:rsid w:val="00600C44"/>
    <w:rsid w:val="006011DC"/>
    <w:rsid w:val="00601BE4"/>
    <w:rsid w:val="006027F0"/>
    <w:rsid w:val="0060291F"/>
    <w:rsid w:val="0060325B"/>
    <w:rsid w:val="00603EB5"/>
    <w:rsid w:val="006043D7"/>
    <w:rsid w:val="00604E9E"/>
    <w:rsid w:val="00605324"/>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11"/>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34"/>
    <w:rsid w:val="00630486"/>
    <w:rsid w:val="00630556"/>
    <w:rsid w:val="00630862"/>
    <w:rsid w:val="006308FD"/>
    <w:rsid w:val="00630B99"/>
    <w:rsid w:val="00630F52"/>
    <w:rsid w:val="00631276"/>
    <w:rsid w:val="00631308"/>
    <w:rsid w:val="00632375"/>
    <w:rsid w:val="00632685"/>
    <w:rsid w:val="00633361"/>
    <w:rsid w:val="00633B6F"/>
    <w:rsid w:val="00633C7B"/>
    <w:rsid w:val="00635375"/>
    <w:rsid w:val="0063539C"/>
    <w:rsid w:val="00635795"/>
    <w:rsid w:val="006358C8"/>
    <w:rsid w:val="00635993"/>
    <w:rsid w:val="00635AE9"/>
    <w:rsid w:val="00636636"/>
    <w:rsid w:val="006366B6"/>
    <w:rsid w:val="006369E9"/>
    <w:rsid w:val="00637386"/>
    <w:rsid w:val="00637688"/>
    <w:rsid w:val="0063789A"/>
    <w:rsid w:val="00637C34"/>
    <w:rsid w:val="00637CF7"/>
    <w:rsid w:val="0064000D"/>
    <w:rsid w:val="00640802"/>
    <w:rsid w:val="00640866"/>
    <w:rsid w:val="00641120"/>
    <w:rsid w:val="00641384"/>
    <w:rsid w:val="00641979"/>
    <w:rsid w:val="00641CF9"/>
    <w:rsid w:val="00641EBB"/>
    <w:rsid w:val="00641EC1"/>
    <w:rsid w:val="006421C0"/>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38C6"/>
    <w:rsid w:val="00664423"/>
    <w:rsid w:val="006649BD"/>
    <w:rsid w:val="00664BBC"/>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40C"/>
    <w:rsid w:val="00682B9A"/>
    <w:rsid w:val="00682EC8"/>
    <w:rsid w:val="0068307D"/>
    <w:rsid w:val="006837E7"/>
    <w:rsid w:val="0068413E"/>
    <w:rsid w:val="006843A1"/>
    <w:rsid w:val="006843CB"/>
    <w:rsid w:val="006846C9"/>
    <w:rsid w:val="00684C5B"/>
    <w:rsid w:val="00685B50"/>
    <w:rsid w:val="00685EF7"/>
    <w:rsid w:val="006870EC"/>
    <w:rsid w:val="0068718C"/>
    <w:rsid w:val="00687444"/>
    <w:rsid w:val="006874C6"/>
    <w:rsid w:val="00687A08"/>
    <w:rsid w:val="00690B03"/>
    <w:rsid w:val="00690B76"/>
    <w:rsid w:val="0069138F"/>
    <w:rsid w:val="006913D5"/>
    <w:rsid w:val="00691801"/>
    <w:rsid w:val="00691CE8"/>
    <w:rsid w:val="00691DD9"/>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299"/>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33"/>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423"/>
    <w:rsid w:val="006C27A0"/>
    <w:rsid w:val="006C29BE"/>
    <w:rsid w:val="006C335D"/>
    <w:rsid w:val="006C4377"/>
    <w:rsid w:val="006C4987"/>
    <w:rsid w:val="006C4AD0"/>
    <w:rsid w:val="006C5C4E"/>
    <w:rsid w:val="006C66D3"/>
    <w:rsid w:val="006C707E"/>
    <w:rsid w:val="006C7CEE"/>
    <w:rsid w:val="006C7FD5"/>
    <w:rsid w:val="006D0784"/>
    <w:rsid w:val="006D0A41"/>
    <w:rsid w:val="006D0A8D"/>
    <w:rsid w:val="006D0C5F"/>
    <w:rsid w:val="006D113F"/>
    <w:rsid w:val="006D152A"/>
    <w:rsid w:val="006D1572"/>
    <w:rsid w:val="006D19A8"/>
    <w:rsid w:val="006D1C9D"/>
    <w:rsid w:val="006D1D7B"/>
    <w:rsid w:val="006D1DD8"/>
    <w:rsid w:val="006D22F6"/>
    <w:rsid w:val="006D2D7D"/>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29B"/>
    <w:rsid w:val="006E3BC9"/>
    <w:rsid w:val="006E3EF6"/>
    <w:rsid w:val="006E4044"/>
    <w:rsid w:val="006E4058"/>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1F22"/>
    <w:rsid w:val="006F209C"/>
    <w:rsid w:val="006F2584"/>
    <w:rsid w:val="006F2F56"/>
    <w:rsid w:val="006F3772"/>
    <w:rsid w:val="006F3CAC"/>
    <w:rsid w:val="006F3CB6"/>
    <w:rsid w:val="006F3EAE"/>
    <w:rsid w:val="006F403C"/>
    <w:rsid w:val="006F4206"/>
    <w:rsid w:val="006F4648"/>
    <w:rsid w:val="006F46A0"/>
    <w:rsid w:val="006F4E36"/>
    <w:rsid w:val="006F4F93"/>
    <w:rsid w:val="006F5A24"/>
    <w:rsid w:val="006F5CD2"/>
    <w:rsid w:val="006F5E47"/>
    <w:rsid w:val="006F618E"/>
    <w:rsid w:val="006F6A7F"/>
    <w:rsid w:val="006F6CD4"/>
    <w:rsid w:val="006F701A"/>
    <w:rsid w:val="006F713D"/>
    <w:rsid w:val="006F7255"/>
    <w:rsid w:val="006F7A8F"/>
    <w:rsid w:val="007003D9"/>
    <w:rsid w:val="00700F99"/>
    <w:rsid w:val="007010D4"/>
    <w:rsid w:val="00702036"/>
    <w:rsid w:val="00702E72"/>
    <w:rsid w:val="00703021"/>
    <w:rsid w:val="00703A83"/>
    <w:rsid w:val="00704D52"/>
    <w:rsid w:val="00704F8E"/>
    <w:rsid w:val="00705527"/>
    <w:rsid w:val="00705DF6"/>
    <w:rsid w:val="007063BF"/>
    <w:rsid w:val="007065F4"/>
    <w:rsid w:val="007066C4"/>
    <w:rsid w:val="00706764"/>
    <w:rsid w:val="0070695D"/>
    <w:rsid w:val="00706E86"/>
    <w:rsid w:val="00706F68"/>
    <w:rsid w:val="00707120"/>
    <w:rsid w:val="00707278"/>
    <w:rsid w:val="00710027"/>
    <w:rsid w:val="00710073"/>
    <w:rsid w:val="007104CD"/>
    <w:rsid w:val="00710B22"/>
    <w:rsid w:val="007110AC"/>
    <w:rsid w:val="007112CC"/>
    <w:rsid w:val="00711861"/>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3E9F"/>
    <w:rsid w:val="00724302"/>
    <w:rsid w:val="00724558"/>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370"/>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8F5"/>
    <w:rsid w:val="00766C84"/>
    <w:rsid w:val="007674DE"/>
    <w:rsid w:val="00767610"/>
    <w:rsid w:val="007676A5"/>
    <w:rsid w:val="0076796F"/>
    <w:rsid w:val="0077049B"/>
    <w:rsid w:val="007707DB"/>
    <w:rsid w:val="00770D57"/>
    <w:rsid w:val="007714E6"/>
    <w:rsid w:val="007719C8"/>
    <w:rsid w:val="00771B55"/>
    <w:rsid w:val="00771BAE"/>
    <w:rsid w:val="00772A1C"/>
    <w:rsid w:val="00772F11"/>
    <w:rsid w:val="00772FD4"/>
    <w:rsid w:val="00773083"/>
    <w:rsid w:val="007733CF"/>
    <w:rsid w:val="007735A1"/>
    <w:rsid w:val="00773B4C"/>
    <w:rsid w:val="00774079"/>
    <w:rsid w:val="00775439"/>
    <w:rsid w:val="0077677F"/>
    <w:rsid w:val="00776B48"/>
    <w:rsid w:val="00776D50"/>
    <w:rsid w:val="00777365"/>
    <w:rsid w:val="00780DC4"/>
    <w:rsid w:val="007810CC"/>
    <w:rsid w:val="007822B4"/>
    <w:rsid w:val="007822D5"/>
    <w:rsid w:val="00782428"/>
    <w:rsid w:val="00782844"/>
    <w:rsid w:val="007836AD"/>
    <w:rsid w:val="007836E9"/>
    <w:rsid w:val="00784401"/>
    <w:rsid w:val="00785F8A"/>
    <w:rsid w:val="00785FA2"/>
    <w:rsid w:val="0078604F"/>
    <w:rsid w:val="007865A8"/>
    <w:rsid w:val="0078690A"/>
    <w:rsid w:val="00786EE1"/>
    <w:rsid w:val="007870A7"/>
    <w:rsid w:val="007874B7"/>
    <w:rsid w:val="0078764A"/>
    <w:rsid w:val="00787B12"/>
    <w:rsid w:val="00790000"/>
    <w:rsid w:val="0079089D"/>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2B5"/>
    <w:rsid w:val="00795690"/>
    <w:rsid w:val="00796E0C"/>
    <w:rsid w:val="00797201"/>
    <w:rsid w:val="00797545"/>
    <w:rsid w:val="007979C7"/>
    <w:rsid w:val="00797A13"/>
    <w:rsid w:val="00797C10"/>
    <w:rsid w:val="007A06E6"/>
    <w:rsid w:val="007A1B96"/>
    <w:rsid w:val="007A1C95"/>
    <w:rsid w:val="007A1F5E"/>
    <w:rsid w:val="007A2B00"/>
    <w:rsid w:val="007A2F8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3ABD"/>
    <w:rsid w:val="007C4050"/>
    <w:rsid w:val="007C50D3"/>
    <w:rsid w:val="007C533A"/>
    <w:rsid w:val="007C5502"/>
    <w:rsid w:val="007C57D0"/>
    <w:rsid w:val="007C5CE1"/>
    <w:rsid w:val="007C6656"/>
    <w:rsid w:val="007C683D"/>
    <w:rsid w:val="007C69AD"/>
    <w:rsid w:val="007C6FD0"/>
    <w:rsid w:val="007C7305"/>
    <w:rsid w:val="007C7CD5"/>
    <w:rsid w:val="007D0EE1"/>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2A0D"/>
    <w:rsid w:val="00802A12"/>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F1"/>
    <w:rsid w:val="00813507"/>
    <w:rsid w:val="00813E86"/>
    <w:rsid w:val="00813ED0"/>
    <w:rsid w:val="0081423F"/>
    <w:rsid w:val="00815317"/>
    <w:rsid w:val="008154D9"/>
    <w:rsid w:val="0081583A"/>
    <w:rsid w:val="008161A1"/>
    <w:rsid w:val="008162BA"/>
    <w:rsid w:val="00816F7D"/>
    <w:rsid w:val="00817A6A"/>
    <w:rsid w:val="008201FC"/>
    <w:rsid w:val="0082184F"/>
    <w:rsid w:val="00821892"/>
    <w:rsid w:val="008218F0"/>
    <w:rsid w:val="00821F54"/>
    <w:rsid w:val="008220C0"/>
    <w:rsid w:val="00822489"/>
    <w:rsid w:val="00822571"/>
    <w:rsid w:val="00823054"/>
    <w:rsid w:val="00823430"/>
    <w:rsid w:val="00823562"/>
    <w:rsid w:val="00823690"/>
    <w:rsid w:val="00823B1D"/>
    <w:rsid w:val="00824719"/>
    <w:rsid w:val="00824ABA"/>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C17"/>
    <w:rsid w:val="00837CEE"/>
    <w:rsid w:val="00840340"/>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6AB"/>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BAF"/>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810"/>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792"/>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255"/>
    <w:rsid w:val="00897710"/>
    <w:rsid w:val="008A03A6"/>
    <w:rsid w:val="008A05A8"/>
    <w:rsid w:val="008A0A91"/>
    <w:rsid w:val="008A0B72"/>
    <w:rsid w:val="008A0D6A"/>
    <w:rsid w:val="008A11D4"/>
    <w:rsid w:val="008A128B"/>
    <w:rsid w:val="008A16CF"/>
    <w:rsid w:val="008A1FBE"/>
    <w:rsid w:val="008A2379"/>
    <w:rsid w:val="008A27DA"/>
    <w:rsid w:val="008A2B50"/>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DB"/>
    <w:rsid w:val="008B2B6B"/>
    <w:rsid w:val="008B2BF4"/>
    <w:rsid w:val="008B2DE5"/>
    <w:rsid w:val="008B32AA"/>
    <w:rsid w:val="008B3435"/>
    <w:rsid w:val="008B3946"/>
    <w:rsid w:val="008B40F7"/>
    <w:rsid w:val="008B4409"/>
    <w:rsid w:val="008B4647"/>
    <w:rsid w:val="008B4C27"/>
    <w:rsid w:val="008B5113"/>
    <w:rsid w:val="008B65A0"/>
    <w:rsid w:val="008B6744"/>
    <w:rsid w:val="008B67C1"/>
    <w:rsid w:val="008B68A6"/>
    <w:rsid w:val="008B7288"/>
    <w:rsid w:val="008B7289"/>
    <w:rsid w:val="008B728D"/>
    <w:rsid w:val="008B778C"/>
    <w:rsid w:val="008B79F3"/>
    <w:rsid w:val="008B7EA2"/>
    <w:rsid w:val="008C0093"/>
    <w:rsid w:val="008C00A3"/>
    <w:rsid w:val="008C00F7"/>
    <w:rsid w:val="008C0808"/>
    <w:rsid w:val="008C098A"/>
    <w:rsid w:val="008C0D21"/>
    <w:rsid w:val="008C1807"/>
    <w:rsid w:val="008C18F3"/>
    <w:rsid w:val="008C2B14"/>
    <w:rsid w:val="008C3225"/>
    <w:rsid w:val="008C41A4"/>
    <w:rsid w:val="008C51FD"/>
    <w:rsid w:val="008C529E"/>
    <w:rsid w:val="008C6765"/>
    <w:rsid w:val="008C6C69"/>
    <w:rsid w:val="008C70D5"/>
    <w:rsid w:val="008C7F4D"/>
    <w:rsid w:val="008D0653"/>
    <w:rsid w:val="008D0B7D"/>
    <w:rsid w:val="008D111B"/>
    <w:rsid w:val="008D115F"/>
    <w:rsid w:val="008D140E"/>
    <w:rsid w:val="008D1874"/>
    <w:rsid w:val="008D219E"/>
    <w:rsid w:val="008D2974"/>
    <w:rsid w:val="008D3890"/>
    <w:rsid w:val="008D3955"/>
    <w:rsid w:val="008D402F"/>
    <w:rsid w:val="008D4786"/>
    <w:rsid w:val="008D50AD"/>
    <w:rsid w:val="008D54F0"/>
    <w:rsid w:val="008D551F"/>
    <w:rsid w:val="008D5767"/>
    <w:rsid w:val="008D581D"/>
    <w:rsid w:val="008D5866"/>
    <w:rsid w:val="008D5AFF"/>
    <w:rsid w:val="008D5B41"/>
    <w:rsid w:val="008D7217"/>
    <w:rsid w:val="008D73C6"/>
    <w:rsid w:val="008D7771"/>
    <w:rsid w:val="008D7BF6"/>
    <w:rsid w:val="008E074A"/>
    <w:rsid w:val="008E0C76"/>
    <w:rsid w:val="008E0F8B"/>
    <w:rsid w:val="008E0FB8"/>
    <w:rsid w:val="008E1364"/>
    <w:rsid w:val="008E15AA"/>
    <w:rsid w:val="008E15BF"/>
    <w:rsid w:val="008E1F90"/>
    <w:rsid w:val="008E2100"/>
    <w:rsid w:val="008E23A5"/>
    <w:rsid w:val="008E245C"/>
    <w:rsid w:val="008E2670"/>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142"/>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9A4"/>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498"/>
    <w:rsid w:val="00913A3F"/>
    <w:rsid w:val="009147CE"/>
    <w:rsid w:val="00914C8E"/>
    <w:rsid w:val="00915019"/>
    <w:rsid w:val="0091542C"/>
    <w:rsid w:val="009160BD"/>
    <w:rsid w:val="0091762E"/>
    <w:rsid w:val="00917DC1"/>
    <w:rsid w:val="00917EA4"/>
    <w:rsid w:val="0092090B"/>
    <w:rsid w:val="00920A92"/>
    <w:rsid w:val="00920C8F"/>
    <w:rsid w:val="0092105F"/>
    <w:rsid w:val="009211B3"/>
    <w:rsid w:val="00921942"/>
    <w:rsid w:val="00921B64"/>
    <w:rsid w:val="00921D17"/>
    <w:rsid w:val="00922F88"/>
    <w:rsid w:val="009233F9"/>
    <w:rsid w:val="009236D2"/>
    <w:rsid w:val="00923C74"/>
    <w:rsid w:val="00923FD1"/>
    <w:rsid w:val="00925458"/>
    <w:rsid w:val="00925B2A"/>
    <w:rsid w:val="00926360"/>
    <w:rsid w:val="00927121"/>
    <w:rsid w:val="0092713D"/>
    <w:rsid w:val="009271F0"/>
    <w:rsid w:val="009276C8"/>
    <w:rsid w:val="00927F75"/>
    <w:rsid w:val="0093192E"/>
    <w:rsid w:val="00931A28"/>
    <w:rsid w:val="00933014"/>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621"/>
    <w:rsid w:val="00945B8E"/>
    <w:rsid w:val="00945F4A"/>
    <w:rsid w:val="00946223"/>
    <w:rsid w:val="00946427"/>
    <w:rsid w:val="009464C1"/>
    <w:rsid w:val="009465CB"/>
    <w:rsid w:val="00946616"/>
    <w:rsid w:val="0094742B"/>
    <w:rsid w:val="0094766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30"/>
    <w:rsid w:val="00957CA2"/>
    <w:rsid w:val="00957FE3"/>
    <w:rsid w:val="009603A7"/>
    <w:rsid w:val="009608A8"/>
    <w:rsid w:val="00960CF4"/>
    <w:rsid w:val="00960D4C"/>
    <w:rsid w:val="009623A5"/>
    <w:rsid w:val="00962C3F"/>
    <w:rsid w:val="00962F5B"/>
    <w:rsid w:val="00963728"/>
    <w:rsid w:val="009645B7"/>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616"/>
    <w:rsid w:val="009747C8"/>
    <w:rsid w:val="009759B0"/>
    <w:rsid w:val="009765AF"/>
    <w:rsid w:val="00976918"/>
    <w:rsid w:val="00977ADD"/>
    <w:rsid w:val="00977D92"/>
    <w:rsid w:val="00977EF4"/>
    <w:rsid w:val="00977F1F"/>
    <w:rsid w:val="00980316"/>
    <w:rsid w:val="0098061A"/>
    <w:rsid w:val="00980A6E"/>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EB3"/>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0C"/>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1A9"/>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A67"/>
    <w:rsid w:val="009C5B41"/>
    <w:rsid w:val="009C5BC9"/>
    <w:rsid w:val="009C5D62"/>
    <w:rsid w:val="009C6383"/>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A5"/>
    <w:rsid w:val="009D7BEB"/>
    <w:rsid w:val="009D7C16"/>
    <w:rsid w:val="009D7E0C"/>
    <w:rsid w:val="009E13DD"/>
    <w:rsid w:val="009E17D8"/>
    <w:rsid w:val="009E1943"/>
    <w:rsid w:val="009E1FED"/>
    <w:rsid w:val="009E265C"/>
    <w:rsid w:val="009E2672"/>
    <w:rsid w:val="009E2970"/>
    <w:rsid w:val="009E2C97"/>
    <w:rsid w:val="009E2DD4"/>
    <w:rsid w:val="009E345D"/>
    <w:rsid w:val="009E3ED6"/>
    <w:rsid w:val="009E446B"/>
    <w:rsid w:val="009E49DA"/>
    <w:rsid w:val="009E5478"/>
    <w:rsid w:val="009E5635"/>
    <w:rsid w:val="009E5905"/>
    <w:rsid w:val="009E60F0"/>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0CC9"/>
    <w:rsid w:val="00A0154F"/>
    <w:rsid w:val="00A017AE"/>
    <w:rsid w:val="00A01D8E"/>
    <w:rsid w:val="00A0215C"/>
    <w:rsid w:val="00A0283D"/>
    <w:rsid w:val="00A03845"/>
    <w:rsid w:val="00A03CF4"/>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AD6"/>
    <w:rsid w:val="00A15B05"/>
    <w:rsid w:val="00A16305"/>
    <w:rsid w:val="00A168FD"/>
    <w:rsid w:val="00A16BBA"/>
    <w:rsid w:val="00A16D42"/>
    <w:rsid w:val="00A173AF"/>
    <w:rsid w:val="00A173CD"/>
    <w:rsid w:val="00A175EA"/>
    <w:rsid w:val="00A178B7"/>
    <w:rsid w:val="00A17DEF"/>
    <w:rsid w:val="00A20030"/>
    <w:rsid w:val="00A20B92"/>
    <w:rsid w:val="00A20C83"/>
    <w:rsid w:val="00A2107E"/>
    <w:rsid w:val="00A22544"/>
    <w:rsid w:val="00A226B0"/>
    <w:rsid w:val="00A22BC7"/>
    <w:rsid w:val="00A2360E"/>
    <w:rsid w:val="00A23AA1"/>
    <w:rsid w:val="00A246FD"/>
    <w:rsid w:val="00A25083"/>
    <w:rsid w:val="00A2553E"/>
    <w:rsid w:val="00A25B98"/>
    <w:rsid w:val="00A25D63"/>
    <w:rsid w:val="00A25ED6"/>
    <w:rsid w:val="00A26316"/>
    <w:rsid w:val="00A2726C"/>
    <w:rsid w:val="00A273EA"/>
    <w:rsid w:val="00A27475"/>
    <w:rsid w:val="00A2759A"/>
    <w:rsid w:val="00A2759C"/>
    <w:rsid w:val="00A304A3"/>
    <w:rsid w:val="00A30AF6"/>
    <w:rsid w:val="00A31376"/>
    <w:rsid w:val="00A31C95"/>
    <w:rsid w:val="00A326C7"/>
    <w:rsid w:val="00A3280D"/>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B82"/>
    <w:rsid w:val="00A37F26"/>
    <w:rsid w:val="00A4049C"/>
    <w:rsid w:val="00A40539"/>
    <w:rsid w:val="00A40C9A"/>
    <w:rsid w:val="00A4161C"/>
    <w:rsid w:val="00A4178D"/>
    <w:rsid w:val="00A417EB"/>
    <w:rsid w:val="00A41A66"/>
    <w:rsid w:val="00A42172"/>
    <w:rsid w:val="00A42CA6"/>
    <w:rsid w:val="00A42E8C"/>
    <w:rsid w:val="00A4312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1F6"/>
    <w:rsid w:val="00A67683"/>
    <w:rsid w:val="00A67B1F"/>
    <w:rsid w:val="00A7012C"/>
    <w:rsid w:val="00A70141"/>
    <w:rsid w:val="00A70481"/>
    <w:rsid w:val="00A70F9E"/>
    <w:rsid w:val="00A718F4"/>
    <w:rsid w:val="00A71B2A"/>
    <w:rsid w:val="00A72AC6"/>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C55"/>
    <w:rsid w:val="00A85DE9"/>
    <w:rsid w:val="00A86193"/>
    <w:rsid w:val="00A8662B"/>
    <w:rsid w:val="00A86D2B"/>
    <w:rsid w:val="00A8706A"/>
    <w:rsid w:val="00A876F9"/>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62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4B9"/>
    <w:rsid w:val="00AC5E40"/>
    <w:rsid w:val="00AC601B"/>
    <w:rsid w:val="00AC6B54"/>
    <w:rsid w:val="00AD02BB"/>
    <w:rsid w:val="00AD0DEA"/>
    <w:rsid w:val="00AD2B3F"/>
    <w:rsid w:val="00AD2FED"/>
    <w:rsid w:val="00AD3C8C"/>
    <w:rsid w:val="00AD4084"/>
    <w:rsid w:val="00AD417D"/>
    <w:rsid w:val="00AD48EC"/>
    <w:rsid w:val="00AD4F53"/>
    <w:rsid w:val="00AD5324"/>
    <w:rsid w:val="00AD583D"/>
    <w:rsid w:val="00AD58E2"/>
    <w:rsid w:val="00AD58E3"/>
    <w:rsid w:val="00AD5C9D"/>
    <w:rsid w:val="00AD6244"/>
    <w:rsid w:val="00AD65AA"/>
    <w:rsid w:val="00AD65D8"/>
    <w:rsid w:val="00AD710F"/>
    <w:rsid w:val="00AD7B49"/>
    <w:rsid w:val="00AD7D21"/>
    <w:rsid w:val="00AE0042"/>
    <w:rsid w:val="00AE02F7"/>
    <w:rsid w:val="00AE04AF"/>
    <w:rsid w:val="00AE1C3F"/>
    <w:rsid w:val="00AE1F6A"/>
    <w:rsid w:val="00AE2781"/>
    <w:rsid w:val="00AE27DC"/>
    <w:rsid w:val="00AE29E8"/>
    <w:rsid w:val="00AE2C1C"/>
    <w:rsid w:val="00AE2E2F"/>
    <w:rsid w:val="00AE37BD"/>
    <w:rsid w:val="00AE3DA0"/>
    <w:rsid w:val="00AE422D"/>
    <w:rsid w:val="00AE47CE"/>
    <w:rsid w:val="00AE4D4F"/>
    <w:rsid w:val="00AE5E80"/>
    <w:rsid w:val="00AE5E91"/>
    <w:rsid w:val="00AE6223"/>
    <w:rsid w:val="00AE663C"/>
    <w:rsid w:val="00AE6979"/>
    <w:rsid w:val="00AE6CEC"/>
    <w:rsid w:val="00AE6D05"/>
    <w:rsid w:val="00AE7665"/>
    <w:rsid w:val="00AE78EF"/>
    <w:rsid w:val="00AF0119"/>
    <w:rsid w:val="00AF04BE"/>
    <w:rsid w:val="00AF07AE"/>
    <w:rsid w:val="00AF1150"/>
    <w:rsid w:val="00AF1302"/>
    <w:rsid w:val="00AF20C0"/>
    <w:rsid w:val="00AF251D"/>
    <w:rsid w:val="00AF2D3C"/>
    <w:rsid w:val="00AF2E1C"/>
    <w:rsid w:val="00AF33EC"/>
    <w:rsid w:val="00AF3DE8"/>
    <w:rsid w:val="00AF3DEC"/>
    <w:rsid w:val="00AF3DF0"/>
    <w:rsid w:val="00AF4399"/>
    <w:rsid w:val="00AF4C07"/>
    <w:rsid w:val="00AF50CC"/>
    <w:rsid w:val="00AF58BE"/>
    <w:rsid w:val="00AF59DB"/>
    <w:rsid w:val="00AF6E09"/>
    <w:rsid w:val="00AF6F1D"/>
    <w:rsid w:val="00AF764A"/>
    <w:rsid w:val="00AF7B20"/>
    <w:rsid w:val="00B0028B"/>
    <w:rsid w:val="00B00A2A"/>
    <w:rsid w:val="00B00AF6"/>
    <w:rsid w:val="00B00C04"/>
    <w:rsid w:val="00B011BB"/>
    <w:rsid w:val="00B011EB"/>
    <w:rsid w:val="00B02060"/>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482"/>
    <w:rsid w:val="00B3053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05"/>
    <w:rsid w:val="00B34D49"/>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584"/>
    <w:rsid w:val="00B45985"/>
    <w:rsid w:val="00B459F1"/>
    <w:rsid w:val="00B45DB8"/>
    <w:rsid w:val="00B466A0"/>
    <w:rsid w:val="00B471AA"/>
    <w:rsid w:val="00B474E4"/>
    <w:rsid w:val="00B479EB"/>
    <w:rsid w:val="00B504AA"/>
    <w:rsid w:val="00B50F59"/>
    <w:rsid w:val="00B50FDC"/>
    <w:rsid w:val="00B50FFF"/>
    <w:rsid w:val="00B519DE"/>
    <w:rsid w:val="00B51A16"/>
    <w:rsid w:val="00B51DDD"/>
    <w:rsid w:val="00B51F15"/>
    <w:rsid w:val="00B53182"/>
    <w:rsid w:val="00B53DDA"/>
    <w:rsid w:val="00B543EF"/>
    <w:rsid w:val="00B5499A"/>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0FC9"/>
    <w:rsid w:val="00B7119D"/>
    <w:rsid w:val="00B713A9"/>
    <w:rsid w:val="00B71886"/>
    <w:rsid w:val="00B734B7"/>
    <w:rsid w:val="00B73747"/>
    <w:rsid w:val="00B73AA8"/>
    <w:rsid w:val="00B73EF4"/>
    <w:rsid w:val="00B73F30"/>
    <w:rsid w:val="00B74204"/>
    <w:rsid w:val="00B748DE"/>
    <w:rsid w:val="00B749D5"/>
    <w:rsid w:val="00B749F5"/>
    <w:rsid w:val="00B74DAA"/>
    <w:rsid w:val="00B75170"/>
    <w:rsid w:val="00B751E2"/>
    <w:rsid w:val="00B75A38"/>
    <w:rsid w:val="00B76888"/>
    <w:rsid w:val="00B768A9"/>
    <w:rsid w:val="00B768CB"/>
    <w:rsid w:val="00B7742D"/>
    <w:rsid w:val="00B775AA"/>
    <w:rsid w:val="00B81521"/>
    <w:rsid w:val="00B81855"/>
    <w:rsid w:val="00B81B31"/>
    <w:rsid w:val="00B81DA6"/>
    <w:rsid w:val="00B82150"/>
    <w:rsid w:val="00B8228E"/>
    <w:rsid w:val="00B82655"/>
    <w:rsid w:val="00B82F2C"/>
    <w:rsid w:val="00B83E9D"/>
    <w:rsid w:val="00B846ED"/>
    <w:rsid w:val="00B848A0"/>
    <w:rsid w:val="00B8494B"/>
    <w:rsid w:val="00B84FA0"/>
    <w:rsid w:val="00B85001"/>
    <w:rsid w:val="00B853CA"/>
    <w:rsid w:val="00B8591C"/>
    <w:rsid w:val="00B85C2F"/>
    <w:rsid w:val="00B8658A"/>
    <w:rsid w:val="00B865DE"/>
    <w:rsid w:val="00B8660B"/>
    <w:rsid w:val="00B8685D"/>
    <w:rsid w:val="00B86B77"/>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2D1"/>
    <w:rsid w:val="00B9467D"/>
    <w:rsid w:val="00B9469B"/>
    <w:rsid w:val="00B94750"/>
    <w:rsid w:val="00B94A9B"/>
    <w:rsid w:val="00B957BE"/>
    <w:rsid w:val="00B95B81"/>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4E3B"/>
    <w:rsid w:val="00BA51E2"/>
    <w:rsid w:val="00BA5290"/>
    <w:rsid w:val="00BA5C8B"/>
    <w:rsid w:val="00BA6364"/>
    <w:rsid w:val="00BA63E9"/>
    <w:rsid w:val="00BA660F"/>
    <w:rsid w:val="00BA724E"/>
    <w:rsid w:val="00BA74E8"/>
    <w:rsid w:val="00BA7B8A"/>
    <w:rsid w:val="00BB0686"/>
    <w:rsid w:val="00BB06B0"/>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5E32"/>
    <w:rsid w:val="00BB66A9"/>
    <w:rsid w:val="00BB67D8"/>
    <w:rsid w:val="00BB72DF"/>
    <w:rsid w:val="00BB7BE8"/>
    <w:rsid w:val="00BB7F3B"/>
    <w:rsid w:val="00BC0199"/>
    <w:rsid w:val="00BC07D2"/>
    <w:rsid w:val="00BC17B7"/>
    <w:rsid w:val="00BC198E"/>
    <w:rsid w:val="00BC1C57"/>
    <w:rsid w:val="00BC1ECC"/>
    <w:rsid w:val="00BC207C"/>
    <w:rsid w:val="00BC219C"/>
    <w:rsid w:val="00BC2D70"/>
    <w:rsid w:val="00BC3366"/>
    <w:rsid w:val="00BC3435"/>
    <w:rsid w:val="00BC38F9"/>
    <w:rsid w:val="00BC3CB7"/>
    <w:rsid w:val="00BC443D"/>
    <w:rsid w:val="00BC4739"/>
    <w:rsid w:val="00BC4CE7"/>
    <w:rsid w:val="00BC4ED2"/>
    <w:rsid w:val="00BC56B4"/>
    <w:rsid w:val="00BC5B69"/>
    <w:rsid w:val="00BC5CBE"/>
    <w:rsid w:val="00BC64C2"/>
    <w:rsid w:val="00BC6E7F"/>
    <w:rsid w:val="00BC73D0"/>
    <w:rsid w:val="00BC7EDB"/>
    <w:rsid w:val="00BD00D9"/>
    <w:rsid w:val="00BD02B2"/>
    <w:rsid w:val="00BD1232"/>
    <w:rsid w:val="00BD174D"/>
    <w:rsid w:val="00BD1924"/>
    <w:rsid w:val="00BD22FB"/>
    <w:rsid w:val="00BD249B"/>
    <w:rsid w:val="00BD3D4A"/>
    <w:rsid w:val="00BD44CE"/>
    <w:rsid w:val="00BD62AF"/>
    <w:rsid w:val="00BD62DF"/>
    <w:rsid w:val="00BD6313"/>
    <w:rsid w:val="00BD6492"/>
    <w:rsid w:val="00BD65A5"/>
    <w:rsid w:val="00BD67E5"/>
    <w:rsid w:val="00BD6AD0"/>
    <w:rsid w:val="00BD6C56"/>
    <w:rsid w:val="00BD789F"/>
    <w:rsid w:val="00BE04E3"/>
    <w:rsid w:val="00BE0925"/>
    <w:rsid w:val="00BE0F54"/>
    <w:rsid w:val="00BE0FCA"/>
    <w:rsid w:val="00BE17A7"/>
    <w:rsid w:val="00BE31F0"/>
    <w:rsid w:val="00BE3671"/>
    <w:rsid w:val="00BE38BD"/>
    <w:rsid w:val="00BE3E33"/>
    <w:rsid w:val="00BE3EDE"/>
    <w:rsid w:val="00BE46D0"/>
    <w:rsid w:val="00BE4E2A"/>
    <w:rsid w:val="00BE5285"/>
    <w:rsid w:val="00BE5982"/>
    <w:rsid w:val="00BE5F49"/>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479C"/>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7F0"/>
    <w:rsid w:val="00C03D69"/>
    <w:rsid w:val="00C0405A"/>
    <w:rsid w:val="00C04285"/>
    <w:rsid w:val="00C04480"/>
    <w:rsid w:val="00C044D7"/>
    <w:rsid w:val="00C057BD"/>
    <w:rsid w:val="00C0582B"/>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522"/>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733"/>
    <w:rsid w:val="00C20010"/>
    <w:rsid w:val="00C203F6"/>
    <w:rsid w:val="00C208DD"/>
    <w:rsid w:val="00C20C46"/>
    <w:rsid w:val="00C214F3"/>
    <w:rsid w:val="00C224CC"/>
    <w:rsid w:val="00C2295E"/>
    <w:rsid w:val="00C22AE7"/>
    <w:rsid w:val="00C23F21"/>
    <w:rsid w:val="00C24294"/>
    <w:rsid w:val="00C243AF"/>
    <w:rsid w:val="00C24D4A"/>
    <w:rsid w:val="00C24FD9"/>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5F0"/>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FAA"/>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3CA"/>
    <w:rsid w:val="00C538FF"/>
    <w:rsid w:val="00C53DD8"/>
    <w:rsid w:val="00C5411D"/>
    <w:rsid w:val="00C545BC"/>
    <w:rsid w:val="00C55403"/>
    <w:rsid w:val="00C556DE"/>
    <w:rsid w:val="00C5592D"/>
    <w:rsid w:val="00C56004"/>
    <w:rsid w:val="00C56123"/>
    <w:rsid w:val="00C561FF"/>
    <w:rsid w:val="00C57168"/>
    <w:rsid w:val="00C57F80"/>
    <w:rsid w:val="00C6003B"/>
    <w:rsid w:val="00C60372"/>
    <w:rsid w:val="00C60A5E"/>
    <w:rsid w:val="00C60D0E"/>
    <w:rsid w:val="00C6101E"/>
    <w:rsid w:val="00C6170B"/>
    <w:rsid w:val="00C61BA4"/>
    <w:rsid w:val="00C61CFF"/>
    <w:rsid w:val="00C61D05"/>
    <w:rsid w:val="00C61EE6"/>
    <w:rsid w:val="00C630A5"/>
    <w:rsid w:val="00C630C3"/>
    <w:rsid w:val="00C63BEC"/>
    <w:rsid w:val="00C64490"/>
    <w:rsid w:val="00C648C4"/>
    <w:rsid w:val="00C64A92"/>
    <w:rsid w:val="00C64CE0"/>
    <w:rsid w:val="00C64E91"/>
    <w:rsid w:val="00C6517A"/>
    <w:rsid w:val="00C65684"/>
    <w:rsid w:val="00C66C81"/>
    <w:rsid w:val="00C6760E"/>
    <w:rsid w:val="00C677E8"/>
    <w:rsid w:val="00C7003F"/>
    <w:rsid w:val="00C7040A"/>
    <w:rsid w:val="00C70640"/>
    <w:rsid w:val="00C7106D"/>
    <w:rsid w:val="00C7143D"/>
    <w:rsid w:val="00C7199E"/>
    <w:rsid w:val="00C72688"/>
    <w:rsid w:val="00C728E7"/>
    <w:rsid w:val="00C72C28"/>
    <w:rsid w:val="00C730BA"/>
    <w:rsid w:val="00C73459"/>
    <w:rsid w:val="00C7362D"/>
    <w:rsid w:val="00C73EBC"/>
    <w:rsid w:val="00C743E3"/>
    <w:rsid w:val="00C7471C"/>
    <w:rsid w:val="00C74814"/>
    <w:rsid w:val="00C74BC6"/>
    <w:rsid w:val="00C74F83"/>
    <w:rsid w:val="00C75292"/>
    <w:rsid w:val="00C7538D"/>
    <w:rsid w:val="00C7573D"/>
    <w:rsid w:val="00C75844"/>
    <w:rsid w:val="00C75C77"/>
    <w:rsid w:val="00C766C4"/>
    <w:rsid w:val="00C76722"/>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EC3"/>
    <w:rsid w:val="00C85F76"/>
    <w:rsid w:val="00C86213"/>
    <w:rsid w:val="00C8625A"/>
    <w:rsid w:val="00C86D30"/>
    <w:rsid w:val="00C86D55"/>
    <w:rsid w:val="00C86D76"/>
    <w:rsid w:val="00C87A72"/>
    <w:rsid w:val="00C87DC7"/>
    <w:rsid w:val="00C90043"/>
    <w:rsid w:val="00C90378"/>
    <w:rsid w:val="00C91656"/>
    <w:rsid w:val="00C91924"/>
    <w:rsid w:val="00C91A46"/>
    <w:rsid w:val="00C91DA3"/>
    <w:rsid w:val="00C91F53"/>
    <w:rsid w:val="00C933BE"/>
    <w:rsid w:val="00C93696"/>
    <w:rsid w:val="00C93C6C"/>
    <w:rsid w:val="00C941EC"/>
    <w:rsid w:val="00C9464E"/>
    <w:rsid w:val="00C9475D"/>
    <w:rsid w:val="00C953E6"/>
    <w:rsid w:val="00C957D1"/>
    <w:rsid w:val="00C95821"/>
    <w:rsid w:val="00C95D2B"/>
    <w:rsid w:val="00C964CD"/>
    <w:rsid w:val="00C9752B"/>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2AB"/>
    <w:rsid w:val="00CD08AB"/>
    <w:rsid w:val="00CD106D"/>
    <w:rsid w:val="00CD119D"/>
    <w:rsid w:val="00CD19C7"/>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FFF"/>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87C"/>
    <w:rsid w:val="00CF5E9F"/>
    <w:rsid w:val="00CF5FA5"/>
    <w:rsid w:val="00CF604F"/>
    <w:rsid w:val="00CF63B2"/>
    <w:rsid w:val="00D0188D"/>
    <w:rsid w:val="00D0209D"/>
    <w:rsid w:val="00D02A59"/>
    <w:rsid w:val="00D02FB2"/>
    <w:rsid w:val="00D03237"/>
    <w:rsid w:val="00D03281"/>
    <w:rsid w:val="00D03354"/>
    <w:rsid w:val="00D033CB"/>
    <w:rsid w:val="00D033F7"/>
    <w:rsid w:val="00D03479"/>
    <w:rsid w:val="00D03CEB"/>
    <w:rsid w:val="00D03F47"/>
    <w:rsid w:val="00D040BF"/>
    <w:rsid w:val="00D0415D"/>
    <w:rsid w:val="00D043D7"/>
    <w:rsid w:val="00D045ED"/>
    <w:rsid w:val="00D04ABB"/>
    <w:rsid w:val="00D04B5B"/>
    <w:rsid w:val="00D04EEF"/>
    <w:rsid w:val="00D05298"/>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DDD"/>
    <w:rsid w:val="00D15FE0"/>
    <w:rsid w:val="00D16502"/>
    <w:rsid w:val="00D166C2"/>
    <w:rsid w:val="00D167D6"/>
    <w:rsid w:val="00D16B26"/>
    <w:rsid w:val="00D16ED6"/>
    <w:rsid w:val="00D171F2"/>
    <w:rsid w:val="00D176C4"/>
    <w:rsid w:val="00D17837"/>
    <w:rsid w:val="00D20154"/>
    <w:rsid w:val="00D20DFA"/>
    <w:rsid w:val="00D21963"/>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2"/>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6B5D"/>
    <w:rsid w:val="00D36DA8"/>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A66"/>
    <w:rsid w:val="00D5272E"/>
    <w:rsid w:val="00D52BFD"/>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3FD5"/>
    <w:rsid w:val="00D6411E"/>
    <w:rsid w:val="00D64190"/>
    <w:rsid w:val="00D64938"/>
    <w:rsid w:val="00D65177"/>
    <w:rsid w:val="00D65211"/>
    <w:rsid w:val="00D6581F"/>
    <w:rsid w:val="00D65EB3"/>
    <w:rsid w:val="00D66F55"/>
    <w:rsid w:val="00D67146"/>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616"/>
    <w:rsid w:val="00D97AFE"/>
    <w:rsid w:val="00DA03C9"/>
    <w:rsid w:val="00DA0B9E"/>
    <w:rsid w:val="00DA14FA"/>
    <w:rsid w:val="00DA16F3"/>
    <w:rsid w:val="00DA1A1F"/>
    <w:rsid w:val="00DA1BD1"/>
    <w:rsid w:val="00DA2038"/>
    <w:rsid w:val="00DA27B2"/>
    <w:rsid w:val="00DA35AD"/>
    <w:rsid w:val="00DA3897"/>
    <w:rsid w:val="00DA404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2A9D"/>
    <w:rsid w:val="00DB342A"/>
    <w:rsid w:val="00DB36EB"/>
    <w:rsid w:val="00DB398E"/>
    <w:rsid w:val="00DB3A5C"/>
    <w:rsid w:val="00DB3D08"/>
    <w:rsid w:val="00DB4205"/>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097"/>
    <w:rsid w:val="00DC3BAE"/>
    <w:rsid w:val="00DC3F83"/>
    <w:rsid w:val="00DC47AF"/>
    <w:rsid w:val="00DC48C4"/>
    <w:rsid w:val="00DC4E47"/>
    <w:rsid w:val="00DC5216"/>
    <w:rsid w:val="00DC5941"/>
    <w:rsid w:val="00DC60BE"/>
    <w:rsid w:val="00DC63F5"/>
    <w:rsid w:val="00DC6548"/>
    <w:rsid w:val="00DC6C57"/>
    <w:rsid w:val="00DC72B8"/>
    <w:rsid w:val="00DC793C"/>
    <w:rsid w:val="00DC7999"/>
    <w:rsid w:val="00DC7A64"/>
    <w:rsid w:val="00DC7A73"/>
    <w:rsid w:val="00DD027B"/>
    <w:rsid w:val="00DD0C3E"/>
    <w:rsid w:val="00DD12C3"/>
    <w:rsid w:val="00DD12DC"/>
    <w:rsid w:val="00DD1904"/>
    <w:rsid w:val="00DD26FA"/>
    <w:rsid w:val="00DD2F3B"/>
    <w:rsid w:val="00DD3757"/>
    <w:rsid w:val="00DD3F71"/>
    <w:rsid w:val="00DD430F"/>
    <w:rsid w:val="00DD447D"/>
    <w:rsid w:val="00DD4508"/>
    <w:rsid w:val="00DD527D"/>
    <w:rsid w:val="00DD529F"/>
    <w:rsid w:val="00DD67F2"/>
    <w:rsid w:val="00DD7372"/>
    <w:rsid w:val="00DD7794"/>
    <w:rsid w:val="00DD7FC7"/>
    <w:rsid w:val="00DE04C0"/>
    <w:rsid w:val="00DE0524"/>
    <w:rsid w:val="00DE0A81"/>
    <w:rsid w:val="00DE1173"/>
    <w:rsid w:val="00DE1EFA"/>
    <w:rsid w:val="00DE1F2A"/>
    <w:rsid w:val="00DE2280"/>
    <w:rsid w:val="00DE27C5"/>
    <w:rsid w:val="00DE28D2"/>
    <w:rsid w:val="00DE2E5A"/>
    <w:rsid w:val="00DE3B13"/>
    <w:rsid w:val="00DE3DD7"/>
    <w:rsid w:val="00DE3F41"/>
    <w:rsid w:val="00DE4035"/>
    <w:rsid w:val="00DE439E"/>
    <w:rsid w:val="00DE46E0"/>
    <w:rsid w:val="00DE4C4B"/>
    <w:rsid w:val="00DE5971"/>
    <w:rsid w:val="00DE5C56"/>
    <w:rsid w:val="00DE5C78"/>
    <w:rsid w:val="00DE61A3"/>
    <w:rsid w:val="00DE62CB"/>
    <w:rsid w:val="00DE6673"/>
    <w:rsid w:val="00DE6765"/>
    <w:rsid w:val="00DE71A8"/>
    <w:rsid w:val="00DE774E"/>
    <w:rsid w:val="00DE7A05"/>
    <w:rsid w:val="00DE7C2C"/>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1F12"/>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1E9"/>
    <w:rsid w:val="00E406F6"/>
    <w:rsid w:val="00E40A7F"/>
    <w:rsid w:val="00E40D16"/>
    <w:rsid w:val="00E4149E"/>
    <w:rsid w:val="00E42640"/>
    <w:rsid w:val="00E428CB"/>
    <w:rsid w:val="00E429AC"/>
    <w:rsid w:val="00E42E45"/>
    <w:rsid w:val="00E4345E"/>
    <w:rsid w:val="00E437ED"/>
    <w:rsid w:val="00E43AD5"/>
    <w:rsid w:val="00E43B85"/>
    <w:rsid w:val="00E43DDF"/>
    <w:rsid w:val="00E43EA8"/>
    <w:rsid w:val="00E43ED8"/>
    <w:rsid w:val="00E43FE5"/>
    <w:rsid w:val="00E44C07"/>
    <w:rsid w:val="00E45901"/>
    <w:rsid w:val="00E4599B"/>
    <w:rsid w:val="00E460EC"/>
    <w:rsid w:val="00E462BB"/>
    <w:rsid w:val="00E466CE"/>
    <w:rsid w:val="00E46819"/>
    <w:rsid w:val="00E500F8"/>
    <w:rsid w:val="00E5034E"/>
    <w:rsid w:val="00E507F8"/>
    <w:rsid w:val="00E50C8B"/>
    <w:rsid w:val="00E50D2C"/>
    <w:rsid w:val="00E51425"/>
    <w:rsid w:val="00E51DED"/>
    <w:rsid w:val="00E52670"/>
    <w:rsid w:val="00E530F2"/>
    <w:rsid w:val="00E5321F"/>
    <w:rsid w:val="00E54150"/>
    <w:rsid w:val="00E542F2"/>
    <w:rsid w:val="00E5478A"/>
    <w:rsid w:val="00E548F3"/>
    <w:rsid w:val="00E54AA8"/>
    <w:rsid w:val="00E54B7C"/>
    <w:rsid w:val="00E54F20"/>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0F2"/>
    <w:rsid w:val="00E62296"/>
    <w:rsid w:val="00E622B0"/>
    <w:rsid w:val="00E62D38"/>
    <w:rsid w:val="00E62D5C"/>
    <w:rsid w:val="00E63249"/>
    <w:rsid w:val="00E6325B"/>
    <w:rsid w:val="00E632D8"/>
    <w:rsid w:val="00E63308"/>
    <w:rsid w:val="00E63C46"/>
    <w:rsid w:val="00E65190"/>
    <w:rsid w:val="00E655D3"/>
    <w:rsid w:val="00E66459"/>
    <w:rsid w:val="00E66FFA"/>
    <w:rsid w:val="00E6712E"/>
    <w:rsid w:val="00E67546"/>
    <w:rsid w:val="00E67760"/>
    <w:rsid w:val="00E67A6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8D9"/>
    <w:rsid w:val="00E80923"/>
    <w:rsid w:val="00E8184D"/>
    <w:rsid w:val="00E818C9"/>
    <w:rsid w:val="00E818EE"/>
    <w:rsid w:val="00E818F5"/>
    <w:rsid w:val="00E81A2F"/>
    <w:rsid w:val="00E81D34"/>
    <w:rsid w:val="00E81DFE"/>
    <w:rsid w:val="00E81EF7"/>
    <w:rsid w:val="00E82AC1"/>
    <w:rsid w:val="00E82DBB"/>
    <w:rsid w:val="00E8329F"/>
    <w:rsid w:val="00E83317"/>
    <w:rsid w:val="00E838D8"/>
    <w:rsid w:val="00E8487B"/>
    <w:rsid w:val="00E851E4"/>
    <w:rsid w:val="00E858A7"/>
    <w:rsid w:val="00E85A2A"/>
    <w:rsid w:val="00E86B8E"/>
    <w:rsid w:val="00E86E42"/>
    <w:rsid w:val="00E874D2"/>
    <w:rsid w:val="00E87EEA"/>
    <w:rsid w:val="00E9010F"/>
    <w:rsid w:val="00E90F96"/>
    <w:rsid w:val="00E90FB8"/>
    <w:rsid w:val="00E91CBE"/>
    <w:rsid w:val="00E9257D"/>
    <w:rsid w:val="00E92700"/>
    <w:rsid w:val="00E92C18"/>
    <w:rsid w:val="00E92F46"/>
    <w:rsid w:val="00E938EE"/>
    <w:rsid w:val="00E93C17"/>
    <w:rsid w:val="00E93E59"/>
    <w:rsid w:val="00E94348"/>
    <w:rsid w:val="00E94517"/>
    <w:rsid w:val="00E94B18"/>
    <w:rsid w:val="00E94D46"/>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3ED"/>
    <w:rsid w:val="00EA0623"/>
    <w:rsid w:val="00EA0959"/>
    <w:rsid w:val="00EA19D5"/>
    <w:rsid w:val="00EA1A62"/>
    <w:rsid w:val="00EA1BFB"/>
    <w:rsid w:val="00EA1D33"/>
    <w:rsid w:val="00EA2591"/>
    <w:rsid w:val="00EA28E4"/>
    <w:rsid w:val="00EA3011"/>
    <w:rsid w:val="00EA306D"/>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F"/>
    <w:rsid w:val="00EC36E7"/>
    <w:rsid w:val="00EC391A"/>
    <w:rsid w:val="00EC3FCA"/>
    <w:rsid w:val="00EC402E"/>
    <w:rsid w:val="00EC444C"/>
    <w:rsid w:val="00EC45D4"/>
    <w:rsid w:val="00EC4CB7"/>
    <w:rsid w:val="00EC4F81"/>
    <w:rsid w:val="00EC5629"/>
    <w:rsid w:val="00EC570D"/>
    <w:rsid w:val="00EC57E6"/>
    <w:rsid w:val="00EC5FB1"/>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2A3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3BF"/>
    <w:rsid w:val="00EF2CF2"/>
    <w:rsid w:val="00EF2DAC"/>
    <w:rsid w:val="00EF3817"/>
    <w:rsid w:val="00EF38F0"/>
    <w:rsid w:val="00EF42CF"/>
    <w:rsid w:val="00EF4521"/>
    <w:rsid w:val="00EF4C19"/>
    <w:rsid w:val="00EF53D6"/>
    <w:rsid w:val="00EF545A"/>
    <w:rsid w:val="00EF5538"/>
    <w:rsid w:val="00EF58C0"/>
    <w:rsid w:val="00EF6127"/>
    <w:rsid w:val="00EF641E"/>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4E89"/>
    <w:rsid w:val="00F05802"/>
    <w:rsid w:val="00F0624B"/>
    <w:rsid w:val="00F0682D"/>
    <w:rsid w:val="00F07B44"/>
    <w:rsid w:val="00F10CBC"/>
    <w:rsid w:val="00F10F4B"/>
    <w:rsid w:val="00F113B2"/>
    <w:rsid w:val="00F123E3"/>
    <w:rsid w:val="00F12556"/>
    <w:rsid w:val="00F136BC"/>
    <w:rsid w:val="00F1471C"/>
    <w:rsid w:val="00F14EBA"/>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32F"/>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365"/>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17FD"/>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8B7"/>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5F4"/>
    <w:rsid w:val="00F80675"/>
    <w:rsid w:val="00F80973"/>
    <w:rsid w:val="00F80E6E"/>
    <w:rsid w:val="00F813D3"/>
    <w:rsid w:val="00F8176B"/>
    <w:rsid w:val="00F822C8"/>
    <w:rsid w:val="00F82719"/>
    <w:rsid w:val="00F82737"/>
    <w:rsid w:val="00F8275C"/>
    <w:rsid w:val="00F8299C"/>
    <w:rsid w:val="00F82A91"/>
    <w:rsid w:val="00F82BD8"/>
    <w:rsid w:val="00F82DCA"/>
    <w:rsid w:val="00F83DD0"/>
    <w:rsid w:val="00F8499D"/>
    <w:rsid w:val="00F8599D"/>
    <w:rsid w:val="00F860CE"/>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955"/>
    <w:rsid w:val="00F94ABF"/>
    <w:rsid w:val="00F94D3E"/>
    <w:rsid w:val="00F94EA5"/>
    <w:rsid w:val="00F95390"/>
    <w:rsid w:val="00F9556B"/>
    <w:rsid w:val="00F958D5"/>
    <w:rsid w:val="00F960F8"/>
    <w:rsid w:val="00F97F29"/>
    <w:rsid w:val="00F97F2A"/>
    <w:rsid w:val="00FA08E8"/>
    <w:rsid w:val="00FA0A6E"/>
    <w:rsid w:val="00FA0FB8"/>
    <w:rsid w:val="00FA1560"/>
    <w:rsid w:val="00FA1D5B"/>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4F8"/>
    <w:rsid w:val="00FB2F96"/>
    <w:rsid w:val="00FB30AC"/>
    <w:rsid w:val="00FB3EFB"/>
    <w:rsid w:val="00FB47BF"/>
    <w:rsid w:val="00FB4DA4"/>
    <w:rsid w:val="00FB4F56"/>
    <w:rsid w:val="00FB579C"/>
    <w:rsid w:val="00FB5969"/>
    <w:rsid w:val="00FB5970"/>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6E1"/>
    <w:rsid w:val="00FC574A"/>
    <w:rsid w:val="00FC6C36"/>
    <w:rsid w:val="00FC7211"/>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0F5"/>
    <w:rsid w:val="00FD6678"/>
    <w:rsid w:val="00FD6DEB"/>
    <w:rsid w:val="00FD7465"/>
    <w:rsid w:val="00FD7599"/>
    <w:rsid w:val="00FD7B14"/>
    <w:rsid w:val="00FD7BA7"/>
    <w:rsid w:val="00FE0D40"/>
    <w:rsid w:val="00FE0F50"/>
    <w:rsid w:val="00FE1994"/>
    <w:rsid w:val="00FE2341"/>
    <w:rsid w:val="00FE282E"/>
    <w:rsid w:val="00FE29EB"/>
    <w:rsid w:val="00FE2FD2"/>
    <w:rsid w:val="00FE366E"/>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385"/>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AF8"/>
    <w:rsid w:val="042A2F4E"/>
    <w:rsid w:val="04BB7424"/>
    <w:rsid w:val="102E5BA3"/>
    <w:rsid w:val="132D462C"/>
    <w:rsid w:val="144F4FDE"/>
    <w:rsid w:val="185C6E98"/>
    <w:rsid w:val="1F3E378D"/>
    <w:rsid w:val="21945F10"/>
    <w:rsid w:val="21F97870"/>
    <w:rsid w:val="228641B0"/>
    <w:rsid w:val="2C1A51EB"/>
    <w:rsid w:val="3786627E"/>
    <w:rsid w:val="3F6C6359"/>
    <w:rsid w:val="4069259D"/>
    <w:rsid w:val="421E7F42"/>
    <w:rsid w:val="45743FC2"/>
    <w:rsid w:val="560056D6"/>
    <w:rsid w:val="617D6EF4"/>
    <w:rsid w:val="65530F79"/>
    <w:rsid w:val="655C1905"/>
    <w:rsid w:val="7DD11D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62D78"/>
  <w15:docId w15:val="{C1DA614C-80E2-43DE-B5C8-673E496F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lsdException w:name="Body Text" w:qFormat="1"/>
    <w:lsdException w:name="Subtitle" w:qFormat="1"/>
    <w:lsdException w:name="Body Text 3" w:unhideWhenUsed="1" w:qFormat="1"/>
    <w:lsdException w:name="Hyperlink" w:unhideWhenUsed="1"/>
    <w:lsdException w:name="Strong" w:uiPriority="22" w:qFormat="1"/>
    <w:lsdException w:name="Emphasis" w:uiPriority="20" w:qFormat="1"/>
    <w:lsdException w:name="Document Map" w:semiHidden="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2835"/>
    <w:rPr>
      <w:rFonts w:eastAsia="Times New Roman"/>
      <w:szCs w:val="24"/>
      <w:lang w:eastAsia="en-US"/>
    </w:rPr>
  </w:style>
  <w:style w:type="paragraph" w:styleId="1">
    <w:name w:val="heading 1"/>
    <w:basedOn w:val="a1"/>
    <w:next w:val="a2"/>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1"/>
    <w:qFormat/>
    <w:pPr>
      <w:keepNext/>
      <w:tabs>
        <w:tab w:val="left" w:pos="-5500"/>
        <w:tab w:val="left" w:pos="567"/>
      </w:tabs>
      <w:spacing w:before="240" w:after="60"/>
      <w:outlineLvl w:val="2"/>
    </w:pPr>
    <w:rPr>
      <w:rFonts w:ascii="Arial" w:eastAsiaTheme="minorEastAsia" w:hAnsi="Arial" w:cs="Arial"/>
      <w:b/>
      <w:bCs/>
      <w:iCs/>
      <w:szCs w:val="28"/>
      <w:lang w:eastAsia="zh-CN"/>
    </w:rPr>
  </w:style>
  <w:style w:type="paragraph" w:styleId="40">
    <w:name w:val="heading 4"/>
    <w:basedOn w:val="a1"/>
    <w:next w:val="a1"/>
    <w:link w:val="41"/>
    <w:qFormat/>
    <w:pPr>
      <w:keepNext/>
      <w:spacing w:before="240" w:after="60"/>
      <w:outlineLvl w:val="3"/>
    </w:pPr>
    <w:rPr>
      <w:rFonts w:eastAsia="MS Mincho"/>
      <w:b/>
      <w:bCs/>
      <w:sz w:val="28"/>
      <w:szCs w:val="28"/>
    </w:rPr>
  </w:style>
  <w:style w:type="paragraph" w:styleId="50">
    <w:name w:val="heading 5"/>
    <w:basedOn w:val="a1"/>
    <w:next w:val="a1"/>
    <w:link w:val="51"/>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0"/>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2">
    <w:name w:val="List 3"/>
    <w:basedOn w:val="a1"/>
    <w:qFormat/>
    <w:pPr>
      <w:ind w:leftChars="400" w:left="100" w:hangingChars="200" w:hanging="200"/>
      <w:contextualSpacing/>
    </w:pPr>
  </w:style>
  <w:style w:type="paragraph" w:styleId="TOC7">
    <w:name w:val="toc 7"/>
    <w:basedOn w:val="TOC6"/>
    <w:next w:val="a1"/>
    <w:autoRedefine/>
    <w:uiPriority w:val="39"/>
    <w:unhideWhenUsed/>
    <w:qFormat/>
    <w:pPr>
      <w:ind w:left="2268" w:hanging="2268"/>
    </w:pPr>
  </w:style>
  <w:style w:type="paragraph" w:styleId="TOC6">
    <w:name w:val="toc 6"/>
    <w:basedOn w:val="TOC5"/>
    <w:next w:val="a1"/>
    <w:autoRedefine/>
    <w:uiPriority w:val="39"/>
    <w:unhideWhenUsed/>
    <w:qFormat/>
    <w:pPr>
      <w:ind w:left="1985" w:hanging="1985"/>
    </w:pPr>
  </w:style>
  <w:style w:type="paragraph" w:styleId="TOC5">
    <w:name w:val="toc 5"/>
    <w:basedOn w:val="TOC4"/>
    <w:autoRedefine/>
    <w:uiPriority w:val="39"/>
    <w:unhideWhenUsed/>
    <w:qFormat/>
    <w:pPr>
      <w:ind w:left="1701" w:hanging="1701"/>
    </w:pPr>
  </w:style>
  <w:style w:type="paragraph" w:styleId="TOC4">
    <w:name w:val="toc 4"/>
    <w:basedOn w:val="TOC3"/>
    <w:autoRedefine/>
    <w:uiPriority w:val="39"/>
    <w:unhideWhenUsed/>
    <w:qFormat/>
    <w:pPr>
      <w:ind w:left="1418" w:hanging="1418"/>
    </w:pPr>
  </w:style>
  <w:style w:type="paragraph" w:styleId="TOC3">
    <w:name w:val="toc 3"/>
    <w:basedOn w:val="TOC2"/>
    <w:autoRedefine/>
    <w:uiPriority w:val="39"/>
    <w:unhideWhenUsed/>
    <w:qFormat/>
    <w:pPr>
      <w:ind w:left="1134" w:hanging="1134"/>
    </w:pPr>
  </w:style>
  <w:style w:type="paragraph" w:styleId="TOC2">
    <w:name w:val="toc 2"/>
    <w:basedOn w:val="TOC1"/>
    <w:autoRedefine/>
    <w:uiPriority w:val="39"/>
    <w:unhideWhenUsed/>
    <w:qFormat/>
    <w:pPr>
      <w:keepNext w:val="0"/>
      <w:spacing w:before="0"/>
      <w:ind w:left="851" w:hanging="851"/>
    </w:pPr>
    <w:rPr>
      <w:sz w:val="20"/>
    </w:rPr>
  </w:style>
  <w:style w:type="paragraph" w:styleId="TOC1">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unhideWhenUsed/>
    <w:qFormat/>
    <w:pPr>
      <w:numPr>
        <w:numId w:val="2"/>
      </w:numPr>
      <w:tabs>
        <w:tab w:val="clear" w:pos="360"/>
        <w:tab w:val="clear" w:pos="643"/>
      </w:tabs>
      <w:ind w:left="851" w:hanging="284"/>
    </w:pPr>
  </w:style>
  <w:style w:type="paragraph" w:styleId="a">
    <w:name w:val="List Number"/>
    <w:basedOn w:val="a7"/>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7">
    <w:name w:val="List"/>
    <w:basedOn w:val="a1"/>
    <w:qFormat/>
    <w:pPr>
      <w:ind w:left="283" w:hanging="283"/>
    </w:pPr>
  </w:style>
  <w:style w:type="paragraph" w:styleId="4">
    <w:name w:val="List Bullet 4"/>
    <w:basedOn w:val="3"/>
    <w:unhideWhenUsed/>
    <w:qFormat/>
    <w:pPr>
      <w:numPr>
        <w:numId w:val="4"/>
      </w:numPr>
      <w:tabs>
        <w:tab w:val="left" w:pos="1619"/>
      </w:tabs>
      <w:ind w:left="1418" w:hanging="284"/>
    </w:pPr>
  </w:style>
  <w:style w:type="paragraph" w:styleId="3">
    <w:name w:val="List Bullet 3"/>
    <w:basedOn w:val="20"/>
    <w:unhideWhenUsed/>
    <w:qFormat/>
    <w:pPr>
      <w:numPr>
        <w:numId w:val="5"/>
      </w:numPr>
      <w:tabs>
        <w:tab w:val="clear" w:pos="643"/>
      </w:tabs>
      <w:ind w:left="1135" w:hanging="284"/>
    </w:pPr>
  </w:style>
  <w:style w:type="paragraph" w:styleId="20">
    <w:name w:val="List Bullet 2"/>
    <w:basedOn w:val="a0"/>
    <w:link w:val="24"/>
    <w:unhideWhenUsed/>
    <w:qFormat/>
    <w:pPr>
      <w:numPr>
        <w:numId w:val="6"/>
      </w:numPr>
      <w:tabs>
        <w:tab w:val="clear" w:pos="360"/>
        <w:tab w:val="clear" w:pos="643"/>
      </w:tabs>
      <w:ind w:left="851" w:hanging="284"/>
    </w:pPr>
  </w:style>
  <w:style w:type="paragraph" w:styleId="a0">
    <w:name w:val="List Bullet"/>
    <w:basedOn w:val="a7"/>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8">
    <w:name w:val="caption"/>
    <w:basedOn w:val="a1"/>
    <w:next w:val="a1"/>
    <w:link w:val="a9"/>
    <w:uiPriority w:val="35"/>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1"/>
    <w:semiHidden/>
    <w:pPr>
      <w:shd w:val="clear" w:color="auto" w:fill="000080"/>
    </w:pPr>
  </w:style>
  <w:style w:type="paragraph" w:styleId="ab">
    <w:name w:val="annotation text"/>
    <w:basedOn w:val="a1"/>
    <w:link w:val="ac"/>
    <w:qFormat/>
  </w:style>
  <w:style w:type="paragraph" w:styleId="33">
    <w:name w:val="Body Text 3"/>
    <w:basedOn w:val="a1"/>
    <w:link w:val="34"/>
    <w:unhideWhenUsed/>
    <w:qFormat/>
    <w:pPr>
      <w:overflowPunct w:val="0"/>
      <w:autoSpaceDE w:val="0"/>
      <w:autoSpaceDN w:val="0"/>
      <w:adjustRightInd w:val="0"/>
      <w:spacing w:after="120"/>
    </w:pPr>
    <w:rPr>
      <w:sz w:val="16"/>
      <w:szCs w:val="16"/>
      <w:lang w:val="en-GB" w:eastAsia="ja-JP"/>
    </w:rPr>
  </w:style>
  <w:style w:type="paragraph" w:styleId="21">
    <w:name w:val="List 2"/>
    <w:basedOn w:val="a7"/>
    <w:qFormat/>
    <w:pPr>
      <w:numPr>
        <w:numId w:val="8"/>
      </w:numPr>
      <w:spacing w:before="180"/>
    </w:pPr>
    <w:rPr>
      <w:rFonts w:ascii="Arial" w:hAnsi="Arial"/>
      <w:sz w:val="22"/>
      <w:szCs w:val="20"/>
    </w:rPr>
  </w:style>
  <w:style w:type="paragraph" w:styleId="ad">
    <w:name w:val="Plain Text"/>
    <w:basedOn w:val="a1"/>
    <w:link w:val="a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unhideWhenUsed/>
    <w:qFormat/>
    <w:pPr>
      <w:numPr>
        <w:numId w:val="9"/>
      </w:numPr>
      <w:ind w:left="1702" w:hanging="284"/>
    </w:pPr>
  </w:style>
  <w:style w:type="paragraph" w:styleId="TOC8">
    <w:name w:val="toc 8"/>
    <w:basedOn w:val="TOC1"/>
    <w:autoRedefine/>
    <w:uiPriority w:val="39"/>
    <w:unhideWhenUsed/>
    <w:qFormat/>
    <w:pPr>
      <w:spacing w:before="180"/>
      <w:ind w:left="2693" w:hanging="2693"/>
    </w:pPr>
    <w:rPr>
      <w:b/>
    </w:rPr>
  </w:style>
  <w:style w:type="paragraph" w:styleId="af">
    <w:name w:val="Balloon Text"/>
    <w:basedOn w:val="a1"/>
    <w:link w:val="af0"/>
    <w:autoRedefine/>
    <w:semiHidden/>
    <w:qFormat/>
    <w:rPr>
      <w:sz w:val="18"/>
      <w:szCs w:val="18"/>
    </w:rPr>
  </w:style>
  <w:style w:type="paragraph" w:styleId="af1">
    <w:name w:val="footer"/>
    <w:basedOn w:val="a1"/>
    <w:link w:val="af2"/>
    <w:qFormat/>
    <w:pPr>
      <w:tabs>
        <w:tab w:val="center" w:pos="4153"/>
        <w:tab w:val="right" w:pos="8306"/>
      </w:tabs>
      <w:snapToGrid w:val="0"/>
    </w:pPr>
    <w:rPr>
      <w:sz w:val="18"/>
      <w:szCs w:val="18"/>
    </w:rPr>
  </w:style>
  <w:style w:type="paragraph" w:styleId="af3">
    <w:name w:val="header"/>
    <w:basedOn w:val="a1"/>
    <w:link w:val="af4"/>
    <w:qFormat/>
    <w:pPr>
      <w:tabs>
        <w:tab w:val="center" w:pos="4536"/>
        <w:tab w:val="right" w:pos="9072"/>
      </w:tabs>
    </w:pPr>
    <w:rPr>
      <w:rFonts w:ascii="Arial" w:eastAsia="MS Mincho" w:hAnsi="Arial"/>
      <w:b/>
    </w:rPr>
  </w:style>
  <w:style w:type="paragraph" w:styleId="af5">
    <w:name w:val="footnote text"/>
    <w:basedOn w:val="a1"/>
    <w:link w:val="af6"/>
    <w:qFormat/>
    <w:rPr>
      <w:szCs w:val="20"/>
    </w:rPr>
  </w:style>
  <w:style w:type="paragraph" w:styleId="52">
    <w:name w:val="List 5"/>
    <w:basedOn w:val="42"/>
    <w:unhideWhenUsed/>
    <w:qFormat/>
    <w:pPr>
      <w:ind w:left="1702"/>
    </w:pPr>
  </w:style>
  <w:style w:type="paragraph" w:styleId="42">
    <w:name w:val="List 4"/>
    <w:basedOn w:val="32"/>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TOC9">
    <w:name w:val="toc 9"/>
    <w:basedOn w:val="TOC8"/>
    <w:autoRedefine/>
    <w:uiPriority w:val="39"/>
    <w:unhideWhenUsed/>
    <w:qFormat/>
    <w:pPr>
      <w:ind w:left="1418" w:hanging="1418"/>
    </w:pPr>
  </w:style>
  <w:style w:type="paragraph" w:styleId="af7">
    <w:name w:val="Normal (Web)"/>
    <w:basedOn w:val="a1"/>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5">
    <w:name w:val="index 2"/>
    <w:basedOn w:val="11"/>
    <w:autoRedefine/>
    <w:unhideWhenUsed/>
    <w:qFormat/>
    <w:pPr>
      <w:ind w:left="284"/>
    </w:pPr>
  </w:style>
  <w:style w:type="paragraph" w:styleId="af8">
    <w:name w:val="annotation subject"/>
    <w:basedOn w:val="ab"/>
    <w:next w:val="ab"/>
    <w:link w:val="af9"/>
    <w:semiHidden/>
    <w:qFormat/>
    <w:rPr>
      <w:b/>
      <w:bCs/>
    </w:rPr>
  </w:style>
  <w:style w:type="table" w:styleId="afa">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Classic 3"/>
    <w:basedOn w:val="a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b">
    <w:name w:val="Strong"/>
    <w:basedOn w:val="a3"/>
    <w:uiPriority w:val="22"/>
    <w:qFormat/>
    <w:rPr>
      <w:b/>
      <w:bCs/>
    </w:rPr>
  </w:style>
  <w:style w:type="character" w:styleId="afc">
    <w:name w:val="page number"/>
    <w:basedOn w:val="a3"/>
  </w:style>
  <w:style w:type="character" w:styleId="afd">
    <w:name w:val="FollowedHyperlink"/>
    <w:basedOn w:val="a3"/>
    <w:rPr>
      <w:color w:val="800080" w:themeColor="followedHyperlink"/>
      <w:u w:val="single"/>
    </w:rPr>
  </w:style>
  <w:style w:type="character" w:styleId="afe">
    <w:name w:val="Emphasis"/>
    <w:basedOn w:val="a3"/>
    <w:uiPriority w:val="20"/>
    <w:qFormat/>
    <w:rPr>
      <w:color w:val="CC0000"/>
    </w:rPr>
  </w:style>
  <w:style w:type="character" w:styleId="aff">
    <w:name w:val="Hyperlink"/>
    <w:basedOn w:val="a3"/>
    <w:unhideWhenUsed/>
    <w:rPr>
      <w:color w:val="0000FF"/>
      <w:u w:val="single"/>
    </w:rPr>
  </w:style>
  <w:style w:type="character" w:styleId="aff0">
    <w:name w:val="annotation reference"/>
    <w:qFormat/>
    <w:rPr>
      <w:sz w:val="21"/>
      <w:szCs w:val="21"/>
    </w:rPr>
  </w:style>
  <w:style w:type="character" w:styleId="aff1">
    <w:name w:val="footnote reference"/>
    <w:basedOn w:val="a3"/>
    <w:qFormat/>
    <w:rPr>
      <w:vertAlign w:val="superscript"/>
    </w:rPr>
  </w:style>
  <w:style w:type="character" w:customStyle="1" w:styleId="a9">
    <w:name w:val="题注 字符"/>
    <w:link w:val="a8"/>
    <w:rPr>
      <w:lang w:val="en-GB" w:eastAsia="en-US" w:bidi="ar-SA"/>
    </w:rPr>
  </w:style>
  <w:style w:type="paragraph" w:styleId="aff2">
    <w:name w:val="List Paragraph"/>
    <w:basedOn w:val="a1"/>
    <w:link w:val="aff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a6">
    <w:name w:val="正文文本 字符"/>
    <w:link w:val="a2"/>
    <w:qFormat/>
    <w:rPr>
      <w:rFonts w:eastAsia="MS Mincho"/>
      <w:szCs w:val="24"/>
      <w:lang w:eastAsia="en-US"/>
    </w:rPr>
  </w:style>
  <w:style w:type="character" w:customStyle="1" w:styleId="aff3">
    <w:name w:val="列表段落 字符"/>
    <w:link w:val="aff2"/>
    <w:uiPriority w:val="34"/>
    <w:qFormat/>
    <w:rPr>
      <w:rFonts w:eastAsia="MS Mincho"/>
      <w:lang w:val="en-GB" w:eastAsia="en-US"/>
    </w:rPr>
  </w:style>
  <w:style w:type="character" w:styleId="aff4">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f6">
    <w:name w:val="脚注文本 字符"/>
    <w:basedOn w:val="a3"/>
    <w:link w:val="af5"/>
    <w:rPr>
      <w:rFonts w:eastAsia="Times New Roman"/>
      <w:lang w:eastAsia="en-US"/>
    </w:rPr>
  </w:style>
  <w:style w:type="character" w:customStyle="1" w:styleId="10">
    <w:name w:val="标题 1 字符"/>
    <w:basedOn w:val="a3"/>
    <w:link w:val="1"/>
    <w:qFormat/>
    <w:rPr>
      <w:rFonts w:ascii="Arial" w:eastAsia="宋体" w:hAnsi="Arial" w:cs="Arial"/>
      <w:b/>
      <w:bCs/>
      <w:kern w:val="32"/>
      <w:sz w:val="28"/>
      <w:szCs w:val="32"/>
    </w:rPr>
  </w:style>
  <w:style w:type="character" w:customStyle="1" w:styleId="af4">
    <w:name w:val="页眉 字符"/>
    <w:basedOn w:val="a3"/>
    <w:link w:val="af3"/>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autoRedefine/>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1">
    <w:name w:val="标题 5 字符"/>
    <w:basedOn w:val="a3"/>
    <w:link w:val="50"/>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Pr>
      <w:rFonts w:ascii="Arial" w:hAnsi="Arial"/>
      <w:sz w:val="18"/>
      <w:lang w:val="en-GB" w:eastAsia="en-US"/>
    </w:rPr>
  </w:style>
  <w:style w:type="character" w:customStyle="1" w:styleId="ac">
    <w:name w:val="批注文字 字符"/>
    <w:basedOn w:val="a3"/>
    <w:link w:val="ab"/>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pPr>
      <w:numPr>
        <w:numId w:val="10"/>
      </w:numPr>
      <w:spacing w:before="60"/>
    </w:pPr>
    <w:rPr>
      <w:rFonts w:ascii="Arial" w:eastAsia="MS Mincho" w:hAnsi="Arial"/>
      <w:b/>
      <w:lang w:val="en-GB" w:eastAsia="en-GB"/>
    </w:rPr>
  </w:style>
  <w:style w:type="paragraph" w:customStyle="1" w:styleId="EmailDiscussion">
    <w:name w:val="EmailDiscussion"/>
    <w:basedOn w:val="a1"/>
    <w:next w:val="a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link w:val="30"/>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autoRedefine/>
    <w:qFormat/>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semiHidden/>
    <w:rPr>
      <w:rFonts w:ascii="Arial" w:eastAsia="Times New Roman" w:hAnsi="Arial"/>
      <w:sz w:val="36"/>
      <w:lang w:val="en-GB" w:eastAsia="ja-JP"/>
    </w:rPr>
  </w:style>
  <w:style w:type="character" w:customStyle="1" w:styleId="90">
    <w:name w:val="标题 9 字符"/>
    <w:basedOn w:val="a3"/>
    <w:link w:val="9"/>
    <w:semiHidden/>
    <w:rPr>
      <w:rFonts w:ascii="Arial" w:eastAsia="Times New Roman" w:hAnsi="Arial"/>
      <w:sz w:val="36"/>
      <w:lang w:val="en-GB" w:eastAsia="ja-JP"/>
    </w:rPr>
  </w:style>
  <w:style w:type="character" w:customStyle="1" w:styleId="23">
    <w:name w:val="标题 2 字符"/>
    <w:basedOn w:val="a3"/>
    <w:link w:val="22"/>
    <w:qFormat/>
    <w:rPr>
      <w:rFonts w:ascii="Arial" w:eastAsia="MS Mincho" w:hAnsi="Arial" w:cs="Arial"/>
      <w:b/>
      <w:bCs/>
      <w:iCs/>
      <w:szCs w:val="28"/>
    </w:rPr>
  </w:style>
  <w:style w:type="character" w:customStyle="1" w:styleId="41">
    <w:name w:val="标题 4 字符"/>
    <w:basedOn w:val="a3"/>
    <w:link w:val="40"/>
    <w:qFormat/>
    <w:rPr>
      <w:rFonts w:eastAsia="MS Mincho"/>
      <w:b/>
      <w:bCs/>
      <w:sz w:val="28"/>
      <w:szCs w:val="28"/>
      <w:lang w:eastAsia="en-US"/>
    </w:rPr>
  </w:style>
  <w:style w:type="character" w:customStyle="1" w:styleId="60">
    <w:name w:val="标题 6 字符"/>
    <w:basedOn w:val="a3"/>
    <w:link w:val="6"/>
    <w:semiHidden/>
    <w:qFormat/>
    <w:rPr>
      <w:rFonts w:ascii="Calibri Light" w:eastAsia="等线 Light" w:hAnsi="Calibri Light" w:cs="Times New Roman"/>
      <w:i/>
      <w:iCs/>
      <w:color w:val="1F3763"/>
      <w:lang w:val="en-GB" w:eastAsia="ja-JP"/>
    </w:rPr>
  </w:style>
  <w:style w:type="character" w:customStyle="1" w:styleId="70">
    <w:name w:val="标题 7 字符"/>
    <w:basedOn w:val="a3"/>
    <w:link w:val="7"/>
    <w:semiHidden/>
    <w:rPr>
      <w:rFonts w:ascii="Calibri Light" w:eastAsia="等线 Light" w:hAnsi="Calibri Light" w:cs="Times New Roman"/>
      <w:i/>
      <w:iCs/>
      <w:color w:val="404040"/>
      <w:lang w:val="en-GB" w:eastAsia="ja-JP"/>
    </w:rPr>
  </w:style>
  <w:style w:type="character" w:customStyle="1" w:styleId="13">
    <w:name w:val="访问过的超链接1"/>
    <w:basedOn w:val="a3"/>
    <w:uiPriority w:val="99"/>
    <w:semiHidden/>
    <w:unhideWhenUsed/>
    <w:rPr>
      <w:color w:val="954F72"/>
      <w:u w:val="single"/>
    </w:rPr>
  </w:style>
  <w:style w:type="character" w:customStyle="1" w:styleId="4Char1">
    <w:name w:val="标题 4 Char1"/>
    <w:basedOn w:val="a3"/>
    <w:semiHidden/>
    <w:rPr>
      <w:rFonts w:ascii="Calibri Light" w:eastAsia="等线 Light" w:hAnsi="Calibri Light" w:cs="Times New Roman"/>
      <w:b/>
      <w:bCs/>
      <w:i/>
      <w:iCs/>
      <w:color w:val="4472C4"/>
      <w:lang w:val="en-GB" w:eastAsia="ja-JP"/>
    </w:rPr>
  </w:style>
  <w:style w:type="character" w:customStyle="1" w:styleId="Char1">
    <w:name w:val="页眉 Char1"/>
    <w:basedOn w:val="a3"/>
    <w:semiHidden/>
    <w:rPr>
      <w:rFonts w:eastAsia="Times New Roman"/>
      <w:lang w:val="en-GB" w:eastAsia="ja-JP"/>
    </w:rPr>
  </w:style>
  <w:style w:type="character" w:customStyle="1" w:styleId="af2">
    <w:name w:val="页脚 字符"/>
    <w:basedOn w:val="a3"/>
    <w:link w:val="af1"/>
    <w:rPr>
      <w:rFonts w:eastAsia="Times New Roman"/>
      <w:sz w:val="18"/>
      <w:szCs w:val="18"/>
      <w:lang w:eastAsia="en-US"/>
    </w:rPr>
  </w:style>
  <w:style w:type="character" w:customStyle="1" w:styleId="24">
    <w:name w:val="列表项目符号 2 字符"/>
    <w:link w:val="20"/>
    <w:qFormat/>
    <w:locked/>
    <w:rPr>
      <w:rFonts w:eastAsia="Times New Roman"/>
      <w:lang w:val="en-GB" w:eastAsia="ja-JP"/>
    </w:rPr>
  </w:style>
  <w:style w:type="character" w:customStyle="1" w:styleId="34">
    <w:name w:val="正文文本 3 字符"/>
    <w:basedOn w:val="a3"/>
    <w:link w:val="33"/>
    <w:qFormat/>
    <w:rPr>
      <w:rFonts w:eastAsia="Times New Roman"/>
      <w:sz w:val="16"/>
      <w:szCs w:val="16"/>
      <w:lang w:val="en-GB" w:eastAsia="ja-JP"/>
    </w:rPr>
  </w:style>
  <w:style w:type="character" w:customStyle="1" w:styleId="ae">
    <w:name w:val="纯文本 字符"/>
    <w:basedOn w:val="a3"/>
    <w:link w:val="ad"/>
    <w:uiPriority w:val="99"/>
    <w:rPr>
      <w:rFonts w:ascii="Courier New" w:eastAsia="Calibri" w:hAnsi="Courier New"/>
      <w:sz w:val="22"/>
      <w:szCs w:val="22"/>
      <w:lang w:val="nb-NO" w:eastAsia="en-US"/>
    </w:rPr>
  </w:style>
  <w:style w:type="character" w:customStyle="1" w:styleId="af9">
    <w:name w:val="批注主题 字符"/>
    <w:basedOn w:val="ac"/>
    <w:link w:val="af8"/>
    <w:semiHidden/>
    <w:rPr>
      <w:rFonts w:eastAsia="Times New Roman"/>
      <w:b/>
      <w:bCs/>
      <w:szCs w:val="24"/>
      <w:lang w:eastAsia="en-US"/>
    </w:rPr>
  </w:style>
  <w:style w:type="character" w:customStyle="1" w:styleId="af0">
    <w:name w:val="批注框文本 字符"/>
    <w:basedOn w:val="a3"/>
    <w:link w:val="af"/>
    <w:semiHidden/>
    <w:rPr>
      <w:rFonts w:eastAsia="Times New Roman"/>
      <w:sz w:val="18"/>
      <w:szCs w:val="18"/>
      <w:lang w:eastAsia="en-US"/>
    </w:rPr>
  </w:style>
  <w:style w:type="paragraph" w:customStyle="1" w:styleId="H6">
    <w:name w:val="H6"/>
    <w:basedOn w:val="50"/>
    <w:next w:val="a1"/>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qFormat/>
    <w:locked/>
    <w:rPr>
      <w:rFonts w:eastAsia="Times New Roman"/>
      <w:lang w:val="en-GB" w:eastAsia="ja-JP"/>
    </w:rPr>
  </w:style>
  <w:style w:type="paragraph" w:customStyle="1" w:styleId="EX">
    <w:name w:val="EX"/>
    <w:basedOn w:val="a1"/>
    <w:link w:val="EXChar"/>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pPr>
      <w:overflowPunct w:val="0"/>
      <w:autoSpaceDE w:val="0"/>
      <w:autoSpaceDN w:val="0"/>
      <w:adjustRightInd w:val="0"/>
    </w:pPr>
    <w:rPr>
      <w:szCs w:val="20"/>
      <w:lang w:val="en-GB" w:eastAsia="ja-JP"/>
    </w:rPr>
  </w:style>
  <w:style w:type="paragraph" w:customStyle="1" w:styleId="EW">
    <w:name w:val="EW"/>
    <w:basedOn w:val="EX"/>
    <w:qFormat/>
    <w:pPr>
      <w:spacing w:after="0"/>
    </w:pPr>
  </w:style>
  <w:style w:type="paragraph" w:customStyle="1" w:styleId="ZA">
    <w:name w:val="ZA"/>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qFormat/>
    <w:locked/>
    <w:rPr>
      <w:rFonts w:eastAsia="Times New Roman"/>
      <w:lang w:val="en-GB" w:eastAsia="ja-JP"/>
    </w:rPr>
  </w:style>
  <w:style w:type="paragraph" w:customStyle="1" w:styleId="B4">
    <w:name w:val="B4"/>
    <w:basedOn w:val="42"/>
    <w:link w:val="B4Char"/>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qFormat/>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ind w:left="1985"/>
    </w:pPr>
    <w:rPr>
      <w:lang w:val="en-US"/>
    </w:rPr>
  </w:style>
  <w:style w:type="character" w:customStyle="1" w:styleId="B7Char">
    <w:name w:val="B7 Char"/>
    <w:link w:val="B7"/>
    <w:qFormat/>
    <w:locked/>
    <w:rPr>
      <w:rFonts w:eastAsia="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10Char">
    <w:name w:val="B10 Char"/>
    <w:basedOn w:val="B5Char"/>
    <w:link w:val="B10"/>
    <w:locked/>
    <w:rPr>
      <w:rFonts w:eastAsia="Times New Roman"/>
      <w:lang w:val="en-GB" w:eastAsia="ja-JP"/>
    </w:rPr>
  </w:style>
  <w:style w:type="paragraph" w:customStyle="1" w:styleId="B10">
    <w:name w:val="B10"/>
    <w:basedOn w:val="B5"/>
    <w:link w:val="B10Char"/>
    <w:qFormat/>
    <w:pPr>
      <w:ind w:left="3119"/>
    </w:p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pPr>
      <w:autoSpaceDN w:val="0"/>
    </w:pPr>
    <w:rPr>
      <w:rFonts w:cs="Arial"/>
    </w:rPr>
  </w:style>
  <w:style w:type="paragraph" w:customStyle="1" w:styleId="pl0">
    <w:name w:val="pl"/>
    <w:basedOn w:val="a1"/>
    <w:qFormat/>
    <w:pPr>
      <w:autoSpaceDN w:val="0"/>
      <w:spacing w:before="100" w:beforeAutospacing="1" w:after="100" w:afterAutospacing="1"/>
    </w:pPr>
    <w:rPr>
      <w:sz w:val="24"/>
      <w:lang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style>
  <w:style w:type="character" w:customStyle="1" w:styleId="ZGSM">
    <w:name w:val="ZGSM"/>
  </w:style>
  <w:style w:type="character" w:customStyle="1" w:styleId="B3Char">
    <w:name w:val="B3 Char"/>
    <w:qFormat/>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3"/>
  </w:style>
  <w:style w:type="character" w:customStyle="1" w:styleId="CharChar3">
    <w:name w:val="Char Char3"/>
    <w:rPr>
      <w:rFonts w:ascii="Courier New" w:hAnsi="Courier New" w:cs="Courier New" w:hint="default"/>
      <w:lang w:val="nb-NO"/>
    </w:rPr>
  </w:style>
  <w:style w:type="character" w:customStyle="1" w:styleId="fontstyle01">
    <w:name w:val="fontstyle01"/>
    <w:basedOn w:val="a3"/>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3"/>
  </w:style>
  <w:style w:type="character" w:customStyle="1" w:styleId="15">
    <w:name w:val="15"/>
    <w:basedOn w:val="a3"/>
    <w:qFormat/>
    <w:rPr>
      <w:rFonts w:ascii="Calibri" w:hAnsi="Calibri" w:cs="Calibri" w:hint="default"/>
      <w:color w:val="0000FF"/>
      <w:u w:val="single"/>
    </w:rPr>
  </w:style>
  <w:style w:type="character" w:customStyle="1" w:styleId="cf01">
    <w:name w:val="cf01"/>
    <w:basedOn w:val="a3"/>
    <w:rPr>
      <w:rFonts w:ascii="Segoe UI" w:hAnsi="Segoe UI" w:cs="Segoe UI" w:hint="default"/>
      <w:sz w:val="18"/>
      <w:szCs w:val="18"/>
    </w:rPr>
  </w:style>
  <w:style w:type="character" w:customStyle="1" w:styleId="cf11">
    <w:name w:val="cf11"/>
    <w:basedOn w:val="a3"/>
    <w:rPr>
      <w:rFonts w:ascii="Segoe UI" w:hAnsi="Segoe UI" w:cs="Segoe UI" w:hint="default"/>
      <w:i/>
      <w:iCs/>
      <w:sz w:val="18"/>
      <w:szCs w:val="18"/>
    </w:rPr>
  </w:style>
  <w:style w:type="table" w:customStyle="1" w:styleId="14">
    <w:name w:val="网格型1"/>
    <w:basedOn w:val="a4"/>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Pr>
      <w:rFonts w:ascii="Calibri" w:eastAsia="游明朝"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semiHidden/>
    <w:rPr>
      <w:rFonts w:asciiTheme="majorHAnsi" w:eastAsiaTheme="majorEastAsia" w:hAnsiTheme="majorHAnsi" w:cstheme="majorBidi"/>
      <w:i/>
      <w:iCs/>
      <w:color w:val="404040" w:themeColor="text1" w:themeTint="BF"/>
      <w:szCs w:val="24"/>
      <w:lang w:eastAsia="en-US"/>
    </w:rPr>
  </w:style>
  <w:style w:type="paragraph" w:customStyle="1" w:styleId="Source">
    <w:name w:val="Source"/>
    <w:basedOn w:val="a1"/>
    <w:pPr>
      <w:spacing w:after="60"/>
      <w:ind w:left="1985" w:hanging="1985"/>
    </w:pPr>
    <w:rPr>
      <w:rFonts w:ascii="Arial" w:eastAsia="等线" w:hAnsi="Arial"/>
      <w:b/>
      <w:szCs w:val="20"/>
      <w:lang w:eastAsia="zh-CN"/>
    </w:rPr>
  </w:style>
  <w:style w:type="paragraph" w:customStyle="1" w:styleId="27">
    <w:name w:val="修订2"/>
    <w:hidden/>
    <w:uiPriority w:val="99"/>
    <w:unhideWhenUse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sunjiancheng@catt.cn"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FCDBB-31DB-4DE6-A232-00B998EC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4212</Words>
  <Characters>24015</Characters>
  <Application>Microsoft Office Word</Application>
  <DocSecurity>0</DocSecurity>
  <Lines>200</Lines>
  <Paragraphs>56</Paragraphs>
  <ScaleCrop>false</ScaleCrop>
  <Company>DaTang Mobile</Company>
  <LinksUpToDate>false</LinksUpToDate>
  <CharactersWithSpaces>28171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 Sun</cp:lastModifiedBy>
  <cp:revision>25</cp:revision>
  <cp:lastPrinted>2007-08-29T03:45:00Z</cp:lastPrinted>
  <dcterms:created xsi:type="dcterms:W3CDTF">2024-09-29T08:03:00Z</dcterms:created>
  <dcterms:modified xsi:type="dcterms:W3CDTF">2024-10-02T08:55:00Z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F50C275B4228408DB62607B60279A3DB_13</vt:lpwstr>
  </property>
</Properties>
</file>